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EF1CB" w14:textId="30AC9066" w:rsidR="00270A30" w:rsidRPr="00ED6C4E" w:rsidRDefault="00270A30" w:rsidP="00ED6C4E">
      <w:pPr>
        <w:pStyle w:val="ListParagraph"/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3828"/>
        </w:tabs>
        <w:spacing w:after="0" w:line="240" w:lineRule="auto"/>
        <w:ind w:left="0"/>
        <w:jc w:val="center"/>
        <w:rPr>
          <w:rFonts w:eastAsiaTheme="majorEastAsia" w:cs="Arial"/>
          <w:b/>
          <w:bCs/>
          <w:lang w:val="lt-LT"/>
        </w:rPr>
      </w:pPr>
      <w:r w:rsidRPr="00ED6C4E">
        <w:rPr>
          <w:rFonts w:eastAsiaTheme="majorEastAsia" w:cs="Arial"/>
          <w:b/>
          <w:bCs/>
          <w:lang w:val="lt-LT"/>
        </w:rPr>
        <w:t>PASLAUGŲ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PIRKIMO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TECHNINĖ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SPECIFIKACIJA</w:t>
      </w:r>
    </w:p>
    <w:p w14:paraId="1EFC720C" w14:textId="77777777" w:rsidR="00EC6072" w:rsidRPr="00ED6C4E" w:rsidRDefault="00EC6072" w:rsidP="00ED6C4E">
      <w:p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  <w:tab w:val="left" w:pos="3828"/>
        </w:tabs>
        <w:spacing w:after="0" w:line="240" w:lineRule="auto"/>
        <w:jc w:val="both"/>
        <w:rPr>
          <w:rFonts w:eastAsiaTheme="majorEastAsia" w:cs="Arial"/>
          <w:b/>
          <w:bCs/>
          <w:lang w:val="lt-LT"/>
        </w:rPr>
      </w:pPr>
    </w:p>
    <w:p w14:paraId="72834076" w14:textId="2C4F6EC0" w:rsidR="00DC4074" w:rsidRPr="00ED6C4E" w:rsidRDefault="009E43AE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center"/>
        <w:rPr>
          <w:rFonts w:cs="Arial"/>
          <w:lang w:val="lt-LT"/>
        </w:rPr>
      </w:pPr>
      <w:r w:rsidRPr="00ED6C4E">
        <w:rPr>
          <w:rFonts w:eastAsiaTheme="majorEastAsia" w:cs="Arial"/>
          <w:b/>
          <w:bCs/>
          <w:lang w:val="lt-LT"/>
        </w:rPr>
        <w:t>PIRKIMO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OBJEKTAS</w:t>
      </w:r>
    </w:p>
    <w:p w14:paraId="06F4F821" w14:textId="77777777" w:rsidR="00E01096" w:rsidRPr="00ED6C4E" w:rsidRDefault="00E01096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eastAsiaTheme="majorEastAsia" w:cs="Arial"/>
          <w:b/>
          <w:bCs/>
          <w:lang w:val="lt-LT"/>
        </w:rPr>
      </w:pPr>
    </w:p>
    <w:p w14:paraId="5C7FD04E" w14:textId="547DFDC2" w:rsidR="00AF4635" w:rsidRPr="00ED6C4E" w:rsidRDefault="006B0199" w:rsidP="00ED6C4E">
      <w:pPr>
        <w:pStyle w:val="ListParagraph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cs="Arial"/>
          <w:lang w:val="lt-LT"/>
        </w:rPr>
        <w:t>Pirkimo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objektas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-</w:t>
      </w:r>
      <w:r w:rsidR="00DD2CC6" w:rsidRPr="00ED6C4E">
        <w:rPr>
          <w:rFonts w:cs="Arial"/>
          <w:lang w:val="lt-LT"/>
        </w:rPr>
        <w:t xml:space="preserve"> </w:t>
      </w:r>
      <w:r w:rsidR="008B7F5A" w:rsidRPr="00ED6C4E">
        <w:rPr>
          <w:rFonts w:cs="Arial"/>
          <w:lang w:val="lt-LT"/>
        </w:rPr>
        <w:t>AB</w:t>
      </w:r>
      <w:r w:rsidR="00DD2CC6" w:rsidRPr="00ED6C4E">
        <w:rPr>
          <w:rFonts w:cs="Arial"/>
          <w:lang w:val="lt-LT"/>
        </w:rPr>
        <w:t xml:space="preserve"> </w:t>
      </w:r>
      <w:r w:rsidR="008B7F5A" w:rsidRPr="00ED6C4E">
        <w:rPr>
          <w:rFonts w:cs="Arial"/>
          <w:lang w:val="lt-LT"/>
        </w:rPr>
        <w:t>„Miesto</w:t>
      </w:r>
      <w:r w:rsidR="00DD2CC6" w:rsidRPr="00ED6C4E">
        <w:rPr>
          <w:rFonts w:cs="Arial"/>
          <w:lang w:val="lt-LT"/>
        </w:rPr>
        <w:t xml:space="preserve"> </w:t>
      </w:r>
      <w:r w:rsidR="008B7F5A" w:rsidRPr="00ED6C4E">
        <w:rPr>
          <w:rFonts w:cs="Arial"/>
          <w:lang w:val="lt-LT"/>
        </w:rPr>
        <w:t>gijos“</w:t>
      </w:r>
      <w:r w:rsidR="00DD2CC6" w:rsidRPr="00ED6C4E">
        <w:rPr>
          <w:rFonts w:cs="Arial"/>
          <w:lang w:val="lt-LT"/>
        </w:rPr>
        <w:t xml:space="preserve"> </w:t>
      </w:r>
      <w:r w:rsidR="008B7F5A" w:rsidRPr="00ED6C4E">
        <w:rPr>
          <w:rFonts w:cs="Arial"/>
          <w:lang w:val="lt-LT"/>
        </w:rPr>
        <w:t>(toliau</w:t>
      </w:r>
      <w:r w:rsidR="00DD2CC6" w:rsidRPr="00ED6C4E">
        <w:rPr>
          <w:rFonts w:cs="Arial"/>
          <w:lang w:val="lt-LT"/>
        </w:rPr>
        <w:t xml:space="preserve"> </w:t>
      </w:r>
      <w:r w:rsidR="008B7F5A" w:rsidRPr="00ED6C4E">
        <w:rPr>
          <w:rFonts w:cs="Arial"/>
          <w:lang w:val="lt-LT"/>
        </w:rPr>
        <w:t>-</w:t>
      </w:r>
      <w:r w:rsidR="00DD2CC6" w:rsidRPr="00ED6C4E">
        <w:rPr>
          <w:rFonts w:cs="Arial"/>
          <w:lang w:val="lt-LT"/>
        </w:rPr>
        <w:t xml:space="preserve"> </w:t>
      </w:r>
      <w:r w:rsidR="008B7F5A" w:rsidRPr="00ED6C4E">
        <w:rPr>
          <w:rFonts w:cs="Arial"/>
          <w:b/>
          <w:bCs/>
          <w:lang w:val="lt-LT"/>
        </w:rPr>
        <w:t>Užsakovas</w:t>
      </w:r>
      <w:r w:rsidR="008B7F5A" w:rsidRPr="00ED6C4E">
        <w:rPr>
          <w:rFonts w:cs="Arial"/>
          <w:lang w:val="lt-LT"/>
        </w:rPr>
        <w:t>)</w:t>
      </w:r>
      <w:r w:rsidR="00DD2CC6" w:rsidRPr="00ED6C4E">
        <w:rPr>
          <w:rFonts w:cs="Arial"/>
          <w:lang w:val="lt-LT"/>
        </w:rPr>
        <w:t xml:space="preserve"> </w:t>
      </w:r>
      <w:r w:rsidR="008B7F5A" w:rsidRPr="00ED6C4E">
        <w:rPr>
          <w:rFonts w:cs="Arial"/>
          <w:lang w:val="lt-LT"/>
        </w:rPr>
        <w:t>eksploatuojamų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šilumos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tinklų,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kvartalinių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katilinių,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siurblinių,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kolektorių,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kamerų</w:t>
      </w:r>
      <w:r w:rsidR="002045B8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2045B8" w:rsidRPr="00ED6C4E">
        <w:rPr>
          <w:rFonts w:eastAsia="Calibri" w:cs="Arial"/>
          <w:lang w:val="lt-LT"/>
        </w:rPr>
        <w:t>statybinių</w:t>
      </w:r>
      <w:r w:rsidR="00DD2CC6" w:rsidRPr="00ED6C4E">
        <w:rPr>
          <w:rFonts w:eastAsia="Calibri" w:cs="Arial"/>
          <w:lang w:val="lt-LT"/>
        </w:rPr>
        <w:t xml:space="preserve"> </w:t>
      </w:r>
      <w:r w:rsidR="002045B8" w:rsidRPr="00ED6C4E">
        <w:rPr>
          <w:rFonts w:eastAsia="Calibri" w:cs="Arial"/>
          <w:lang w:val="lt-LT"/>
        </w:rPr>
        <w:t>ir</w:t>
      </w:r>
      <w:r w:rsidR="00DD2CC6" w:rsidRPr="00ED6C4E">
        <w:rPr>
          <w:rFonts w:eastAsia="Calibri" w:cs="Arial"/>
          <w:lang w:val="lt-LT"/>
        </w:rPr>
        <w:t xml:space="preserve"> </w:t>
      </w:r>
      <w:r w:rsidR="002045B8" w:rsidRPr="00ED6C4E">
        <w:rPr>
          <w:rFonts w:eastAsia="Calibri" w:cs="Arial"/>
          <w:lang w:val="lt-LT"/>
        </w:rPr>
        <w:t>kitų</w:t>
      </w:r>
      <w:r w:rsidR="00DD2CC6" w:rsidRPr="00ED6C4E">
        <w:rPr>
          <w:rFonts w:eastAsia="Calibri" w:cs="Arial"/>
          <w:lang w:val="lt-LT"/>
        </w:rPr>
        <w:t xml:space="preserve"> </w:t>
      </w:r>
      <w:r w:rsidR="002045B8" w:rsidRPr="00ED6C4E">
        <w:rPr>
          <w:rFonts w:eastAsia="Calibri" w:cs="Arial"/>
          <w:lang w:val="lt-LT"/>
        </w:rPr>
        <w:t>konstrukcijų</w:t>
      </w:r>
      <w:r w:rsidR="00DD2CC6" w:rsidRPr="00ED6C4E">
        <w:rPr>
          <w:rFonts w:cs="Arial"/>
          <w:lang w:val="lt-LT"/>
        </w:rPr>
        <w:t xml:space="preserve"> </w:t>
      </w:r>
      <w:r w:rsidR="002045B8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kitų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infrastruktūros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objektų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(toliau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="004076A9" w:rsidRPr="00ED6C4E">
        <w:rPr>
          <w:rFonts w:cs="Arial"/>
          <w:b/>
          <w:bCs/>
          <w:lang w:val="lt-LT"/>
        </w:rPr>
        <w:t>Įrenginių)</w:t>
      </w:r>
      <w:r w:rsidR="00DD2CC6" w:rsidRPr="00ED6C4E">
        <w:rPr>
          <w:rFonts w:cs="Arial"/>
          <w:lang w:val="lt-LT"/>
        </w:rPr>
        <w:t xml:space="preserve"> </w:t>
      </w:r>
      <w:r w:rsidR="00B051F5" w:rsidRPr="00ED6C4E">
        <w:rPr>
          <w:rFonts w:eastAsiaTheme="majorEastAsia" w:cs="Arial"/>
          <w:lang w:val="lt-LT"/>
        </w:rPr>
        <w:t>priežiūros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B051F5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B051F5" w:rsidRPr="00ED6C4E">
        <w:rPr>
          <w:rFonts w:eastAsiaTheme="majorEastAsia" w:cs="Arial"/>
          <w:lang w:val="lt-LT"/>
        </w:rPr>
        <w:t>palaikymo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6561D0" w:rsidRPr="00ED6C4E">
        <w:rPr>
          <w:rFonts w:eastAsiaTheme="majorEastAsia" w:cs="Arial"/>
          <w:lang w:val="lt-LT"/>
        </w:rPr>
        <w:t>bei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196F24" w:rsidRPr="00ED6C4E">
        <w:rPr>
          <w:rFonts w:eastAsiaTheme="majorEastAsia" w:cs="Arial"/>
          <w:lang w:val="lt-LT"/>
        </w:rPr>
        <w:t>kit</w:t>
      </w:r>
      <w:r w:rsidR="003F466A" w:rsidRPr="00ED6C4E">
        <w:rPr>
          <w:rFonts w:eastAsiaTheme="majorEastAsia" w:cs="Arial"/>
          <w:lang w:val="lt-LT"/>
        </w:rPr>
        <w:t>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0C0DE4" w:rsidRPr="00ED6C4E">
        <w:rPr>
          <w:rFonts w:eastAsiaTheme="majorEastAsia" w:cs="Arial"/>
          <w:lang w:val="lt-LT"/>
        </w:rPr>
        <w:t>su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0C0DE4" w:rsidRPr="00ED6C4E">
        <w:rPr>
          <w:rFonts w:eastAsiaTheme="majorEastAsia" w:cs="Arial"/>
          <w:lang w:val="lt-LT"/>
        </w:rPr>
        <w:t>tuo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B051F5" w:rsidRPr="00ED6C4E">
        <w:rPr>
          <w:rFonts w:eastAsiaTheme="majorEastAsia" w:cs="Arial"/>
          <w:lang w:val="lt-LT"/>
        </w:rPr>
        <w:t>susijusi</w:t>
      </w:r>
      <w:r w:rsidR="003F466A" w:rsidRPr="00ED6C4E">
        <w:rPr>
          <w:rFonts w:eastAsiaTheme="majorEastAsia" w:cs="Arial"/>
          <w:lang w:val="lt-LT"/>
        </w:rPr>
        <w:t>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27A5C766" w:rsidRPr="00ED6C4E">
        <w:rPr>
          <w:rFonts w:eastAsiaTheme="majorEastAsia" w:cs="Arial"/>
          <w:lang w:val="lt-LT"/>
        </w:rPr>
        <w:t>paslaugos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43E06" w:rsidRPr="00ED6C4E">
        <w:rPr>
          <w:rFonts w:eastAsiaTheme="majorEastAsia" w:cs="Arial"/>
          <w:lang w:val="lt-LT"/>
        </w:rPr>
        <w:t>(toliau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B955A3" w:rsidRPr="00ED6C4E">
        <w:rPr>
          <w:rFonts w:cs="Arial"/>
          <w:lang w:val="lt-LT"/>
        </w:rPr>
        <w:t>–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43E06" w:rsidRPr="00ED6C4E">
        <w:rPr>
          <w:rFonts w:eastAsiaTheme="majorEastAsia" w:cs="Arial"/>
          <w:b/>
          <w:bCs/>
          <w:lang w:val="lt-LT"/>
        </w:rPr>
        <w:t>Paslaugos</w:t>
      </w:r>
      <w:r w:rsidR="00443E06" w:rsidRPr="00ED6C4E">
        <w:rPr>
          <w:rFonts w:eastAsiaTheme="majorEastAsia" w:cs="Arial"/>
          <w:lang w:val="lt-LT"/>
        </w:rPr>
        <w:t>)</w:t>
      </w:r>
      <w:r w:rsidR="008162C7" w:rsidRPr="00ED6C4E">
        <w:rPr>
          <w:rFonts w:eastAsiaTheme="majorEastAsia" w:cs="Arial"/>
          <w:lang w:val="lt-LT"/>
        </w:rPr>
        <w:t>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8162C7" w:rsidRPr="00ED6C4E">
        <w:rPr>
          <w:rFonts w:cs="Arial"/>
          <w:lang w:val="lt-LT"/>
        </w:rPr>
        <w:t>įskaitant</w:t>
      </w:r>
      <w:r w:rsidR="00DD2CC6" w:rsidRPr="00ED6C4E">
        <w:rPr>
          <w:rFonts w:cs="Arial"/>
          <w:lang w:val="lt-LT"/>
        </w:rPr>
        <w:t xml:space="preserve"> </w:t>
      </w:r>
      <w:r w:rsidR="008162C7" w:rsidRPr="00ED6C4E">
        <w:rPr>
          <w:rFonts w:cs="Arial"/>
          <w:lang w:val="lt-LT"/>
        </w:rPr>
        <w:t>kultūros</w:t>
      </w:r>
      <w:r w:rsidR="00DD2CC6" w:rsidRPr="00ED6C4E">
        <w:rPr>
          <w:rFonts w:cs="Arial"/>
          <w:lang w:val="lt-LT"/>
        </w:rPr>
        <w:t xml:space="preserve"> </w:t>
      </w:r>
      <w:r w:rsidR="008162C7" w:rsidRPr="00ED6C4E">
        <w:rPr>
          <w:rFonts w:cs="Arial"/>
          <w:lang w:val="lt-LT"/>
        </w:rPr>
        <w:t>paveldo</w:t>
      </w:r>
      <w:r w:rsidR="00DD2CC6" w:rsidRPr="00ED6C4E">
        <w:rPr>
          <w:rFonts w:cs="Arial"/>
          <w:lang w:val="lt-LT"/>
        </w:rPr>
        <w:t xml:space="preserve"> </w:t>
      </w:r>
      <w:r w:rsidR="008162C7" w:rsidRPr="00ED6C4E">
        <w:rPr>
          <w:rFonts w:cs="Arial"/>
          <w:lang w:val="lt-LT"/>
        </w:rPr>
        <w:t>teritorijų</w:t>
      </w:r>
      <w:r w:rsidR="00DD2CC6" w:rsidRPr="00ED6C4E">
        <w:rPr>
          <w:rFonts w:cs="Arial"/>
          <w:lang w:val="lt-LT"/>
        </w:rPr>
        <w:t xml:space="preserve"> </w:t>
      </w:r>
      <w:r w:rsidR="008162C7" w:rsidRPr="00ED6C4E">
        <w:rPr>
          <w:rFonts w:cs="Arial"/>
          <w:lang w:val="lt-LT"/>
        </w:rPr>
        <w:t>zonose</w:t>
      </w:r>
      <w:r w:rsidR="00DD2CC6" w:rsidRPr="00ED6C4E">
        <w:rPr>
          <w:rFonts w:cs="Arial"/>
          <w:lang w:val="lt-LT"/>
        </w:rPr>
        <w:t xml:space="preserve"> </w:t>
      </w:r>
      <w:r w:rsidR="008162C7" w:rsidRPr="00ED6C4E">
        <w:rPr>
          <w:rFonts w:cs="Arial"/>
          <w:lang w:val="lt-LT"/>
        </w:rPr>
        <w:t>esančiuose</w:t>
      </w:r>
      <w:r w:rsidR="00DD2CC6" w:rsidRPr="00ED6C4E">
        <w:rPr>
          <w:rFonts w:cs="Arial"/>
          <w:lang w:val="lt-LT"/>
        </w:rPr>
        <w:t xml:space="preserve"> </w:t>
      </w:r>
      <w:r w:rsidR="008162C7" w:rsidRPr="00ED6C4E">
        <w:rPr>
          <w:rFonts w:cs="Arial"/>
          <w:lang w:val="lt-LT"/>
        </w:rPr>
        <w:t>Įrenginiuose</w:t>
      </w:r>
      <w:r w:rsidR="00AD5420" w:rsidRPr="00ED6C4E">
        <w:rPr>
          <w:rFonts w:eastAsiaTheme="majorEastAsia" w:cs="Arial"/>
          <w:lang w:val="lt-LT"/>
        </w:rPr>
        <w:t>:</w:t>
      </w:r>
    </w:p>
    <w:p w14:paraId="4A17E053" w14:textId="7B4C67B0" w:rsidR="00AF4635" w:rsidRPr="00ED6C4E" w:rsidRDefault="00AF4635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Įrenginių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F2C7B" w:rsidRPr="00ED6C4E">
        <w:rPr>
          <w:rFonts w:eastAsiaTheme="majorEastAsia" w:cs="Arial"/>
          <w:lang w:val="lt-LT"/>
        </w:rPr>
        <w:t>priežiūra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F2C7B" w:rsidRPr="00ED6C4E">
        <w:rPr>
          <w:rFonts w:eastAsiaTheme="majorEastAsia" w:cs="Arial"/>
          <w:lang w:val="lt-LT"/>
        </w:rPr>
        <w:t>ir</w:t>
      </w:r>
      <w:r w:rsidR="00EC6072" w:rsidRPr="00ED6C4E">
        <w:rPr>
          <w:rFonts w:eastAsiaTheme="majorEastAsia" w:cs="Arial"/>
          <w:lang w:val="lt-LT"/>
        </w:rPr>
        <w:t>/ar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5D671C" w:rsidRPr="00ED6C4E">
        <w:rPr>
          <w:rFonts w:eastAsiaTheme="majorEastAsia" w:cs="Arial"/>
          <w:lang w:val="lt-LT"/>
        </w:rPr>
        <w:t>ek</w:t>
      </w:r>
      <w:r w:rsidR="00A70397" w:rsidRPr="00ED6C4E">
        <w:rPr>
          <w:rFonts w:eastAsiaTheme="majorEastAsia" w:cs="Arial"/>
          <w:lang w:val="lt-LT"/>
        </w:rPr>
        <w:t>s</w:t>
      </w:r>
      <w:r w:rsidR="005D671C" w:rsidRPr="00ED6C4E">
        <w:rPr>
          <w:rFonts w:eastAsiaTheme="majorEastAsia" w:cs="Arial"/>
          <w:lang w:val="lt-LT"/>
        </w:rPr>
        <w:t>ploatacija</w:t>
      </w:r>
      <w:r w:rsidR="00CB6FC6" w:rsidRPr="00ED6C4E">
        <w:rPr>
          <w:rFonts w:eastAsiaTheme="majorEastAsia" w:cs="Arial"/>
          <w:lang w:val="lt-LT"/>
        </w:rPr>
        <w:t>:</w:t>
      </w:r>
    </w:p>
    <w:p w14:paraId="26015D5A" w14:textId="5F4C258C" w:rsidR="005D671C" w:rsidRPr="00ED6C4E" w:rsidRDefault="005D671C" w:rsidP="00ED6C4E">
      <w:pPr>
        <w:pStyle w:val="ListNumber"/>
        <w:numPr>
          <w:ilvl w:val="3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Įrenginių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apžiūra;</w:t>
      </w:r>
    </w:p>
    <w:p w14:paraId="1D6706A9" w14:textId="23063E8D" w:rsidR="005D671C" w:rsidRPr="00ED6C4E" w:rsidRDefault="005D671C" w:rsidP="00ED6C4E">
      <w:pPr>
        <w:pStyle w:val="ListNumber"/>
        <w:numPr>
          <w:ilvl w:val="3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Hidrauliniai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bandymai;</w:t>
      </w:r>
    </w:p>
    <w:p w14:paraId="14774761" w14:textId="70E89E2D" w:rsidR="005D671C" w:rsidRPr="00ED6C4E" w:rsidRDefault="005D671C" w:rsidP="00ED6C4E">
      <w:pPr>
        <w:pStyle w:val="ListNumber"/>
        <w:numPr>
          <w:ilvl w:val="3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Defektų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vietų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paieška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4B1FE911" w:rsidRPr="00ED6C4E">
        <w:rPr>
          <w:rFonts w:cs="Arial"/>
          <w:lang w:val="lt-LT"/>
        </w:rPr>
        <w:t>nustatymas</w:t>
      </w:r>
      <w:r w:rsidRPr="00ED6C4E">
        <w:rPr>
          <w:rFonts w:cs="Arial"/>
          <w:lang w:val="lt-LT"/>
        </w:rPr>
        <w:t>;</w:t>
      </w:r>
    </w:p>
    <w:p w14:paraId="3EFA20BE" w14:textId="19150D70" w:rsidR="005D671C" w:rsidRPr="00ED6C4E" w:rsidRDefault="005D671C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Įrenginių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defektų,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avarijų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lokalizavimas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likvidavimas:</w:t>
      </w:r>
    </w:p>
    <w:p w14:paraId="1CC6DDF6" w14:textId="1BCFE632" w:rsidR="005D671C" w:rsidRPr="00ED6C4E" w:rsidRDefault="005D671C" w:rsidP="00ED6C4E">
      <w:pPr>
        <w:pStyle w:val="ListNumber"/>
        <w:numPr>
          <w:ilvl w:val="3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Įrenginių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defektų/avarijų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lokalizavimas;</w:t>
      </w:r>
    </w:p>
    <w:p w14:paraId="143DDE0B" w14:textId="5914E062" w:rsidR="005D671C" w:rsidRPr="00ED6C4E" w:rsidRDefault="005D671C" w:rsidP="00ED6C4E">
      <w:pPr>
        <w:pStyle w:val="ListNumber"/>
        <w:numPr>
          <w:ilvl w:val="3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Įrenginių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defektų/avarijų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likvidavimas;</w:t>
      </w:r>
    </w:p>
    <w:p w14:paraId="247BFDE6" w14:textId="07B968E3" w:rsidR="005D671C" w:rsidRPr="00ED6C4E" w:rsidRDefault="005D671C" w:rsidP="00ED6C4E">
      <w:pPr>
        <w:pStyle w:val="ListNumber"/>
        <w:numPr>
          <w:ilvl w:val="3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Gerbūvio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atstatymas.</w:t>
      </w:r>
    </w:p>
    <w:p w14:paraId="43C83958" w14:textId="4F74A125" w:rsidR="005D671C" w:rsidRPr="00ED6C4E" w:rsidRDefault="00556287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Užsakovo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30CF7" w:rsidRPr="00ED6C4E">
        <w:rPr>
          <w:rFonts w:eastAsiaTheme="majorEastAsia" w:cs="Arial"/>
          <w:lang w:val="lt-LT"/>
        </w:rPr>
        <w:t>v</w:t>
      </w:r>
      <w:r w:rsidR="005D671C" w:rsidRPr="00ED6C4E">
        <w:rPr>
          <w:rFonts w:eastAsiaTheme="majorEastAsia" w:cs="Arial"/>
          <w:lang w:val="lt-LT"/>
        </w:rPr>
        <w:t>eiklos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5D671C" w:rsidRPr="00ED6C4E">
        <w:rPr>
          <w:rFonts w:eastAsiaTheme="majorEastAsia" w:cs="Arial"/>
          <w:lang w:val="lt-LT"/>
        </w:rPr>
        <w:t>tęstinum</w:t>
      </w:r>
      <w:r w:rsidR="00E30CF7" w:rsidRPr="00ED6C4E">
        <w:rPr>
          <w:rFonts w:eastAsiaTheme="majorEastAsia" w:cs="Arial"/>
          <w:lang w:val="lt-LT"/>
        </w:rPr>
        <w:t>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30CF7" w:rsidRPr="00ED6C4E">
        <w:rPr>
          <w:rFonts w:eastAsiaTheme="majorEastAsia" w:cs="Arial"/>
          <w:lang w:val="lt-LT"/>
        </w:rPr>
        <w:t>palaikančios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5D671C" w:rsidRPr="00ED6C4E">
        <w:rPr>
          <w:rFonts w:eastAsiaTheme="majorEastAsia" w:cs="Arial"/>
          <w:lang w:val="lt-LT"/>
        </w:rPr>
        <w:t>paslaugos:</w:t>
      </w:r>
    </w:p>
    <w:p w14:paraId="734CC82C" w14:textId="1839C303" w:rsidR="005D671C" w:rsidRPr="00ED6C4E" w:rsidRDefault="005D671C" w:rsidP="00ED6C4E">
      <w:pPr>
        <w:pStyle w:val="ListNumber"/>
        <w:numPr>
          <w:ilvl w:val="3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="00375101" w:rsidRPr="00ED6C4E">
        <w:rPr>
          <w:rFonts w:cs="Arial"/>
          <w:lang w:val="lt-LT"/>
        </w:rPr>
        <w:t>T</w:t>
      </w:r>
      <w:r w:rsidRPr="00ED6C4E">
        <w:rPr>
          <w:rFonts w:cs="Arial"/>
          <w:lang w:val="lt-LT"/>
        </w:rPr>
        <w:t>inklo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valdymo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dispečerio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nurodymų,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susijusių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="00982933" w:rsidRPr="00ED6C4E">
        <w:rPr>
          <w:rFonts w:cs="Arial"/>
          <w:lang w:val="lt-LT"/>
        </w:rPr>
        <w:t>šilumos</w:t>
      </w:r>
      <w:r w:rsidR="00DD2CC6" w:rsidRPr="00ED6C4E">
        <w:rPr>
          <w:rFonts w:cs="Arial"/>
          <w:lang w:val="lt-LT"/>
        </w:rPr>
        <w:t xml:space="preserve"> </w:t>
      </w:r>
      <w:r w:rsidR="00982933" w:rsidRPr="00ED6C4E">
        <w:rPr>
          <w:rFonts w:cs="Arial"/>
          <w:lang w:val="lt-LT"/>
        </w:rPr>
        <w:t>tiekimo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tinklo</w:t>
      </w:r>
      <w:r w:rsidR="00DD2CC6" w:rsidRPr="00ED6C4E">
        <w:rPr>
          <w:rFonts w:cs="Arial"/>
          <w:lang w:val="lt-LT"/>
        </w:rPr>
        <w:t xml:space="preserve"> </w:t>
      </w:r>
      <w:r w:rsidR="00982933" w:rsidRPr="00ED6C4E">
        <w:rPr>
          <w:rFonts w:cs="Arial"/>
          <w:lang w:val="lt-LT"/>
        </w:rPr>
        <w:t>(toliau</w:t>
      </w:r>
      <w:r w:rsidR="00DD2CC6" w:rsidRPr="00ED6C4E">
        <w:rPr>
          <w:rFonts w:cs="Arial"/>
          <w:lang w:val="lt-LT"/>
        </w:rPr>
        <w:t xml:space="preserve"> </w:t>
      </w:r>
      <w:r w:rsidR="001002C6"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="001002C6" w:rsidRPr="00ED6C4E">
        <w:rPr>
          <w:rFonts w:cs="Arial"/>
          <w:b/>
          <w:bCs/>
          <w:lang w:val="lt-LT"/>
        </w:rPr>
        <w:t>ŠTT</w:t>
      </w:r>
      <w:r w:rsidR="001002C6" w:rsidRPr="00ED6C4E">
        <w:rPr>
          <w:rFonts w:cs="Arial"/>
          <w:lang w:val="lt-LT"/>
        </w:rPr>
        <w:t>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veiklos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užtikrinimu,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vykdymo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paslaugos;</w:t>
      </w:r>
    </w:p>
    <w:p w14:paraId="63A82CB4" w14:textId="3EA3DF0B" w:rsidR="005D671C" w:rsidRPr="00ED6C4E" w:rsidRDefault="005D671C" w:rsidP="00ED6C4E">
      <w:pPr>
        <w:pStyle w:val="ListNumber"/>
        <w:numPr>
          <w:ilvl w:val="3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="009F0FC2" w:rsidRPr="00ED6C4E">
        <w:rPr>
          <w:rFonts w:cs="Arial"/>
          <w:lang w:val="lt-LT"/>
        </w:rPr>
        <w:t>Tinklo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priežiūros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komandos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atstovo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nurodymų,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susijusių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="009F0FC2" w:rsidRPr="00ED6C4E">
        <w:rPr>
          <w:rFonts w:cs="Arial"/>
          <w:lang w:val="lt-LT"/>
        </w:rPr>
        <w:t>ŠTT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veiklos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užtikrinimu,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vykdymo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paslaugos;</w:t>
      </w:r>
    </w:p>
    <w:p w14:paraId="45C7E4CF" w14:textId="1FFD0FE9" w:rsidR="005D671C" w:rsidRPr="00ED6C4E" w:rsidRDefault="005D671C" w:rsidP="00ED6C4E">
      <w:pPr>
        <w:pStyle w:val="ListNumber"/>
        <w:numPr>
          <w:ilvl w:val="3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Transportavimo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paslaugos</w:t>
      </w:r>
      <w:r w:rsidR="00F7539C" w:rsidRPr="00ED6C4E">
        <w:rPr>
          <w:rFonts w:cs="Arial"/>
          <w:lang w:val="lt-LT"/>
        </w:rPr>
        <w:t>.</w:t>
      </w:r>
    </w:p>
    <w:p w14:paraId="715E4B28" w14:textId="40383BED" w:rsidR="009540E3" w:rsidRPr="00ED6C4E" w:rsidRDefault="009540E3" w:rsidP="00ED6C4E">
      <w:pPr>
        <w:pStyle w:val="ListParagraph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tiekėjas,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kuriuo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sudaroma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sutartis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šią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Techninę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specifikaciją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(toliau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b/>
          <w:bCs/>
          <w:lang w:val="lt-LT"/>
        </w:rPr>
        <w:t>Paslaugų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Pr="00ED6C4E">
        <w:rPr>
          <w:rFonts w:cs="Arial"/>
          <w:b/>
          <w:bCs/>
          <w:lang w:val="lt-LT"/>
        </w:rPr>
        <w:t>teikėjas</w:t>
      </w:r>
      <w:r w:rsidRPr="00ED6C4E">
        <w:rPr>
          <w:rFonts w:cs="Arial"/>
          <w:lang w:val="lt-LT"/>
        </w:rPr>
        <w:t>).</w:t>
      </w:r>
    </w:p>
    <w:p w14:paraId="7917C8AC" w14:textId="0319C8E6" w:rsidR="7E833E32" w:rsidRPr="00ED6C4E" w:rsidRDefault="00B52486" w:rsidP="00ED6C4E">
      <w:pPr>
        <w:pStyle w:val="ListParagraph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Pirkimo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objektas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dalis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neskaidomas</w:t>
      </w:r>
      <w:r w:rsidR="00DB007A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DB007A" w:rsidRPr="00ED6C4E">
        <w:rPr>
          <w:rFonts w:cs="Arial"/>
          <w:lang w:val="lt-LT"/>
        </w:rPr>
        <w:t>nes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šios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yra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tarpusavyje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susijusios,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vykdomos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nuosekliai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reikalauja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vientisos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atsakomybės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greito</w:t>
      </w:r>
      <w:r w:rsidR="00DD2CC6" w:rsidRPr="00ED6C4E">
        <w:rPr>
          <w:rFonts w:cs="Arial"/>
          <w:lang w:val="lt-LT"/>
        </w:rPr>
        <w:t xml:space="preserve"> </w:t>
      </w:r>
      <w:r w:rsidR="00A01400" w:rsidRPr="00ED6C4E">
        <w:rPr>
          <w:rFonts w:cs="Arial"/>
          <w:lang w:val="lt-LT"/>
        </w:rPr>
        <w:t>reagavimo.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Šios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veiklos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sudaro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vientisą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ciklą,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kuriame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nuolatinė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priežiūra,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defektų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identifikavimas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operatyvus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šalinimas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yra</w:t>
      </w:r>
      <w:r w:rsidR="00DD2CC6" w:rsidRPr="00ED6C4E">
        <w:rPr>
          <w:rFonts w:cs="Arial"/>
          <w:lang w:val="lt-LT"/>
        </w:rPr>
        <w:t xml:space="preserve"> </w:t>
      </w:r>
      <w:r w:rsidR="00995742" w:rsidRPr="00ED6C4E">
        <w:rPr>
          <w:rFonts w:cs="Arial"/>
          <w:lang w:val="lt-LT"/>
        </w:rPr>
        <w:t>neatskiriamos.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Jei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priežiūrą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atliktų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vienas</w:t>
      </w:r>
      <w:r w:rsidR="00DD2CC6" w:rsidRPr="00ED6C4E">
        <w:rPr>
          <w:rFonts w:cs="Arial"/>
          <w:lang w:val="lt-LT"/>
        </w:rPr>
        <w:t xml:space="preserve"> </w:t>
      </w:r>
      <w:r w:rsidR="00D263B7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D263B7" w:rsidRPr="00ED6C4E">
        <w:rPr>
          <w:rFonts w:cs="Arial"/>
          <w:lang w:val="lt-LT"/>
        </w:rPr>
        <w:t>t</w:t>
      </w:r>
      <w:r w:rsidR="007B503E" w:rsidRPr="00ED6C4E">
        <w:rPr>
          <w:rFonts w:cs="Arial"/>
          <w:lang w:val="lt-LT"/>
        </w:rPr>
        <w:t>e</w:t>
      </w:r>
      <w:r w:rsidR="00D263B7" w:rsidRPr="00ED6C4E">
        <w:rPr>
          <w:rFonts w:cs="Arial"/>
          <w:lang w:val="lt-LT"/>
        </w:rPr>
        <w:t>i</w:t>
      </w:r>
      <w:r w:rsidR="007B503E" w:rsidRPr="00ED6C4E">
        <w:rPr>
          <w:rFonts w:cs="Arial"/>
          <w:lang w:val="lt-LT"/>
        </w:rPr>
        <w:t>kėjas,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o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avarijų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likvidavimą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kitas,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gali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kilti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mažiausia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šios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rizikos: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atsakomybės</w:t>
      </w:r>
      <w:r w:rsidR="00DD2CC6" w:rsidRPr="00ED6C4E">
        <w:rPr>
          <w:rFonts w:cs="Arial"/>
          <w:lang w:val="lt-LT"/>
        </w:rPr>
        <w:t xml:space="preserve"> </w:t>
      </w:r>
      <w:r w:rsidR="000C4D7B" w:rsidRPr="00ED6C4E">
        <w:rPr>
          <w:rFonts w:cs="Arial"/>
          <w:lang w:val="lt-LT"/>
        </w:rPr>
        <w:t>paskirstymo,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ilgėjan</w:t>
      </w:r>
      <w:r w:rsidR="000C4D7B" w:rsidRPr="00ED6C4E">
        <w:rPr>
          <w:rFonts w:cs="Arial"/>
          <w:lang w:val="lt-LT"/>
        </w:rPr>
        <w:t>tis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reagavimo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laik</w:t>
      </w:r>
      <w:r w:rsidR="00E63B7D" w:rsidRPr="00ED6C4E">
        <w:rPr>
          <w:rFonts w:cs="Arial"/>
          <w:lang w:val="lt-LT"/>
        </w:rPr>
        <w:t>as</w:t>
      </w:r>
      <w:r w:rsidR="007B503E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E63B7D" w:rsidRPr="00ED6C4E">
        <w:rPr>
          <w:rFonts w:cs="Arial"/>
          <w:lang w:val="lt-LT"/>
        </w:rPr>
        <w:t>galimas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informacijos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praradimui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tarp</w:t>
      </w:r>
      <w:r w:rsidR="00DD2CC6" w:rsidRPr="00ED6C4E">
        <w:rPr>
          <w:rFonts w:cs="Arial"/>
          <w:lang w:val="lt-LT"/>
        </w:rPr>
        <w:t xml:space="preserve"> </w:t>
      </w:r>
      <w:r w:rsidR="00E63B7D" w:rsidRPr="00ED6C4E">
        <w:rPr>
          <w:rFonts w:cs="Arial"/>
          <w:lang w:val="lt-LT"/>
        </w:rPr>
        <w:t>skirtingų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teikėjų</w:t>
      </w:r>
      <w:r w:rsidR="00DD2CC6" w:rsidRPr="00ED6C4E">
        <w:rPr>
          <w:rFonts w:cs="Arial"/>
          <w:lang w:val="lt-LT"/>
        </w:rPr>
        <w:t xml:space="preserve"> </w:t>
      </w:r>
      <w:r w:rsidR="00E63B7D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papildomoms</w:t>
      </w:r>
      <w:r w:rsidR="00DD2CC6" w:rsidRPr="00ED6C4E">
        <w:rPr>
          <w:rFonts w:cs="Arial"/>
          <w:lang w:val="lt-LT"/>
        </w:rPr>
        <w:t xml:space="preserve"> </w:t>
      </w:r>
      <w:r w:rsidR="00E63B7D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derinimo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procedūr</w:t>
      </w:r>
      <w:r w:rsidR="00E63B7D" w:rsidRPr="00ED6C4E">
        <w:rPr>
          <w:rFonts w:cs="Arial"/>
          <w:lang w:val="lt-LT"/>
        </w:rPr>
        <w:t>os</w:t>
      </w:r>
      <w:r w:rsidR="007B503E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="00E63B7D" w:rsidRPr="00ED6C4E">
        <w:rPr>
          <w:rFonts w:cs="Arial"/>
          <w:lang w:val="lt-LT"/>
        </w:rPr>
        <w:t>O</w:t>
      </w:r>
      <w:r w:rsidR="00DD2CC6" w:rsidRPr="00ED6C4E">
        <w:rPr>
          <w:rFonts w:cs="Arial"/>
          <w:lang w:val="lt-LT"/>
        </w:rPr>
        <w:t xml:space="preserve"> </w:t>
      </w:r>
      <w:r w:rsidR="00E63B7D" w:rsidRPr="00ED6C4E">
        <w:rPr>
          <w:rFonts w:cs="Arial"/>
          <w:lang w:val="lt-LT"/>
        </w:rPr>
        <w:t>tai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ypač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reikšminga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kritinių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gedimų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atvejais,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kurie</w:t>
      </w:r>
      <w:r w:rsidR="00DD2CC6" w:rsidRPr="00ED6C4E">
        <w:rPr>
          <w:rFonts w:cs="Arial"/>
          <w:lang w:val="lt-LT"/>
        </w:rPr>
        <w:t xml:space="preserve"> </w:t>
      </w:r>
      <w:r w:rsidR="00E63B7D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E63B7D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E63B7D" w:rsidRPr="00ED6C4E">
        <w:rPr>
          <w:rFonts w:cs="Arial"/>
          <w:lang w:val="lt-LT"/>
        </w:rPr>
        <w:t>šalinami</w:t>
      </w:r>
      <w:r w:rsidR="00DD2CC6" w:rsidRPr="00ED6C4E">
        <w:rPr>
          <w:rFonts w:cs="Arial"/>
          <w:lang w:val="lt-LT"/>
        </w:rPr>
        <w:t xml:space="preserve"> </w:t>
      </w:r>
      <w:r w:rsidR="00E63B7D" w:rsidRPr="00ED6C4E">
        <w:rPr>
          <w:rFonts w:cs="Arial"/>
          <w:lang w:val="lt-LT"/>
        </w:rPr>
        <w:t>nedelsiant</w:t>
      </w:r>
      <w:r w:rsidR="003E37DF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="003E37DF" w:rsidRPr="00ED6C4E">
        <w:rPr>
          <w:rFonts w:cs="Arial"/>
          <w:lang w:val="lt-LT"/>
        </w:rPr>
        <w:t>Papildomai</w:t>
      </w:r>
      <w:r w:rsidR="00DD2CC6" w:rsidRPr="00ED6C4E">
        <w:rPr>
          <w:rFonts w:cs="Arial"/>
          <w:lang w:val="lt-LT"/>
        </w:rPr>
        <w:t xml:space="preserve"> </w:t>
      </w:r>
      <w:r w:rsidR="003115F5" w:rsidRPr="00ED6C4E">
        <w:rPr>
          <w:rFonts w:cs="Arial"/>
          <w:lang w:val="lt-LT"/>
        </w:rPr>
        <w:t>p</w:t>
      </w:r>
      <w:r w:rsidR="007B503E" w:rsidRPr="00ED6C4E">
        <w:rPr>
          <w:rFonts w:cs="Arial"/>
          <w:lang w:val="lt-LT"/>
        </w:rPr>
        <w:t>riežiūros,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gedimų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diagnostikos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šalinimo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procesai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yra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techniškai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tarpusavyje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priklausomi</w:t>
      </w:r>
      <w:r w:rsidR="00D67996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D67996" w:rsidRPr="00ED6C4E">
        <w:rPr>
          <w:rFonts w:cs="Arial"/>
          <w:lang w:val="lt-LT"/>
        </w:rPr>
        <w:t>nes</w:t>
      </w:r>
      <w:r w:rsidR="00DD2CC6" w:rsidRPr="00ED6C4E">
        <w:rPr>
          <w:rFonts w:cs="Arial"/>
          <w:lang w:val="lt-LT"/>
        </w:rPr>
        <w:t xml:space="preserve"> </w:t>
      </w:r>
      <w:r w:rsidR="00D67996" w:rsidRPr="00ED6C4E">
        <w:rPr>
          <w:rFonts w:cs="Arial"/>
          <w:lang w:val="lt-LT"/>
        </w:rPr>
        <w:t>g</w:t>
      </w:r>
      <w:r w:rsidR="007B503E" w:rsidRPr="00ED6C4E">
        <w:rPr>
          <w:rFonts w:cs="Arial"/>
          <w:lang w:val="lt-LT"/>
        </w:rPr>
        <w:t>edimų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nustatymas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likvidavimas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remiasi: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nuosekliai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kauptais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priežiūros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duomenimis,</w:t>
      </w:r>
      <w:r w:rsidR="00DD2CC6" w:rsidRPr="00ED6C4E">
        <w:rPr>
          <w:rFonts w:cs="Arial"/>
          <w:lang w:val="lt-LT"/>
        </w:rPr>
        <w:t xml:space="preserve"> </w:t>
      </w:r>
      <w:r w:rsidR="00D67996" w:rsidRPr="00ED6C4E">
        <w:rPr>
          <w:rFonts w:cs="Arial"/>
          <w:lang w:val="lt-LT"/>
        </w:rPr>
        <w:t>Į</w:t>
      </w:r>
      <w:r w:rsidR="007B503E" w:rsidRPr="00ED6C4E">
        <w:rPr>
          <w:rFonts w:cs="Arial"/>
          <w:lang w:val="lt-LT"/>
        </w:rPr>
        <w:t>renginių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būklės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istorija,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pastovia</w:t>
      </w:r>
      <w:r w:rsidR="00DD2CC6" w:rsidRPr="00ED6C4E">
        <w:rPr>
          <w:rFonts w:cs="Arial"/>
          <w:lang w:val="lt-LT"/>
        </w:rPr>
        <w:t xml:space="preserve"> </w:t>
      </w:r>
      <w:r w:rsidR="00D67996" w:rsidRPr="00ED6C4E">
        <w:rPr>
          <w:rFonts w:cs="Arial"/>
          <w:lang w:val="lt-LT"/>
        </w:rPr>
        <w:t>Įrenginių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stebėsena,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bandymais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rezultatais.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Šie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procesai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sudaro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vientisą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technologinę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seką,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todėl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skaidymas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pažeistų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veiklos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logiką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mažintų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efektyvumą.</w:t>
      </w:r>
      <w:r w:rsidR="00DD2CC6" w:rsidRPr="00ED6C4E">
        <w:rPr>
          <w:rFonts w:cs="Arial"/>
          <w:lang w:val="lt-LT"/>
        </w:rPr>
        <w:t xml:space="preserve"> </w:t>
      </w:r>
      <w:r w:rsidR="009F7BA4" w:rsidRPr="00ED6C4E">
        <w:rPr>
          <w:rFonts w:cs="Arial"/>
          <w:lang w:val="lt-LT"/>
        </w:rPr>
        <w:t>Neskaitant</w:t>
      </w:r>
      <w:r w:rsidR="00DD2CC6" w:rsidRPr="00ED6C4E">
        <w:rPr>
          <w:rFonts w:cs="Arial"/>
          <w:lang w:val="lt-LT"/>
        </w:rPr>
        <w:t xml:space="preserve"> </w:t>
      </w:r>
      <w:r w:rsidR="009F7BA4" w:rsidRPr="00ED6C4E">
        <w:rPr>
          <w:rFonts w:cs="Arial"/>
          <w:lang w:val="lt-LT"/>
        </w:rPr>
        <w:t>to</w:t>
      </w:r>
      <w:r w:rsidR="00DD2CC6" w:rsidRPr="00ED6C4E">
        <w:rPr>
          <w:rFonts w:cs="Arial"/>
          <w:lang w:val="lt-LT"/>
        </w:rPr>
        <w:t xml:space="preserve"> </w:t>
      </w:r>
      <w:r w:rsidR="00D0246D" w:rsidRPr="00ED6C4E">
        <w:rPr>
          <w:rFonts w:cs="Arial"/>
          <w:lang w:val="lt-LT"/>
        </w:rPr>
        <w:t>svarbus</w:t>
      </w:r>
      <w:r w:rsidR="00DD2CC6" w:rsidRPr="00ED6C4E">
        <w:rPr>
          <w:rFonts w:cs="Arial"/>
          <w:lang w:val="lt-LT"/>
        </w:rPr>
        <w:t xml:space="preserve"> </w:t>
      </w:r>
      <w:r w:rsidR="00D0246D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B17C2D" w:rsidRPr="00ED6C4E">
        <w:rPr>
          <w:rFonts w:cs="Arial"/>
          <w:lang w:val="lt-LT"/>
        </w:rPr>
        <w:t>administravimo</w:t>
      </w:r>
      <w:r w:rsidR="00DD2CC6" w:rsidRPr="00ED6C4E">
        <w:rPr>
          <w:rFonts w:cs="Arial"/>
          <w:lang w:val="lt-LT"/>
        </w:rPr>
        <w:t xml:space="preserve"> </w:t>
      </w:r>
      <w:r w:rsidR="00600F9B" w:rsidRPr="00ED6C4E">
        <w:rPr>
          <w:rFonts w:cs="Arial"/>
          <w:lang w:val="lt-LT"/>
        </w:rPr>
        <w:t>sąnaudų</w:t>
      </w:r>
      <w:r w:rsidR="00DD2CC6" w:rsidRPr="00ED6C4E">
        <w:rPr>
          <w:rFonts w:cs="Arial"/>
          <w:lang w:val="lt-LT"/>
        </w:rPr>
        <w:t xml:space="preserve"> </w:t>
      </w:r>
      <w:r w:rsidR="00600F9B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600F9B" w:rsidRPr="00ED6C4E">
        <w:rPr>
          <w:rFonts w:cs="Arial"/>
          <w:lang w:val="lt-LT"/>
        </w:rPr>
        <w:t>rizikų</w:t>
      </w:r>
      <w:r w:rsidR="00DD2CC6" w:rsidRPr="00ED6C4E">
        <w:rPr>
          <w:rFonts w:cs="Arial"/>
          <w:lang w:val="lt-LT"/>
        </w:rPr>
        <w:t xml:space="preserve"> </w:t>
      </w:r>
      <w:r w:rsidR="00600F9B" w:rsidRPr="00ED6C4E">
        <w:rPr>
          <w:rFonts w:cs="Arial"/>
          <w:lang w:val="lt-LT"/>
        </w:rPr>
        <w:t>suvaldymo</w:t>
      </w:r>
      <w:r w:rsidR="00DD2CC6" w:rsidRPr="00ED6C4E">
        <w:rPr>
          <w:rFonts w:cs="Arial"/>
          <w:lang w:val="lt-LT"/>
        </w:rPr>
        <w:t xml:space="preserve"> </w:t>
      </w:r>
      <w:r w:rsidR="00600F9B" w:rsidRPr="00ED6C4E">
        <w:rPr>
          <w:rFonts w:cs="Arial"/>
          <w:lang w:val="lt-LT"/>
        </w:rPr>
        <w:t>aspektas,</w:t>
      </w:r>
      <w:r w:rsidR="00DD2CC6" w:rsidRPr="00ED6C4E">
        <w:rPr>
          <w:rFonts w:cs="Arial"/>
          <w:lang w:val="lt-LT"/>
        </w:rPr>
        <w:t xml:space="preserve"> </w:t>
      </w:r>
      <w:r w:rsidR="00600F9B" w:rsidRPr="00ED6C4E">
        <w:rPr>
          <w:rFonts w:cs="Arial"/>
          <w:lang w:val="lt-LT"/>
        </w:rPr>
        <w:t>s</w:t>
      </w:r>
      <w:r w:rsidR="007B503E" w:rsidRPr="00ED6C4E">
        <w:rPr>
          <w:rFonts w:cs="Arial"/>
          <w:lang w:val="lt-LT"/>
        </w:rPr>
        <w:t>kaidymas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sukeltų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papildomų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administravimo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sąnaudų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rizikų</w:t>
      </w:r>
      <w:r w:rsidR="00600F9B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600F9B" w:rsidRPr="00ED6C4E">
        <w:rPr>
          <w:rFonts w:cs="Arial"/>
          <w:lang w:val="lt-LT"/>
        </w:rPr>
        <w:t>a</w:t>
      </w:r>
      <w:r w:rsidR="007B503E" w:rsidRPr="00ED6C4E">
        <w:rPr>
          <w:rFonts w:cs="Arial"/>
          <w:lang w:val="lt-LT"/>
        </w:rPr>
        <w:t>tsirastų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poreikis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koordinuoti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kelis</w:t>
      </w:r>
      <w:r w:rsidR="00DD2CC6" w:rsidRPr="00ED6C4E">
        <w:rPr>
          <w:rFonts w:cs="Arial"/>
          <w:lang w:val="lt-LT"/>
        </w:rPr>
        <w:t xml:space="preserve"> </w:t>
      </w:r>
      <w:r w:rsidR="00D263B7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D263B7" w:rsidRPr="00ED6C4E">
        <w:rPr>
          <w:rFonts w:cs="Arial"/>
          <w:lang w:val="lt-LT"/>
        </w:rPr>
        <w:t>teikėjus</w:t>
      </w:r>
      <w:r w:rsidR="007B503E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išduoti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papildomus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leidimus,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derinti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grafikus,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prižiūrėti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skirtingų</w:t>
      </w:r>
      <w:r w:rsidR="00DD2CC6" w:rsidRPr="00ED6C4E">
        <w:rPr>
          <w:rFonts w:cs="Arial"/>
          <w:lang w:val="lt-LT"/>
        </w:rPr>
        <w:t xml:space="preserve"> </w:t>
      </w:r>
      <w:r w:rsidR="00D263B7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D263B7" w:rsidRPr="00ED6C4E">
        <w:rPr>
          <w:rFonts w:cs="Arial"/>
          <w:lang w:val="lt-LT"/>
        </w:rPr>
        <w:t>teikėjų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ataskaitas.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Tai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apsunkintų</w:t>
      </w:r>
      <w:r w:rsidR="00DD2CC6" w:rsidRPr="00ED6C4E">
        <w:rPr>
          <w:rFonts w:cs="Arial"/>
          <w:lang w:val="lt-LT"/>
        </w:rPr>
        <w:t xml:space="preserve"> </w:t>
      </w:r>
      <w:r w:rsidR="0076720E" w:rsidRPr="00ED6C4E">
        <w:rPr>
          <w:rFonts w:cs="Arial"/>
          <w:lang w:val="lt-LT"/>
        </w:rPr>
        <w:t>Pirkimo</w:t>
      </w:r>
      <w:r w:rsidR="00DD2CC6" w:rsidRPr="00ED6C4E">
        <w:rPr>
          <w:rFonts w:cs="Arial"/>
          <w:lang w:val="lt-LT"/>
        </w:rPr>
        <w:t xml:space="preserve"> </w:t>
      </w:r>
      <w:r w:rsidR="0076720E" w:rsidRPr="00ED6C4E">
        <w:rPr>
          <w:rFonts w:cs="Arial"/>
          <w:lang w:val="lt-LT"/>
        </w:rPr>
        <w:t>sutarties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administravimą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pailgintų</w:t>
      </w:r>
      <w:r w:rsidR="00DD2CC6" w:rsidRPr="00ED6C4E">
        <w:rPr>
          <w:rFonts w:cs="Arial"/>
          <w:lang w:val="lt-LT"/>
        </w:rPr>
        <w:t xml:space="preserve"> </w:t>
      </w:r>
      <w:r w:rsidR="009C6603" w:rsidRPr="00ED6C4E">
        <w:rPr>
          <w:rFonts w:cs="Arial"/>
          <w:lang w:val="lt-LT"/>
        </w:rPr>
        <w:t>sprendimų</w:t>
      </w:r>
      <w:r w:rsidR="00DD2CC6" w:rsidRPr="00ED6C4E">
        <w:rPr>
          <w:rFonts w:cs="Arial"/>
          <w:lang w:val="lt-LT"/>
        </w:rPr>
        <w:t xml:space="preserve"> </w:t>
      </w:r>
      <w:r w:rsidR="009C6603" w:rsidRPr="00ED6C4E">
        <w:rPr>
          <w:rFonts w:cs="Arial"/>
          <w:lang w:val="lt-LT"/>
        </w:rPr>
        <w:t>priėmimo</w:t>
      </w:r>
      <w:r w:rsidR="00DD2CC6" w:rsidRPr="00ED6C4E">
        <w:rPr>
          <w:rFonts w:cs="Arial"/>
          <w:lang w:val="lt-LT"/>
        </w:rPr>
        <w:t xml:space="preserve"> </w:t>
      </w:r>
      <w:r w:rsidR="000A57B8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0A57B8" w:rsidRPr="00ED6C4E">
        <w:rPr>
          <w:rFonts w:cs="Arial"/>
          <w:lang w:val="lt-LT"/>
        </w:rPr>
        <w:t>reagavimo</w:t>
      </w:r>
      <w:r w:rsidR="00DD2CC6" w:rsidRPr="00ED6C4E">
        <w:rPr>
          <w:rFonts w:cs="Arial"/>
          <w:lang w:val="lt-LT"/>
        </w:rPr>
        <w:t xml:space="preserve"> </w:t>
      </w:r>
      <w:r w:rsidR="000A57B8"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="000A57B8" w:rsidRPr="00ED6C4E">
        <w:rPr>
          <w:rFonts w:cs="Arial"/>
          <w:lang w:val="lt-LT"/>
        </w:rPr>
        <w:t>gedimus</w:t>
      </w:r>
      <w:r w:rsidR="00DD2CC6" w:rsidRPr="00ED6C4E">
        <w:rPr>
          <w:rFonts w:cs="Arial"/>
          <w:lang w:val="lt-LT"/>
        </w:rPr>
        <w:t xml:space="preserve"> </w:t>
      </w:r>
      <w:r w:rsidR="000A57B8" w:rsidRPr="00ED6C4E">
        <w:rPr>
          <w:rFonts w:cs="Arial"/>
          <w:lang w:val="lt-LT"/>
        </w:rPr>
        <w:t>laiką</w:t>
      </w:r>
      <w:r w:rsidR="007B503E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Be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to,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vieno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atsakomybė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už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visą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ciklą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leidžia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išvengti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ginčų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dėl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defektų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atsiradimo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priežasčių,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garantinių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įsipareigojimų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apimties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atsakomybės</w:t>
      </w:r>
      <w:r w:rsidR="00DD2CC6" w:rsidRPr="00ED6C4E">
        <w:rPr>
          <w:rFonts w:cs="Arial"/>
          <w:lang w:val="lt-LT"/>
        </w:rPr>
        <w:t xml:space="preserve"> </w:t>
      </w:r>
      <w:r w:rsidR="002D08C1" w:rsidRPr="00ED6C4E">
        <w:rPr>
          <w:rFonts w:cs="Arial"/>
          <w:lang w:val="lt-LT"/>
        </w:rPr>
        <w:t>ribų.</w:t>
      </w:r>
      <w:r w:rsidR="00DD2CC6" w:rsidRPr="00ED6C4E">
        <w:rPr>
          <w:rFonts w:cs="Arial"/>
          <w:lang w:val="lt-LT"/>
        </w:rPr>
        <w:t xml:space="preserve"> </w:t>
      </w:r>
      <w:r w:rsidR="00E1328B" w:rsidRPr="00ED6C4E">
        <w:rPr>
          <w:rFonts w:cs="Arial"/>
          <w:lang w:val="lt-LT"/>
        </w:rPr>
        <w:t>Pabrėžtina,</w:t>
      </w:r>
      <w:r w:rsidR="00DD2CC6" w:rsidRPr="00ED6C4E">
        <w:rPr>
          <w:rFonts w:cs="Arial"/>
          <w:lang w:val="lt-LT"/>
        </w:rPr>
        <w:t xml:space="preserve"> </w:t>
      </w:r>
      <w:r w:rsidR="00E1328B" w:rsidRPr="00ED6C4E">
        <w:rPr>
          <w:rFonts w:cs="Arial"/>
          <w:lang w:val="lt-LT"/>
        </w:rPr>
        <w:t>kad</w:t>
      </w:r>
      <w:r w:rsidR="00DD2CC6" w:rsidRPr="00ED6C4E">
        <w:rPr>
          <w:rFonts w:cs="Arial"/>
          <w:lang w:val="lt-LT"/>
        </w:rPr>
        <w:t xml:space="preserve"> </w:t>
      </w:r>
      <w:r w:rsidR="00466579" w:rsidRPr="00ED6C4E">
        <w:rPr>
          <w:rFonts w:cs="Arial"/>
          <w:lang w:val="lt-LT"/>
        </w:rPr>
        <w:t>v</w:t>
      </w:r>
      <w:r w:rsidR="007B503E" w:rsidRPr="00ED6C4E">
        <w:rPr>
          <w:rFonts w:cs="Arial"/>
          <w:lang w:val="lt-LT"/>
        </w:rPr>
        <w:t>eiklos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tęstinumo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užtikrinimas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negali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vykdomas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fragmentuotai</w:t>
      </w:r>
      <w:r w:rsidR="00E21DE7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E21DE7" w:rsidRPr="00ED6C4E">
        <w:rPr>
          <w:rFonts w:cs="Arial"/>
          <w:lang w:val="lt-LT"/>
        </w:rPr>
        <w:t>t.y.</w:t>
      </w:r>
      <w:r w:rsidR="00DD2CC6" w:rsidRPr="00ED6C4E">
        <w:rPr>
          <w:rFonts w:cs="Arial"/>
          <w:lang w:val="lt-LT"/>
        </w:rPr>
        <w:t xml:space="preserve"> </w:t>
      </w:r>
      <w:r w:rsidR="00E21DE7" w:rsidRPr="00ED6C4E">
        <w:rPr>
          <w:rFonts w:cs="Arial"/>
          <w:lang w:val="lt-LT"/>
        </w:rPr>
        <w:t>v</w:t>
      </w:r>
      <w:r w:rsidR="007B503E" w:rsidRPr="00ED6C4E">
        <w:rPr>
          <w:rFonts w:cs="Arial"/>
          <w:lang w:val="lt-LT"/>
        </w:rPr>
        <w:t>eiklos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tęstinumo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iš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esmės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priklauso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to,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kaip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greitai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kokybiškai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atliekama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priežiūra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avarijų</w:t>
      </w:r>
      <w:r w:rsidR="00DD2CC6" w:rsidRPr="00ED6C4E">
        <w:rPr>
          <w:rFonts w:cs="Arial"/>
          <w:lang w:val="lt-LT"/>
        </w:rPr>
        <w:t xml:space="preserve"> </w:t>
      </w:r>
      <w:r w:rsidR="007B503E" w:rsidRPr="00ED6C4E">
        <w:rPr>
          <w:rFonts w:cs="Arial"/>
          <w:lang w:val="lt-LT"/>
        </w:rPr>
        <w:t>šalinimas.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Papildomai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pažymėtina,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kad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Įrenginiai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sudaro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vientisą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miesto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šilumos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tiekimo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infrastruktūros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sistemą,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kurios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patikimas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veikimas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yra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susijęs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viešojo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intereso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užtikrinimu.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Šios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infrastruktūros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priežiūros,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gedimų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diagnostikos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avarijų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likvidavimo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funkcijų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išskaidymas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tarp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skirtingų</w:t>
      </w:r>
      <w:r w:rsidR="00DD2CC6" w:rsidRPr="00ED6C4E">
        <w:rPr>
          <w:rFonts w:cs="Arial"/>
          <w:lang w:val="lt-LT"/>
        </w:rPr>
        <w:t xml:space="preserve"> </w:t>
      </w:r>
      <w:r w:rsidR="001F5B39" w:rsidRPr="00ED6C4E">
        <w:rPr>
          <w:rFonts w:cs="Arial"/>
          <w:lang w:val="lt-LT"/>
        </w:rPr>
        <w:t>P</w:t>
      </w:r>
      <w:r w:rsidR="001D2A1C" w:rsidRPr="00ED6C4E">
        <w:rPr>
          <w:rFonts w:cs="Arial"/>
          <w:lang w:val="lt-LT"/>
        </w:rPr>
        <w:t>aslaugų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teikėjų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galėtų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didinti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sisteminių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sutrikimų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riziką,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apsunkinti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koordinavimą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mažinti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atsakomybės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aiškumą.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Vieno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pasirinkimas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leidžia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užtikrinti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integruotą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infrastruktūros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būklės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valdymą,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vienodus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techninius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sprendimus,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operatyvų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reagavimą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incidentus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efektyvesnį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turimų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techninių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žmogiškųjų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resursų</w:t>
      </w:r>
      <w:r w:rsidR="00DD2CC6" w:rsidRPr="00ED6C4E">
        <w:rPr>
          <w:rFonts w:cs="Arial"/>
          <w:lang w:val="lt-LT"/>
        </w:rPr>
        <w:t xml:space="preserve"> </w:t>
      </w:r>
      <w:r w:rsidR="001D2A1C" w:rsidRPr="00ED6C4E">
        <w:rPr>
          <w:rFonts w:cs="Arial"/>
          <w:lang w:val="lt-LT"/>
        </w:rPr>
        <w:t>panaudojimą.</w:t>
      </w:r>
    </w:p>
    <w:p w14:paraId="66383720" w14:textId="77777777" w:rsidR="00ED6C4E" w:rsidRPr="00ED6C4E" w:rsidRDefault="00ED6C4E" w:rsidP="00ED6C4E">
      <w:p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jc w:val="both"/>
        <w:rPr>
          <w:rFonts w:cs="Arial"/>
          <w:lang w:val="lt-LT"/>
        </w:rPr>
      </w:pPr>
    </w:p>
    <w:p w14:paraId="30B5EA60" w14:textId="6913ECB3" w:rsidR="0061144E" w:rsidRPr="00ED6C4E" w:rsidRDefault="009E43AE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center"/>
        <w:rPr>
          <w:rFonts w:eastAsiaTheme="majorEastAsia" w:cs="Arial"/>
          <w:b/>
          <w:bCs/>
          <w:lang w:val="lt-LT"/>
        </w:rPr>
      </w:pPr>
      <w:r w:rsidRPr="00ED6C4E">
        <w:rPr>
          <w:rFonts w:eastAsiaTheme="majorEastAsia" w:cs="Arial"/>
          <w:b/>
          <w:bCs/>
          <w:lang w:val="lt-LT"/>
        </w:rPr>
        <w:t>PIRKIMO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OBJEKTO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PRITAIKYMO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SRITIS</w:t>
      </w:r>
    </w:p>
    <w:p w14:paraId="2DFAADAA" w14:textId="77777777" w:rsidR="00E01096" w:rsidRPr="00ED6C4E" w:rsidRDefault="00E01096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eastAsiaTheme="majorEastAsia" w:cs="Arial"/>
          <w:b/>
          <w:bCs/>
          <w:lang w:val="lt-LT"/>
        </w:rPr>
      </w:pPr>
    </w:p>
    <w:p w14:paraId="3996ACE1" w14:textId="0BCCD2FF" w:rsidR="00A30452" w:rsidRPr="00ED6C4E" w:rsidRDefault="2E489CD1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reikalingos</w:t>
      </w:r>
      <w:r w:rsidR="00DD2CC6" w:rsidRPr="00ED6C4E">
        <w:rPr>
          <w:rFonts w:cs="Arial"/>
          <w:lang w:val="lt-LT"/>
        </w:rPr>
        <w:t xml:space="preserve"> </w:t>
      </w:r>
      <w:r w:rsidR="00980850" w:rsidRPr="00ED6C4E">
        <w:rPr>
          <w:rFonts w:cs="Arial"/>
          <w:lang w:val="lt-LT"/>
        </w:rPr>
        <w:t>šilumos</w:t>
      </w:r>
      <w:r w:rsidR="00DD2CC6" w:rsidRPr="00ED6C4E">
        <w:rPr>
          <w:rFonts w:cs="Arial"/>
          <w:lang w:val="lt-LT"/>
        </w:rPr>
        <w:t xml:space="preserve"> </w:t>
      </w:r>
      <w:r w:rsidR="00980850" w:rsidRPr="00ED6C4E">
        <w:rPr>
          <w:rFonts w:cs="Arial"/>
          <w:lang w:val="lt-LT"/>
        </w:rPr>
        <w:t>tiekimo</w:t>
      </w:r>
      <w:r w:rsidR="00DD2CC6" w:rsidRPr="00ED6C4E">
        <w:rPr>
          <w:rFonts w:cs="Arial"/>
          <w:lang w:val="lt-LT"/>
        </w:rPr>
        <w:t xml:space="preserve"> </w:t>
      </w:r>
      <w:r w:rsidR="005E567C" w:rsidRPr="00ED6C4E">
        <w:rPr>
          <w:rFonts w:cs="Arial"/>
          <w:lang w:val="lt-LT"/>
        </w:rPr>
        <w:t>patikimumui</w:t>
      </w:r>
      <w:r w:rsidR="00DD2CC6" w:rsidRPr="00ED6C4E">
        <w:rPr>
          <w:rFonts w:cs="Arial"/>
          <w:lang w:val="lt-LT"/>
        </w:rPr>
        <w:t xml:space="preserve"> </w:t>
      </w:r>
      <w:r w:rsidR="005E567C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2E3AA5" w:rsidRPr="00ED6C4E">
        <w:rPr>
          <w:rFonts w:cs="Arial"/>
          <w:lang w:val="lt-LT"/>
        </w:rPr>
        <w:t>nepertraukiamum</w:t>
      </w:r>
      <w:r w:rsidR="005E567C" w:rsidRPr="00ED6C4E">
        <w:rPr>
          <w:rFonts w:cs="Arial"/>
          <w:lang w:val="lt-LT"/>
        </w:rPr>
        <w:t>ui</w:t>
      </w:r>
      <w:r w:rsidR="00DD2CC6" w:rsidRPr="00ED6C4E">
        <w:rPr>
          <w:rFonts w:cs="Arial"/>
          <w:lang w:val="lt-LT"/>
        </w:rPr>
        <w:t xml:space="preserve"> </w:t>
      </w:r>
      <w:r w:rsidR="005E567C" w:rsidRPr="00ED6C4E">
        <w:rPr>
          <w:rFonts w:cs="Arial"/>
          <w:lang w:val="lt-LT"/>
        </w:rPr>
        <w:t>didinti</w:t>
      </w:r>
      <w:r w:rsidR="002E3AA5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="00980850" w:rsidRPr="00ED6C4E">
        <w:rPr>
          <w:rFonts w:cs="Arial"/>
          <w:lang w:val="lt-LT"/>
        </w:rPr>
        <w:t>Naudojant</w:t>
      </w:r>
      <w:r w:rsidR="00DD2CC6" w:rsidRPr="00ED6C4E">
        <w:rPr>
          <w:rFonts w:cs="Arial"/>
          <w:lang w:val="lt-LT"/>
        </w:rPr>
        <w:t xml:space="preserve"> </w:t>
      </w:r>
      <w:r w:rsidR="00980850" w:rsidRPr="00ED6C4E">
        <w:rPr>
          <w:rFonts w:cs="Arial"/>
          <w:lang w:val="lt-LT"/>
        </w:rPr>
        <w:t>atsinaujinanči</w:t>
      </w:r>
      <w:r w:rsidR="001A0F9E" w:rsidRPr="00ED6C4E">
        <w:rPr>
          <w:rFonts w:cs="Arial"/>
          <w:lang w:val="lt-LT"/>
        </w:rPr>
        <w:t>us</w:t>
      </w:r>
      <w:r w:rsidR="00DD2CC6" w:rsidRPr="00ED6C4E">
        <w:rPr>
          <w:rFonts w:cs="Arial"/>
          <w:lang w:val="lt-LT"/>
        </w:rPr>
        <w:t xml:space="preserve"> </w:t>
      </w:r>
      <w:r w:rsidR="00980850" w:rsidRPr="00ED6C4E">
        <w:rPr>
          <w:rFonts w:cs="Arial"/>
          <w:lang w:val="lt-LT"/>
        </w:rPr>
        <w:t>energij</w:t>
      </w:r>
      <w:r w:rsidR="001A0F9E" w:rsidRPr="00ED6C4E">
        <w:rPr>
          <w:rFonts w:cs="Arial"/>
          <w:lang w:val="lt-LT"/>
        </w:rPr>
        <w:t>os</w:t>
      </w:r>
      <w:r w:rsidR="00DD2CC6" w:rsidRPr="00ED6C4E">
        <w:rPr>
          <w:rFonts w:cs="Arial"/>
          <w:lang w:val="lt-LT"/>
        </w:rPr>
        <w:t xml:space="preserve"> </w:t>
      </w:r>
      <w:r w:rsidR="001A0F9E" w:rsidRPr="00ED6C4E">
        <w:rPr>
          <w:rFonts w:cs="Arial"/>
          <w:lang w:val="lt-LT"/>
        </w:rPr>
        <w:t>išteklius</w:t>
      </w:r>
      <w:r w:rsidR="00980850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980850" w:rsidRPr="00ED6C4E">
        <w:rPr>
          <w:rFonts w:cs="Arial"/>
          <w:lang w:val="lt-LT"/>
        </w:rPr>
        <w:t>sumažinti</w:t>
      </w:r>
      <w:r w:rsidR="00DD2CC6" w:rsidRPr="00ED6C4E">
        <w:rPr>
          <w:rFonts w:cs="Arial"/>
          <w:lang w:val="lt-LT"/>
        </w:rPr>
        <w:t xml:space="preserve"> </w:t>
      </w:r>
      <w:r w:rsidR="00980850" w:rsidRPr="00ED6C4E">
        <w:rPr>
          <w:rFonts w:cs="Arial"/>
          <w:lang w:val="lt-LT"/>
        </w:rPr>
        <w:t>CO</w:t>
      </w:r>
      <w:r w:rsidR="004768D2" w:rsidRPr="00ED6C4E">
        <w:rPr>
          <w:rFonts w:cs="Arial"/>
          <w:vertAlign w:val="subscript"/>
          <w:lang w:val="lt-LT"/>
        </w:rPr>
        <w:t>2</w:t>
      </w:r>
      <w:r w:rsidR="00DD2CC6" w:rsidRPr="00ED6C4E">
        <w:rPr>
          <w:rFonts w:cs="Arial"/>
          <w:lang w:val="lt-LT"/>
        </w:rPr>
        <w:t xml:space="preserve"> </w:t>
      </w:r>
      <w:r w:rsidR="00980850" w:rsidRPr="00ED6C4E">
        <w:rPr>
          <w:rFonts w:cs="Arial"/>
          <w:lang w:val="lt-LT"/>
        </w:rPr>
        <w:t>išmetamą</w:t>
      </w:r>
      <w:r w:rsidR="00DD2CC6" w:rsidRPr="00ED6C4E">
        <w:rPr>
          <w:rFonts w:cs="Arial"/>
          <w:lang w:val="lt-LT"/>
        </w:rPr>
        <w:t xml:space="preserve"> </w:t>
      </w:r>
      <w:r w:rsidR="00980850" w:rsidRPr="00ED6C4E">
        <w:rPr>
          <w:rFonts w:cs="Arial"/>
          <w:lang w:val="lt-LT"/>
        </w:rPr>
        <w:t>kiekį.</w:t>
      </w:r>
      <w:r w:rsidR="00DD2CC6" w:rsidRPr="00ED6C4E">
        <w:rPr>
          <w:rFonts w:cs="Arial"/>
          <w:lang w:val="lt-LT"/>
        </w:rPr>
        <w:t xml:space="preserve"> </w:t>
      </w:r>
      <w:r w:rsidR="005D4103" w:rsidRPr="00ED6C4E">
        <w:rPr>
          <w:rFonts w:cs="Arial"/>
          <w:lang w:val="lt-LT"/>
        </w:rPr>
        <w:t>Taip</w:t>
      </w:r>
      <w:r w:rsidR="00DD2CC6" w:rsidRPr="00ED6C4E">
        <w:rPr>
          <w:rFonts w:cs="Arial"/>
          <w:lang w:val="lt-LT"/>
        </w:rPr>
        <w:t xml:space="preserve"> </w:t>
      </w:r>
      <w:r w:rsidR="005D4103" w:rsidRPr="00ED6C4E">
        <w:rPr>
          <w:rFonts w:cs="Arial"/>
          <w:lang w:val="lt-LT"/>
        </w:rPr>
        <w:t>pat</w:t>
      </w:r>
      <w:r w:rsidR="00CA3540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5D4103"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="00CA3540" w:rsidRPr="00ED6C4E">
        <w:rPr>
          <w:rFonts w:cs="Arial"/>
          <w:lang w:val="lt-LT"/>
        </w:rPr>
        <w:t>užtikrins</w:t>
      </w:r>
      <w:r w:rsidR="00DD2CC6" w:rsidRPr="00ED6C4E">
        <w:rPr>
          <w:rFonts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siekį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sumažinti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šilumos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gamybos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sąnaudas,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dar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efektyviau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naudoti</w:t>
      </w:r>
      <w:r w:rsidR="00DD2CC6" w:rsidRPr="00ED6C4E">
        <w:rPr>
          <w:rFonts w:eastAsia="CIDFont+F2" w:cs="Arial"/>
          <w:lang w:val="lt-LT"/>
        </w:rPr>
        <w:t xml:space="preserve"> </w:t>
      </w:r>
      <w:r w:rsidR="00166577" w:rsidRPr="00ED6C4E">
        <w:rPr>
          <w:rFonts w:eastAsia="CIDFont+F2" w:cs="Arial"/>
          <w:lang w:val="lt-LT"/>
        </w:rPr>
        <w:t>Įrenginius</w:t>
      </w:r>
      <w:r w:rsidR="00CA3540" w:rsidRPr="00ED6C4E">
        <w:rPr>
          <w:rFonts w:eastAsia="CIDFont+F2" w:cs="Arial"/>
          <w:lang w:val="lt-LT"/>
        </w:rPr>
        <w:t>,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mažinant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šilumos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gamybos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poveikį</w:t>
      </w:r>
      <w:r w:rsidR="00DD2CC6" w:rsidRPr="00ED6C4E">
        <w:rPr>
          <w:rFonts w:eastAsia="CIDFont+F2" w:cs="Arial"/>
          <w:lang w:val="lt-LT"/>
        </w:rPr>
        <w:t xml:space="preserve"> </w:t>
      </w:r>
      <w:r w:rsidR="00CA3540" w:rsidRPr="00ED6C4E">
        <w:rPr>
          <w:rFonts w:eastAsia="CIDFont+F2" w:cs="Arial"/>
          <w:lang w:val="lt-LT"/>
        </w:rPr>
        <w:t>aplinka</w:t>
      </w:r>
      <w:r w:rsidR="004151F1" w:rsidRPr="00ED6C4E">
        <w:rPr>
          <w:rFonts w:eastAsia="CIDFont+F2" w:cs="Arial"/>
          <w:lang w:val="lt-LT"/>
        </w:rPr>
        <w:t>i</w:t>
      </w:r>
      <w:r w:rsidR="00D629E5" w:rsidRPr="00ED6C4E">
        <w:rPr>
          <w:rFonts w:eastAsia="CIDFont+F2" w:cs="Arial"/>
          <w:lang w:val="lt-LT"/>
        </w:rPr>
        <w:t>.</w:t>
      </w:r>
    </w:p>
    <w:p w14:paraId="0CB0D5C3" w14:textId="5AB75A9E" w:rsidR="00DE34FF" w:rsidRPr="00ED6C4E" w:rsidRDefault="00A30452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lastRenderedPageBreak/>
        <w:t>Eksploatuojamų</w:t>
      </w:r>
      <w:r w:rsidR="00DD2CC6" w:rsidRPr="00ED6C4E">
        <w:rPr>
          <w:rFonts w:cs="Arial"/>
          <w:lang w:val="lt-LT"/>
        </w:rPr>
        <w:t xml:space="preserve"> </w:t>
      </w:r>
      <w:r w:rsidR="604D6FDE" w:rsidRPr="00ED6C4E">
        <w:rPr>
          <w:rFonts w:cs="Arial"/>
          <w:lang w:val="lt-LT"/>
        </w:rPr>
        <w:t>Įrenginių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gedimai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neigiamą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poveikį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Vilniaus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miesto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gyventojams</w:t>
      </w:r>
      <w:r w:rsidR="00CF4185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CF4185" w:rsidRPr="00ED6C4E">
        <w:rPr>
          <w:rFonts w:cs="Arial"/>
          <w:lang w:val="lt-LT"/>
        </w:rPr>
        <w:t>įstaigoms</w:t>
      </w:r>
      <w:r w:rsidR="00DD2CC6" w:rsidRPr="00ED6C4E">
        <w:rPr>
          <w:rFonts w:cs="Arial"/>
          <w:lang w:val="lt-LT"/>
        </w:rPr>
        <w:t xml:space="preserve"> </w:t>
      </w:r>
      <w:r w:rsidR="00CF4185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CF4185" w:rsidRPr="00ED6C4E">
        <w:rPr>
          <w:rFonts w:cs="Arial"/>
          <w:lang w:val="lt-LT"/>
        </w:rPr>
        <w:t>verslo</w:t>
      </w:r>
      <w:r w:rsidR="00DD2CC6" w:rsidRPr="00ED6C4E">
        <w:rPr>
          <w:rFonts w:cs="Arial"/>
          <w:lang w:val="lt-LT"/>
        </w:rPr>
        <w:t xml:space="preserve"> </w:t>
      </w:r>
      <w:r w:rsidR="00CF4185" w:rsidRPr="00ED6C4E">
        <w:rPr>
          <w:rFonts w:cs="Arial"/>
          <w:lang w:val="lt-LT"/>
        </w:rPr>
        <w:t>subjektams</w:t>
      </w:r>
      <w:r w:rsidR="00624B4A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624B4A" w:rsidRPr="00ED6C4E">
        <w:rPr>
          <w:rFonts w:cs="Arial"/>
          <w:lang w:val="lt-LT"/>
        </w:rPr>
        <w:t>nes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tiesiogiai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veikia</w:t>
      </w:r>
      <w:r w:rsidR="00DD2CC6" w:rsidRPr="00ED6C4E">
        <w:rPr>
          <w:rFonts w:cs="Arial"/>
          <w:lang w:val="lt-LT"/>
        </w:rPr>
        <w:t xml:space="preserve"> </w:t>
      </w:r>
      <w:r w:rsidR="005742BC"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="005742BC" w:rsidRPr="00ED6C4E">
        <w:rPr>
          <w:rFonts w:cs="Arial"/>
          <w:lang w:val="lt-LT"/>
        </w:rPr>
        <w:t>kasdienę</w:t>
      </w:r>
      <w:r w:rsidR="00DD2CC6" w:rsidRPr="00ED6C4E">
        <w:rPr>
          <w:rFonts w:cs="Arial"/>
          <w:lang w:val="lt-LT"/>
        </w:rPr>
        <w:t xml:space="preserve"> </w:t>
      </w:r>
      <w:r w:rsidR="005742BC" w:rsidRPr="00ED6C4E">
        <w:rPr>
          <w:rFonts w:cs="Arial"/>
          <w:lang w:val="lt-LT"/>
        </w:rPr>
        <w:t>veiklą,</w:t>
      </w:r>
      <w:r w:rsidR="00DD2CC6" w:rsidRPr="00ED6C4E">
        <w:rPr>
          <w:rFonts w:cs="Arial"/>
          <w:lang w:val="lt-LT"/>
        </w:rPr>
        <w:t xml:space="preserve"> </w:t>
      </w:r>
      <w:r w:rsidR="005742BC" w:rsidRPr="00ED6C4E">
        <w:rPr>
          <w:rFonts w:cs="Arial"/>
          <w:lang w:val="lt-LT"/>
        </w:rPr>
        <w:t>gyvenimo</w:t>
      </w:r>
      <w:r w:rsidR="00DD2CC6" w:rsidRPr="00ED6C4E">
        <w:rPr>
          <w:rFonts w:cs="Arial"/>
          <w:lang w:val="lt-LT"/>
        </w:rPr>
        <w:t xml:space="preserve"> </w:t>
      </w:r>
      <w:r w:rsidR="005742BC" w:rsidRPr="00ED6C4E">
        <w:rPr>
          <w:rFonts w:cs="Arial"/>
          <w:lang w:val="lt-LT"/>
        </w:rPr>
        <w:t>kokybę</w:t>
      </w:r>
      <w:r w:rsidR="00DD2CC6" w:rsidRPr="00ED6C4E">
        <w:rPr>
          <w:rFonts w:cs="Arial"/>
          <w:lang w:val="lt-LT"/>
        </w:rPr>
        <w:t xml:space="preserve"> </w:t>
      </w:r>
      <w:r w:rsidR="005742BC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5742BC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5742BC" w:rsidRPr="00ED6C4E">
        <w:rPr>
          <w:rFonts w:cs="Arial"/>
          <w:lang w:val="lt-LT"/>
        </w:rPr>
        <w:t>teikimo</w:t>
      </w:r>
      <w:r w:rsidR="00DD2CC6" w:rsidRPr="00ED6C4E">
        <w:rPr>
          <w:rFonts w:cs="Arial"/>
          <w:lang w:val="lt-LT"/>
        </w:rPr>
        <w:t xml:space="preserve"> </w:t>
      </w:r>
      <w:r w:rsidR="005742BC" w:rsidRPr="00ED6C4E">
        <w:rPr>
          <w:rFonts w:cs="Arial"/>
          <w:lang w:val="lt-LT"/>
        </w:rPr>
        <w:t>tęstinumą</w:t>
      </w:r>
      <w:r w:rsidR="00872772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="004804B0" w:rsidRPr="00ED6C4E">
        <w:rPr>
          <w:rFonts w:cs="Arial"/>
          <w:lang w:val="lt-LT"/>
        </w:rPr>
        <w:t>Įrenginių</w:t>
      </w:r>
      <w:r w:rsidR="00DD2CC6" w:rsidRPr="00ED6C4E">
        <w:rPr>
          <w:rFonts w:cs="Arial"/>
          <w:lang w:val="lt-LT"/>
        </w:rPr>
        <w:t xml:space="preserve"> </w:t>
      </w:r>
      <w:r w:rsidR="004804B0" w:rsidRPr="00ED6C4E">
        <w:rPr>
          <w:rFonts w:cs="Arial"/>
          <w:lang w:val="lt-LT"/>
        </w:rPr>
        <w:t>g</w:t>
      </w:r>
      <w:r w:rsidR="00872772" w:rsidRPr="00ED6C4E">
        <w:rPr>
          <w:rFonts w:cs="Arial"/>
          <w:lang w:val="lt-LT"/>
        </w:rPr>
        <w:t>edimų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nutraukiamas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sutrikdomas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šildymo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karšto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vandens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tiekimas,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o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tai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ypač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aktualu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šaltuoju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metų</w:t>
      </w:r>
      <w:r w:rsidR="00DD2CC6" w:rsidRPr="00ED6C4E">
        <w:rPr>
          <w:rFonts w:cs="Arial"/>
          <w:lang w:val="lt-LT"/>
        </w:rPr>
        <w:t xml:space="preserve"> </w:t>
      </w:r>
      <w:r w:rsidR="00872772" w:rsidRPr="00ED6C4E">
        <w:rPr>
          <w:rFonts w:cs="Arial"/>
          <w:lang w:val="lt-LT"/>
        </w:rPr>
        <w:t>laiku</w:t>
      </w:r>
      <w:r w:rsidR="00ED4A45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kai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užtikrinamas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ne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tik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komfortas,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bet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higienos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sveikatos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reikalavimai.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Sutrikimai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daro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poveikį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ugdymo,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sveikatos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priežiūros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kitų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viešųjų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ED4A45" w:rsidRPr="00ED6C4E">
        <w:rPr>
          <w:rFonts w:cs="Arial"/>
          <w:lang w:val="lt-LT"/>
        </w:rPr>
        <w:t>teikimui.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Be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to,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kilus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rimtesniems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Įrenginių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pažeidimams,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gali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tekti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atlikti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skubius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kasimo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remonto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darbus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gyvenamųjų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namų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kiemuose,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gatvėse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kitose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viešosiose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erdvėse.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Tai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sukelia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triukšmą,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riboja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susisiekimą,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gali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lemti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laikinus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eismo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ribojimus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kelio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dangos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pažeidimus,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todėl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neigiamas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poveikis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apima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platesnę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miesto</w:t>
      </w:r>
      <w:r w:rsidR="00DD2CC6" w:rsidRPr="00ED6C4E">
        <w:rPr>
          <w:rFonts w:cs="Arial"/>
          <w:lang w:val="lt-LT"/>
        </w:rPr>
        <w:t xml:space="preserve"> </w:t>
      </w:r>
      <w:r w:rsidR="008C1D69" w:rsidRPr="00ED6C4E">
        <w:rPr>
          <w:rFonts w:cs="Arial"/>
          <w:lang w:val="lt-LT"/>
        </w:rPr>
        <w:t>infrastruktūrą.</w:t>
      </w:r>
    </w:p>
    <w:p w14:paraId="190F4135" w14:textId="77777777" w:rsidR="008C1D69" w:rsidRPr="00ED6C4E" w:rsidRDefault="008C1D69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1291E0BE" w14:textId="21BBB920" w:rsidR="0089412E" w:rsidRPr="00ED6C4E" w:rsidRDefault="009E43AE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center"/>
        <w:rPr>
          <w:rFonts w:cs="Arial"/>
          <w:lang w:val="lt-LT"/>
        </w:rPr>
      </w:pPr>
      <w:r w:rsidRPr="00ED6C4E">
        <w:rPr>
          <w:rFonts w:eastAsiaTheme="majorEastAsia" w:cs="Arial"/>
          <w:b/>
          <w:bCs/>
          <w:lang w:val="lt-LT"/>
        </w:rPr>
        <w:t>PASLAUGŲ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APIMTYS</w:t>
      </w:r>
    </w:p>
    <w:p w14:paraId="305DA9EB" w14:textId="77777777" w:rsidR="00E01096" w:rsidRPr="00ED6C4E" w:rsidRDefault="00E01096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eastAsiaTheme="majorEastAsia" w:cs="Arial"/>
          <w:b/>
          <w:bCs/>
          <w:lang w:val="lt-LT"/>
        </w:rPr>
      </w:pPr>
    </w:p>
    <w:p w14:paraId="39CF055E" w14:textId="58C6BDCF" w:rsidR="0089412E" w:rsidRPr="00ED6C4E" w:rsidRDefault="03E76F37" w:rsidP="00ED6C4E">
      <w:pPr>
        <w:pStyle w:val="ListNumber"/>
        <w:numPr>
          <w:ilvl w:val="1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b/>
          <w:bCs/>
          <w:lang w:val="lt-LT"/>
        </w:rPr>
        <w:t>Įrenginių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00CF22E5" w:rsidRPr="00ED6C4E">
        <w:rPr>
          <w:rFonts w:cs="Arial"/>
          <w:b/>
          <w:bCs/>
          <w:lang w:val="lt-LT"/>
        </w:rPr>
        <w:t>priežiūra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00CF22E5" w:rsidRPr="00ED6C4E">
        <w:rPr>
          <w:rFonts w:cs="Arial"/>
          <w:b/>
          <w:bCs/>
          <w:lang w:val="lt-LT"/>
        </w:rPr>
        <w:t>ir</w:t>
      </w:r>
      <w:r w:rsidR="00EC6072" w:rsidRPr="00ED6C4E">
        <w:rPr>
          <w:rFonts w:cs="Arial"/>
          <w:b/>
          <w:bCs/>
          <w:lang w:val="lt-LT"/>
        </w:rPr>
        <w:t>/ar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315EB80B" w:rsidRPr="00ED6C4E">
        <w:rPr>
          <w:rFonts w:cs="Arial"/>
          <w:b/>
          <w:bCs/>
          <w:lang w:val="lt-LT"/>
        </w:rPr>
        <w:t>eksploatacija</w:t>
      </w:r>
      <w:r w:rsidR="000D49B3" w:rsidRPr="00ED6C4E">
        <w:rPr>
          <w:rFonts w:cs="Arial"/>
          <w:lang w:val="lt-LT"/>
        </w:rPr>
        <w:t>:</w:t>
      </w:r>
    </w:p>
    <w:p w14:paraId="6C205B4B" w14:textId="0ADDA7C7" w:rsidR="002D4100" w:rsidRPr="00ED6C4E" w:rsidRDefault="00047951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Įrenginių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apžiūra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518CA" w:rsidRPr="00ED6C4E">
        <w:rPr>
          <w:rFonts w:eastAsiaTheme="majorEastAsia" w:cs="Arial"/>
          <w:lang w:val="lt-LT"/>
        </w:rPr>
        <w:t>vykdoma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518CA" w:rsidRPr="00ED6C4E">
        <w:rPr>
          <w:rFonts w:eastAsiaTheme="majorEastAsia" w:cs="Arial"/>
          <w:lang w:val="lt-LT"/>
        </w:rPr>
        <w:t>pagal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518CA" w:rsidRPr="00ED6C4E">
        <w:rPr>
          <w:rFonts w:eastAsiaTheme="majorEastAsia" w:cs="Arial"/>
          <w:lang w:val="lt-LT"/>
        </w:rPr>
        <w:t>Užsakovo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518CA" w:rsidRPr="00ED6C4E">
        <w:rPr>
          <w:rFonts w:eastAsiaTheme="majorEastAsia" w:cs="Arial"/>
          <w:lang w:val="lt-LT"/>
        </w:rPr>
        <w:t>sudarytus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3D6877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112756" w:rsidRPr="00ED6C4E">
        <w:rPr>
          <w:rFonts w:eastAsiaTheme="majorEastAsia" w:cs="Arial"/>
          <w:lang w:val="lt-LT"/>
        </w:rPr>
        <w:t>patvirtintus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518CA" w:rsidRPr="00ED6C4E">
        <w:rPr>
          <w:rFonts w:eastAsiaTheme="majorEastAsia" w:cs="Arial"/>
          <w:lang w:val="lt-LT"/>
        </w:rPr>
        <w:t>metinius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518CA" w:rsidRPr="00ED6C4E">
        <w:rPr>
          <w:rFonts w:eastAsiaTheme="majorEastAsia" w:cs="Arial"/>
          <w:lang w:val="lt-LT"/>
        </w:rPr>
        <w:t>priežiūros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518CA" w:rsidRPr="00ED6C4E">
        <w:rPr>
          <w:rFonts w:eastAsiaTheme="majorEastAsia" w:cs="Arial"/>
          <w:lang w:val="lt-LT"/>
        </w:rPr>
        <w:t>grafikus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D0934" w:rsidRPr="00ED6C4E">
        <w:rPr>
          <w:rFonts w:eastAsiaTheme="majorEastAsia" w:cs="Arial"/>
          <w:lang w:val="lt-LT"/>
        </w:rPr>
        <w:t>bei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D0934" w:rsidRPr="00ED6C4E">
        <w:rPr>
          <w:rFonts w:eastAsiaTheme="majorEastAsia" w:cs="Arial"/>
          <w:lang w:val="lt-LT"/>
        </w:rPr>
        <w:t>pateiktas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518CA" w:rsidRPr="00ED6C4E">
        <w:rPr>
          <w:rFonts w:eastAsiaTheme="majorEastAsia" w:cs="Arial"/>
          <w:lang w:val="lt-LT"/>
        </w:rPr>
        <w:t>hidraulinių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518CA" w:rsidRPr="00ED6C4E">
        <w:rPr>
          <w:rFonts w:eastAsiaTheme="majorEastAsia" w:cs="Arial"/>
          <w:lang w:val="lt-LT"/>
        </w:rPr>
        <w:t>bandymų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518CA" w:rsidRPr="00ED6C4E">
        <w:rPr>
          <w:rFonts w:eastAsiaTheme="majorEastAsia" w:cs="Arial"/>
          <w:lang w:val="lt-LT"/>
        </w:rPr>
        <w:t>programas</w:t>
      </w:r>
      <w:r w:rsidR="00F542BA" w:rsidRPr="00ED6C4E">
        <w:rPr>
          <w:rFonts w:eastAsiaTheme="majorEastAsia" w:cs="Arial"/>
          <w:lang w:val="lt-LT"/>
        </w:rPr>
        <w:t>.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264946" w:rsidRPr="00ED6C4E">
        <w:rPr>
          <w:rFonts w:eastAsiaTheme="majorEastAsia" w:cs="Arial"/>
          <w:lang w:val="lt-LT"/>
        </w:rPr>
        <w:t>Metiniai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264946" w:rsidRPr="00ED6C4E">
        <w:rPr>
          <w:rFonts w:eastAsiaTheme="majorEastAsia" w:cs="Arial"/>
          <w:lang w:val="lt-LT"/>
        </w:rPr>
        <w:t>pr</w:t>
      </w:r>
      <w:r w:rsidR="03FF6A04" w:rsidRPr="00ED6C4E">
        <w:rPr>
          <w:rFonts w:eastAsiaTheme="majorEastAsia" w:cs="Arial"/>
          <w:lang w:val="lt-LT"/>
        </w:rPr>
        <w:t>iežiūros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264946" w:rsidRPr="00ED6C4E">
        <w:rPr>
          <w:rFonts w:eastAsiaTheme="majorEastAsia" w:cs="Arial"/>
          <w:lang w:val="lt-LT"/>
        </w:rPr>
        <w:t>grafikai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264946" w:rsidRPr="00ED6C4E">
        <w:rPr>
          <w:rFonts w:eastAsiaTheme="majorEastAsia" w:cs="Arial"/>
          <w:lang w:val="lt-LT"/>
        </w:rPr>
        <w:t>pateikiami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09404A"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2E3AE59E" w:rsidRPr="00ED6C4E">
        <w:rPr>
          <w:rFonts w:eastAsiaTheme="majorEastAsia" w:cs="Arial"/>
          <w:lang w:val="lt-LT"/>
        </w:rPr>
        <w:t>t</w:t>
      </w:r>
      <w:r w:rsidR="0009404A" w:rsidRPr="00ED6C4E">
        <w:rPr>
          <w:rFonts w:eastAsiaTheme="majorEastAsia" w:cs="Arial"/>
          <w:lang w:val="lt-LT"/>
        </w:rPr>
        <w:t>ei</w:t>
      </w:r>
      <w:r w:rsidR="2E3AE59E" w:rsidRPr="00ED6C4E">
        <w:rPr>
          <w:rFonts w:eastAsiaTheme="majorEastAsia" w:cs="Arial"/>
          <w:lang w:val="lt-LT"/>
        </w:rPr>
        <w:t>kėjui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E620D" w:rsidRPr="00ED6C4E">
        <w:rPr>
          <w:rFonts w:eastAsiaTheme="majorEastAsia" w:cs="Arial"/>
          <w:lang w:val="lt-LT"/>
        </w:rPr>
        <w:t>prieš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0082F" w:rsidRPr="00ED6C4E">
        <w:rPr>
          <w:rFonts w:eastAsiaTheme="majorEastAsia" w:cs="Arial"/>
          <w:lang w:val="lt-LT"/>
        </w:rPr>
        <w:t>2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0082F" w:rsidRPr="00ED6C4E">
        <w:rPr>
          <w:rFonts w:eastAsiaTheme="majorEastAsia" w:cs="Arial"/>
          <w:lang w:val="lt-LT"/>
        </w:rPr>
        <w:t>(dvi)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0082F" w:rsidRPr="00ED6C4E">
        <w:rPr>
          <w:rFonts w:eastAsiaTheme="majorEastAsia" w:cs="Arial"/>
          <w:lang w:val="lt-LT"/>
        </w:rPr>
        <w:t>savaites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12945" w:rsidRPr="00ED6C4E">
        <w:rPr>
          <w:rFonts w:eastAsiaTheme="majorEastAsia" w:cs="Arial"/>
          <w:lang w:val="lt-LT"/>
        </w:rPr>
        <w:t>iki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C76FB"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C76FB" w:rsidRPr="00ED6C4E">
        <w:rPr>
          <w:rFonts w:eastAsiaTheme="majorEastAsia" w:cs="Arial"/>
          <w:lang w:val="lt-LT"/>
        </w:rPr>
        <w:t>teikimo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C76FB" w:rsidRPr="00ED6C4E">
        <w:rPr>
          <w:rFonts w:eastAsiaTheme="majorEastAsia" w:cs="Arial"/>
          <w:lang w:val="lt-LT"/>
        </w:rPr>
        <w:t>pradžios</w:t>
      </w:r>
      <w:r w:rsidR="00215C2B" w:rsidRPr="00ED6C4E">
        <w:rPr>
          <w:rFonts w:eastAsiaTheme="majorEastAsia" w:cs="Arial"/>
          <w:lang w:val="lt-LT"/>
        </w:rPr>
        <w:t>.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A68B480" w:rsidRPr="00ED6C4E">
        <w:rPr>
          <w:rFonts w:eastAsiaTheme="majorEastAsia" w:cs="Arial"/>
          <w:lang w:val="lt-LT"/>
        </w:rPr>
        <w:t>Hidraulinių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A68B480" w:rsidRPr="00ED6C4E">
        <w:rPr>
          <w:rFonts w:eastAsiaTheme="majorEastAsia" w:cs="Arial"/>
          <w:lang w:val="lt-LT"/>
        </w:rPr>
        <w:t>bandymų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A68B480" w:rsidRPr="00ED6C4E">
        <w:rPr>
          <w:rFonts w:eastAsiaTheme="majorEastAsia" w:cs="Arial"/>
          <w:lang w:val="lt-LT"/>
        </w:rPr>
        <w:t>grafikai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7A759A2" w:rsidRPr="00ED6C4E">
        <w:rPr>
          <w:rFonts w:eastAsiaTheme="majorEastAsia" w:cs="Arial"/>
          <w:lang w:val="lt-LT"/>
        </w:rPr>
        <w:t>(</w:t>
      </w:r>
      <w:r w:rsidR="00A6248C" w:rsidRPr="00ED6C4E">
        <w:rPr>
          <w:rFonts w:eastAsiaTheme="majorEastAsia" w:cs="Arial"/>
          <w:lang w:val="lt-LT"/>
        </w:rPr>
        <w:t xml:space="preserve">toliau - </w:t>
      </w:r>
      <w:r w:rsidR="67A759A2" w:rsidRPr="00ED6C4E">
        <w:rPr>
          <w:rFonts w:eastAsiaTheme="majorEastAsia" w:cs="Arial"/>
          <w:b/>
          <w:bCs/>
          <w:lang w:val="lt-LT"/>
        </w:rPr>
        <w:t>HB</w:t>
      </w:r>
      <w:r w:rsidR="67A759A2" w:rsidRPr="00ED6C4E">
        <w:rPr>
          <w:rFonts w:eastAsiaTheme="majorEastAsia" w:cs="Arial"/>
          <w:lang w:val="lt-LT"/>
        </w:rPr>
        <w:t>)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A68B480" w:rsidRPr="00ED6C4E">
        <w:rPr>
          <w:rFonts w:eastAsiaTheme="majorEastAsia" w:cs="Arial"/>
          <w:lang w:val="lt-LT"/>
        </w:rPr>
        <w:t>pateikiami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A68B480" w:rsidRPr="00ED6C4E">
        <w:rPr>
          <w:rFonts w:eastAsiaTheme="majorEastAsia" w:cs="Arial"/>
          <w:lang w:val="lt-LT"/>
        </w:rPr>
        <w:t>iki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726633F1" w:rsidRPr="00ED6C4E">
        <w:rPr>
          <w:rFonts w:eastAsiaTheme="majorEastAsia" w:cs="Arial"/>
          <w:lang w:val="lt-LT"/>
        </w:rPr>
        <w:t>einamųjų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A68B480" w:rsidRPr="00ED6C4E">
        <w:rPr>
          <w:rFonts w:eastAsiaTheme="majorEastAsia" w:cs="Arial"/>
          <w:lang w:val="lt-LT"/>
        </w:rPr>
        <w:t>metų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29E2F07A" w:rsidRPr="00ED6C4E">
        <w:rPr>
          <w:rFonts w:eastAsiaTheme="majorEastAsia" w:cs="Arial"/>
          <w:lang w:val="lt-LT"/>
        </w:rPr>
        <w:t>kovo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0C211A" w:rsidRPr="00ED6C4E">
        <w:rPr>
          <w:rFonts w:eastAsiaTheme="majorEastAsia" w:cs="Arial"/>
          <w:lang w:val="lt-LT"/>
        </w:rPr>
        <w:t xml:space="preserve">mėn. </w:t>
      </w:r>
      <w:r w:rsidR="29E2F07A" w:rsidRPr="00ED6C4E">
        <w:rPr>
          <w:rFonts w:eastAsiaTheme="majorEastAsia" w:cs="Arial"/>
          <w:lang w:val="lt-LT"/>
        </w:rPr>
        <w:t>15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29E2F07A" w:rsidRPr="00ED6C4E">
        <w:rPr>
          <w:rFonts w:eastAsiaTheme="majorEastAsia" w:cs="Arial"/>
          <w:lang w:val="lt-LT"/>
        </w:rPr>
        <w:t>dienos.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BB2D182" w:rsidRPr="00ED6C4E">
        <w:rPr>
          <w:rFonts w:eastAsiaTheme="majorEastAsia" w:cs="Arial"/>
          <w:lang w:val="lt-LT"/>
        </w:rPr>
        <w:t>Hidraulinių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BB2D182" w:rsidRPr="00ED6C4E">
        <w:rPr>
          <w:rFonts w:eastAsiaTheme="majorEastAsia" w:cs="Arial"/>
          <w:lang w:val="lt-LT"/>
        </w:rPr>
        <w:t>bandymų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BB2D182" w:rsidRPr="00ED6C4E">
        <w:rPr>
          <w:rFonts w:eastAsiaTheme="majorEastAsia" w:cs="Arial"/>
          <w:lang w:val="lt-LT"/>
        </w:rPr>
        <w:t>programos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BB2D182" w:rsidRPr="00ED6C4E">
        <w:rPr>
          <w:rFonts w:eastAsiaTheme="majorEastAsia" w:cs="Arial"/>
          <w:lang w:val="lt-LT"/>
        </w:rPr>
        <w:t>pateikiamos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BB2D182" w:rsidRPr="00ED6C4E">
        <w:rPr>
          <w:rFonts w:eastAsiaTheme="majorEastAsia" w:cs="Arial"/>
          <w:lang w:val="lt-LT"/>
        </w:rPr>
        <w:t>prieš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BB2D182" w:rsidRPr="00ED6C4E">
        <w:rPr>
          <w:rFonts w:eastAsiaTheme="majorEastAsia" w:cs="Arial"/>
          <w:lang w:val="lt-LT"/>
        </w:rPr>
        <w:t>2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BB2D182" w:rsidRPr="00ED6C4E">
        <w:rPr>
          <w:rFonts w:eastAsiaTheme="majorEastAsia" w:cs="Arial"/>
          <w:lang w:val="lt-LT"/>
        </w:rPr>
        <w:t>savait</w:t>
      </w:r>
      <w:r w:rsidR="00AC6FE1" w:rsidRPr="00ED6C4E">
        <w:rPr>
          <w:rFonts w:eastAsiaTheme="majorEastAsia" w:cs="Arial"/>
          <w:lang w:val="lt-LT"/>
        </w:rPr>
        <w:t>e</w:t>
      </w:r>
      <w:r w:rsidR="5BB2D182" w:rsidRPr="00ED6C4E">
        <w:rPr>
          <w:rFonts w:eastAsiaTheme="majorEastAsia" w:cs="Arial"/>
          <w:lang w:val="lt-LT"/>
        </w:rPr>
        <w:t>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BB2D182" w:rsidRPr="00ED6C4E">
        <w:rPr>
          <w:rFonts w:eastAsiaTheme="majorEastAsia" w:cs="Arial"/>
          <w:lang w:val="lt-LT"/>
        </w:rPr>
        <w:t>iki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BB2D182" w:rsidRPr="00ED6C4E">
        <w:rPr>
          <w:rFonts w:eastAsiaTheme="majorEastAsia" w:cs="Arial"/>
          <w:lang w:val="lt-LT"/>
        </w:rPr>
        <w:t>HB.</w:t>
      </w:r>
    </w:p>
    <w:p w14:paraId="746F2C6D" w14:textId="2D04D648" w:rsidR="00BA3833" w:rsidRPr="00ED6C4E" w:rsidRDefault="00BA3833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color w:val="000000" w:themeColor="text1"/>
          <w:lang w:val="lt-LT"/>
        </w:rPr>
      </w:pPr>
      <w:r w:rsidRPr="00ED6C4E">
        <w:rPr>
          <w:rFonts w:eastAsiaTheme="majorEastAsia" w:cs="Arial"/>
          <w:lang w:val="lt-LT"/>
        </w:rPr>
        <w:t>Įrenginių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apžiūrų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metu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per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1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(vienerius)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metus</w:t>
      </w:r>
      <w:r w:rsidR="00DD2CC6" w:rsidRPr="00ED6C4E">
        <w:rPr>
          <w:rFonts w:eastAsiaTheme="majorEastAsia" w:cs="Arial"/>
          <w:lang w:val="lt-LT"/>
        </w:rPr>
        <w:t xml:space="preserve">  </w:t>
      </w:r>
      <w:r w:rsidR="00C0437D"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0437D"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apžiūri:</w:t>
      </w:r>
    </w:p>
    <w:p w14:paraId="620193E2" w14:textId="64F3D0F4" w:rsidR="00CE7154" w:rsidRPr="00ED6C4E" w:rsidRDefault="00D213D5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K</w:t>
      </w:r>
      <w:r w:rsidR="3E778D6C" w:rsidRPr="00ED6C4E">
        <w:rPr>
          <w:rFonts w:cs="Arial"/>
          <w:lang w:val="lt-LT"/>
        </w:rPr>
        <w:t>amer</w:t>
      </w:r>
      <w:r w:rsidR="00775790" w:rsidRPr="00ED6C4E">
        <w:rPr>
          <w:rFonts w:cs="Arial"/>
          <w:lang w:val="lt-LT"/>
        </w:rPr>
        <w:t>a</w:t>
      </w:r>
      <w:r w:rsidR="3E778D6C"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7182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vnt.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(</w:t>
      </w:r>
      <w:r w:rsidR="00CE7154" w:rsidRPr="00ED6C4E">
        <w:rPr>
          <w:rFonts w:cs="Arial"/>
          <w:lang w:val="lt-LT"/>
        </w:rPr>
        <w:t>iš</w:t>
      </w:r>
      <w:r w:rsidR="00DD2CC6" w:rsidRPr="00ED6C4E">
        <w:rPr>
          <w:rFonts w:cs="Arial"/>
          <w:lang w:val="lt-LT"/>
        </w:rPr>
        <w:t xml:space="preserve"> </w:t>
      </w:r>
      <w:r w:rsidR="00CE7154"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3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600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vnt.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be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kanalinio</w:t>
      </w:r>
      <w:r w:rsidR="00DD2CC6" w:rsidRPr="00ED6C4E">
        <w:rPr>
          <w:rFonts w:cs="Arial"/>
          <w:lang w:val="lt-LT"/>
        </w:rPr>
        <w:t xml:space="preserve"> </w:t>
      </w:r>
      <w:r w:rsidR="00C8145F" w:rsidRPr="00ED6C4E">
        <w:rPr>
          <w:rFonts w:cs="Arial"/>
          <w:lang w:val="lt-LT"/>
        </w:rPr>
        <w:t>ŠTT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kamer</w:t>
      </w:r>
      <w:r w:rsidR="00C91214" w:rsidRPr="00ED6C4E">
        <w:rPr>
          <w:rFonts w:cs="Arial"/>
          <w:lang w:val="lt-LT"/>
        </w:rPr>
        <w:t>a</w:t>
      </w:r>
      <w:r w:rsidR="3E778D6C"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(nesudėtingos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konstrukcijos),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3290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vnt.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kanalinio</w:t>
      </w:r>
      <w:r w:rsidR="00DD2CC6" w:rsidRPr="00ED6C4E">
        <w:rPr>
          <w:rFonts w:cs="Arial"/>
          <w:lang w:val="lt-LT"/>
        </w:rPr>
        <w:t xml:space="preserve"> </w:t>
      </w:r>
      <w:r w:rsidR="006512E4" w:rsidRPr="00ED6C4E">
        <w:rPr>
          <w:rFonts w:cs="Arial"/>
          <w:lang w:val="lt-LT"/>
        </w:rPr>
        <w:t>ŠTT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kamer</w:t>
      </w:r>
      <w:r w:rsidR="00635C70" w:rsidRPr="00ED6C4E">
        <w:rPr>
          <w:rFonts w:cs="Arial"/>
          <w:lang w:val="lt-LT"/>
        </w:rPr>
        <w:t>a</w:t>
      </w:r>
      <w:r w:rsidR="3E778D6C" w:rsidRPr="00ED6C4E">
        <w:rPr>
          <w:rFonts w:cs="Arial"/>
          <w:lang w:val="lt-LT"/>
        </w:rPr>
        <w:t>s,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192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vnt.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kolektorin</w:t>
      </w:r>
      <w:r w:rsidR="001529FA" w:rsidRPr="00ED6C4E">
        <w:rPr>
          <w:rFonts w:cs="Arial"/>
          <w:lang w:val="lt-LT"/>
        </w:rPr>
        <w:t>e</w:t>
      </w:r>
      <w:r w:rsidR="3E778D6C"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3E778D6C" w:rsidRPr="00ED6C4E">
        <w:rPr>
          <w:rFonts w:cs="Arial"/>
          <w:lang w:val="lt-LT"/>
        </w:rPr>
        <w:t>kamer</w:t>
      </w:r>
      <w:r w:rsidR="005A188C" w:rsidRPr="00ED6C4E">
        <w:rPr>
          <w:rFonts w:cs="Arial"/>
          <w:lang w:val="lt-LT"/>
        </w:rPr>
        <w:t>a</w:t>
      </w:r>
      <w:r w:rsidR="3E778D6C" w:rsidRPr="00ED6C4E">
        <w:rPr>
          <w:rFonts w:cs="Arial"/>
          <w:lang w:val="lt-LT"/>
        </w:rPr>
        <w:t>s)</w:t>
      </w:r>
      <w:r w:rsidR="00CE7154" w:rsidRPr="00ED6C4E">
        <w:rPr>
          <w:rFonts w:cs="Arial"/>
          <w:lang w:val="lt-LT"/>
        </w:rPr>
        <w:t>;</w:t>
      </w:r>
    </w:p>
    <w:p w14:paraId="7825758E" w14:textId="285FA58B" w:rsidR="003B02F0" w:rsidRPr="00ED6C4E" w:rsidRDefault="003B02F0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</w:t>
      </w:r>
      <w:r w:rsidR="4D6BA657" w:rsidRPr="00ED6C4E">
        <w:rPr>
          <w:rFonts w:cs="Arial"/>
          <w:lang w:val="lt-LT"/>
        </w:rPr>
        <w:t>iurblin</w:t>
      </w:r>
      <w:r w:rsidR="0048636A" w:rsidRPr="00ED6C4E">
        <w:rPr>
          <w:rFonts w:cs="Arial"/>
          <w:lang w:val="lt-LT"/>
        </w:rPr>
        <w:t>e</w:t>
      </w:r>
      <w:r w:rsidR="4D6BA657"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22589A97"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="0A48DA61" w:rsidRPr="00ED6C4E">
        <w:rPr>
          <w:rFonts w:cs="Arial"/>
          <w:lang w:val="lt-LT"/>
        </w:rPr>
        <w:t>15</w:t>
      </w:r>
      <w:r w:rsidR="00DD2CC6" w:rsidRPr="00ED6C4E">
        <w:rPr>
          <w:rFonts w:cs="Arial"/>
          <w:lang w:val="lt-LT"/>
        </w:rPr>
        <w:t xml:space="preserve"> </w:t>
      </w:r>
      <w:r w:rsidR="1CFCC916" w:rsidRPr="00ED6C4E">
        <w:rPr>
          <w:rFonts w:cs="Arial"/>
          <w:lang w:val="lt-LT"/>
        </w:rPr>
        <w:t>vnt.</w:t>
      </w:r>
      <w:r w:rsidRPr="00ED6C4E">
        <w:rPr>
          <w:rFonts w:cs="Arial"/>
          <w:lang w:val="lt-LT"/>
        </w:rPr>
        <w:t>;</w:t>
      </w:r>
      <w:r w:rsidR="00DD2CC6" w:rsidRPr="00ED6C4E">
        <w:rPr>
          <w:rFonts w:cs="Arial"/>
          <w:lang w:val="lt-LT"/>
        </w:rPr>
        <w:t xml:space="preserve"> </w:t>
      </w:r>
    </w:p>
    <w:p w14:paraId="3F20E9C8" w14:textId="36EB25E7" w:rsidR="25D34247" w:rsidRPr="00ED6C4E" w:rsidRDefault="003B02F0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B</w:t>
      </w:r>
      <w:r w:rsidR="0A48DA61" w:rsidRPr="00ED6C4E">
        <w:rPr>
          <w:rFonts w:cs="Arial"/>
          <w:lang w:val="lt-LT"/>
        </w:rPr>
        <w:t>oil</w:t>
      </w:r>
      <w:r w:rsidR="006A78BC" w:rsidRPr="00ED6C4E">
        <w:rPr>
          <w:rFonts w:cs="Arial"/>
          <w:lang w:val="lt-LT"/>
        </w:rPr>
        <w:t>erines</w:t>
      </w:r>
      <w:r w:rsidR="00DD2CC6" w:rsidRPr="00ED6C4E">
        <w:rPr>
          <w:rFonts w:cs="Arial"/>
          <w:lang w:val="lt-LT"/>
        </w:rPr>
        <w:t xml:space="preserve"> </w:t>
      </w:r>
      <w:r w:rsidR="57DCB257"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="0A48DA61" w:rsidRPr="00ED6C4E">
        <w:rPr>
          <w:rFonts w:cs="Arial"/>
          <w:lang w:val="lt-LT"/>
        </w:rPr>
        <w:t>72</w:t>
      </w:r>
      <w:r w:rsidR="00DD2CC6" w:rsidRPr="00ED6C4E">
        <w:rPr>
          <w:rFonts w:cs="Arial"/>
          <w:lang w:val="lt-LT"/>
        </w:rPr>
        <w:t xml:space="preserve"> </w:t>
      </w:r>
      <w:r w:rsidR="550B50D0" w:rsidRPr="00ED6C4E">
        <w:rPr>
          <w:rFonts w:cs="Arial"/>
          <w:lang w:val="lt-LT"/>
        </w:rPr>
        <w:t>vnt</w:t>
      </w:r>
      <w:r w:rsidR="00025FBF" w:rsidRPr="00ED6C4E">
        <w:rPr>
          <w:rFonts w:cs="Arial"/>
          <w:lang w:val="lt-LT"/>
        </w:rPr>
        <w:t>.</w:t>
      </w:r>
      <w:r w:rsidR="0023409B" w:rsidRPr="00ED6C4E">
        <w:rPr>
          <w:rFonts w:cs="Arial"/>
          <w:lang w:val="lt-LT"/>
        </w:rPr>
        <w:t>;</w:t>
      </w:r>
    </w:p>
    <w:p w14:paraId="3CA0D81A" w14:textId="22E49583" w:rsidR="00240BB7" w:rsidRPr="00ED6C4E" w:rsidRDefault="00F85CA3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Kolektorius</w:t>
      </w:r>
      <w:r w:rsidR="00DD2CC6" w:rsidRPr="00ED6C4E">
        <w:rPr>
          <w:rFonts w:cs="Arial"/>
          <w:lang w:val="lt-LT"/>
        </w:rPr>
        <w:t xml:space="preserve"> </w:t>
      </w:r>
      <w:r w:rsidR="0023409B"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="0023409B" w:rsidRPr="00ED6C4E">
        <w:rPr>
          <w:rFonts w:cs="Arial"/>
          <w:lang w:val="lt-LT"/>
        </w:rPr>
        <w:t>apie</w:t>
      </w:r>
      <w:r w:rsidR="00DD2CC6" w:rsidRPr="00ED6C4E">
        <w:rPr>
          <w:rFonts w:cs="Arial"/>
          <w:lang w:val="lt-LT"/>
        </w:rPr>
        <w:t xml:space="preserve"> </w:t>
      </w:r>
      <w:r w:rsidR="0023409B" w:rsidRPr="00ED6C4E">
        <w:rPr>
          <w:rFonts w:cs="Arial"/>
          <w:lang w:val="lt-LT"/>
        </w:rPr>
        <w:t>100</w:t>
      </w:r>
      <w:r w:rsidR="00DD2CC6" w:rsidRPr="00ED6C4E">
        <w:rPr>
          <w:rFonts w:cs="Arial"/>
          <w:lang w:val="lt-LT"/>
        </w:rPr>
        <w:t xml:space="preserve"> </w:t>
      </w:r>
      <w:r w:rsidR="0023409B" w:rsidRPr="00ED6C4E">
        <w:rPr>
          <w:rFonts w:cs="Arial"/>
          <w:lang w:val="lt-LT"/>
        </w:rPr>
        <w:t>km.</w:t>
      </w:r>
    </w:p>
    <w:p w14:paraId="761337D2" w14:textId="2F92B58A" w:rsidR="00F51605" w:rsidRPr="00ED6C4E" w:rsidRDefault="00100D6D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BF1483" w:rsidRPr="00ED6C4E">
        <w:rPr>
          <w:rFonts w:eastAsiaTheme="majorEastAsia" w:cs="Arial"/>
          <w:lang w:val="lt-LT"/>
        </w:rPr>
        <w:t>P</w:t>
      </w:r>
      <w:r w:rsidR="00F51605" w:rsidRPr="00ED6C4E">
        <w:rPr>
          <w:rFonts w:eastAsiaTheme="majorEastAsia" w:cs="Arial"/>
          <w:lang w:val="lt-LT"/>
        </w:rPr>
        <w:t>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te</w:t>
      </w:r>
      <w:r w:rsidR="00500BAF" w:rsidRPr="00ED6C4E">
        <w:rPr>
          <w:rFonts w:eastAsiaTheme="majorEastAsia" w:cs="Arial"/>
          <w:lang w:val="lt-LT"/>
        </w:rPr>
        <w:t>i</w:t>
      </w:r>
      <w:r w:rsidR="00F51605" w:rsidRPr="00ED6C4E">
        <w:rPr>
          <w:rFonts w:eastAsiaTheme="majorEastAsia" w:cs="Arial"/>
          <w:lang w:val="lt-LT"/>
        </w:rPr>
        <w:t>kimo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metu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šalina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iš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kanalų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kamerų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70391" w:rsidRPr="00ED6C4E">
        <w:rPr>
          <w:rFonts w:eastAsiaTheme="majorEastAsia" w:cs="Arial"/>
          <w:lang w:val="lt-LT"/>
        </w:rPr>
        <w:t>(</w:t>
      </w:r>
      <w:r w:rsidR="0073030C" w:rsidRPr="00ED6C4E">
        <w:rPr>
          <w:rFonts w:eastAsiaTheme="majorEastAsia" w:cs="Arial"/>
          <w:lang w:val="lt-LT"/>
        </w:rPr>
        <w:t xml:space="preserve">žr. </w:t>
      </w:r>
      <w:r w:rsidR="0048674F" w:rsidRPr="00ED6C4E">
        <w:rPr>
          <w:rFonts w:eastAsiaTheme="majorEastAsia" w:cs="Arial"/>
          <w:lang w:val="lt-LT"/>
        </w:rPr>
        <w:t>3.1</w:t>
      </w:r>
      <w:r w:rsidR="00C70391" w:rsidRPr="00ED6C4E">
        <w:rPr>
          <w:rFonts w:eastAsiaTheme="majorEastAsia" w:cs="Arial"/>
          <w:lang w:val="lt-LT"/>
        </w:rPr>
        <w:t>.2.1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70391" w:rsidRPr="00ED6C4E">
        <w:rPr>
          <w:rFonts w:eastAsiaTheme="majorEastAsia" w:cs="Arial"/>
          <w:lang w:val="lt-LT"/>
        </w:rPr>
        <w:t>p.)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susikaupusį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vandenį,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nustato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paviršinio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gruntinio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vandens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patekimo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vietas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atlieka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remontą,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nustato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vietas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su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pažeista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izoliacija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152E2" w:rsidRPr="00ED6C4E">
        <w:rPr>
          <w:rFonts w:eastAsiaTheme="majorEastAsia" w:cs="Arial"/>
          <w:lang w:val="lt-LT"/>
        </w:rPr>
        <w:t>atl</w:t>
      </w:r>
      <w:r w:rsidR="002B3008" w:rsidRPr="00ED6C4E">
        <w:rPr>
          <w:rFonts w:eastAsiaTheme="majorEastAsia" w:cs="Arial"/>
          <w:lang w:val="lt-LT"/>
        </w:rPr>
        <w:t>ieka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jų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51605" w:rsidRPr="00ED6C4E">
        <w:rPr>
          <w:rFonts w:eastAsiaTheme="majorEastAsia" w:cs="Arial"/>
          <w:lang w:val="lt-LT"/>
        </w:rPr>
        <w:t>remontą.</w:t>
      </w:r>
    </w:p>
    <w:p w14:paraId="6A7E6E63" w14:textId="13445341" w:rsidR="004F4401" w:rsidRPr="00ED6C4E" w:rsidRDefault="007E417F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</w:t>
      </w:r>
      <w:r w:rsidR="00F30D3A" w:rsidRPr="00ED6C4E">
        <w:rPr>
          <w:rFonts w:eastAsiaTheme="majorEastAsia" w:cs="Arial"/>
          <w:lang w:val="lt-LT"/>
        </w:rPr>
        <w:t>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8621AD" w:rsidRPr="00ED6C4E">
        <w:rPr>
          <w:rFonts w:eastAsiaTheme="majorEastAsia" w:cs="Arial"/>
          <w:lang w:val="lt-LT"/>
        </w:rPr>
        <w:t>t</w:t>
      </w:r>
      <w:r w:rsidR="002C726E" w:rsidRPr="00ED6C4E">
        <w:rPr>
          <w:rFonts w:eastAsiaTheme="majorEastAsia" w:cs="Arial"/>
          <w:lang w:val="lt-LT"/>
        </w:rPr>
        <w:t>e</w:t>
      </w:r>
      <w:r w:rsidR="002D5637" w:rsidRPr="00ED6C4E">
        <w:rPr>
          <w:rFonts w:eastAsiaTheme="majorEastAsia" w:cs="Arial"/>
          <w:lang w:val="lt-LT"/>
        </w:rPr>
        <w:t>i</w:t>
      </w:r>
      <w:r w:rsidR="00990E0A" w:rsidRPr="00ED6C4E">
        <w:rPr>
          <w:rFonts w:eastAsiaTheme="majorEastAsia" w:cs="Arial"/>
          <w:lang w:val="lt-LT"/>
        </w:rPr>
        <w:t>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046929"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4544B" w:rsidRPr="00ED6C4E">
        <w:rPr>
          <w:rFonts w:eastAsiaTheme="majorEastAsia" w:cs="Arial"/>
          <w:lang w:val="lt-LT"/>
        </w:rPr>
        <w:t>l</w:t>
      </w:r>
      <w:r w:rsidR="004F4401" w:rsidRPr="00ED6C4E">
        <w:rPr>
          <w:rFonts w:eastAsiaTheme="majorEastAsia" w:cs="Arial"/>
          <w:lang w:val="lt-LT"/>
        </w:rPr>
        <w:t>aiku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17F0E" w:rsidRPr="00ED6C4E">
        <w:rPr>
          <w:rFonts w:eastAsiaTheme="majorEastAsia" w:cs="Arial"/>
          <w:lang w:val="lt-LT"/>
        </w:rPr>
        <w:t>pašal</w:t>
      </w:r>
      <w:r w:rsidR="00046929" w:rsidRPr="00ED6C4E">
        <w:rPr>
          <w:rFonts w:eastAsiaTheme="majorEastAsia" w:cs="Arial"/>
          <w:lang w:val="lt-LT"/>
        </w:rPr>
        <w:t>int</w:t>
      </w:r>
      <w:r w:rsidR="00717F0E" w:rsidRPr="00ED6C4E">
        <w:rPr>
          <w:rFonts w:eastAsiaTheme="majorEastAsia" w:cs="Arial"/>
          <w:lang w:val="lt-LT"/>
        </w:rPr>
        <w:t>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iš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523B3B" w:rsidRPr="00ED6C4E">
        <w:rPr>
          <w:rFonts w:eastAsiaTheme="majorEastAsia" w:cs="Arial"/>
          <w:lang w:val="lt-LT"/>
        </w:rPr>
        <w:t>ŠTT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vamzdynų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orą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aukščiausiuose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523B3B" w:rsidRPr="00ED6C4E">
        <w:rPr>
          <w:rFonts w:eastAsiaTheme="majorEastAsia" w:cs="Arial"/>
          <w:lang w:val="lt-LT"/>
        </w:rPr>
        <w:t>jų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taškuose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šilumą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naudojančiose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sistemose.</w:t>
      </w:r>
    </w:p>
    <w:p w14:paraId="751D03D2" w14:textId="45A32C7B" w:rsidR="004F4401" w:rsidRPr="00ED6C4E" w:rsidRDefault="002A7D14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Paslaug</w:t>
      </w:r>
      <w:r w:rsidR="00916E11" w:rsidRPr="00ED6C4E">
        <w:rPr>
          <w:rFonts w:eastAsiaTheme="majorEastAsia" w:cs="Arial"/>
          <w:lang w:val="lt-LT"/>
        </w:rPr>
        <w:t>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916E11" w:rsidRPr="00ED6C4E">
        <w:rPr>
          <w:rFonts w:eastAsiaTheme="majorEastAsia" w:cs="Arial"/>
          <w:lang w:val="lt-LT"/>
        </w:rPr>
        <w:t>teikė</w:t>
      </w:r>
      <w:r w:rsidR="0062204B" w:rsidRPr="00ED6C4E">
        <w:rPr>
          <w:rFonts w:eastAsiaTheme="majorEastAsia" w:cs="Arial"/>
          <w:lang w:val="lt-LT"/>
        </w:rPr>
        <w:t>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851734" w:rsidRPr="00ED6C4E">
        <w:rPr>
          <w:rFonts w:eastAsiaTheme="majorEastAsia" w:cs="Arial"/>
          <w:lang w:val="lt-LT"/>
        </w:rPr>
        <w:t>a</w:t>
      </w:r>
      <w:r w:rsidR="004F4401" w:rsidRPr="00ED6C4E">
        <w:rPr>
          <w:rFonts w:eastAsiaTheme="majorEastAsia" w:cs="Arial"/>
          <w:lang w:val="lt-LT"/>
        </w:rPr>
        <w:t>pžiūrų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met</w:t>
      </w:r>
      <w:r w:rsidR="00731201" w:rsidRPr="00ED6C4E">
        <w:rPr>
          <w:rFonts w:eastAsiaTheme="majorEastAsia" w:cs="Arial"/>
          <w:lang w:val="lt-LT"/>
        </w:rPr>
        <w:t>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9F4C79" w:rsidRPr="00ED6C4E">
        <w:rPr>
          <w:rFonts w:eastAsiaTheme="majorEastAsia" w:cs="Arial"/>
          <w:lang w:val="lt-LT"/>
        </w:rPr>
        <w:t>atli</w:t>
      </w:r>
      <w:r w:rsidR="0041657A" w:rsidRPr="00ED6C4E">
        <w:rPr>
          <w:rFonts w:eastAsiaTheme="majorEastAsia" w:cs="Arial"/>
          <w:lang w:val="lt-LT"/>
        </w:rPr>
        <w:t>e</w:t>
      </w:r>
      <w:r w:rsidR="009F4C79" w:rsidRPr="00ED6C4E">
        <w:rPr>
          <w:rFonts w:eastAsiaTheme="majorEastAsia" w:cs="Arial"/>
          <w:lang w:val="lt-LT"/>
        </w:rPr>
        <w:t>ka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3DDB11B8" w:rsidRPr="00ED6C4E">
        <w:rPr>
          <w:rFonts w:eastAsiaTheme="majorEastAsia" w:cs="Arial"/>
          <w:lang w:val="lt-LT"/>
        </w:rPr>
        <w:t>kompensatorių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suveikimo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matavimus,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9B2D0B" w:rsidRPr="00ED6C4E">
        <w:rPr>
          <w:rFonts w:eastAsiaTheme="majorEastAsia" w:cs="Arial"/>
          <w:lang w:val="lt-LT"/>
        </w:rPr>
        <w:t>tikrina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kompensatorius,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atramas,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armatūrą,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drenavimo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įtaisus,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kontrolės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matavimo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prietaisus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bei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kitus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ŠTT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elementus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bei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laiku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06100" w:rsidRPr="00ED6C4E">
        <w:rPr>
          <w:rFonts w:eastAsiaTheme="majorEastAsia" w:cs="Arial"/>
          <w:lang w:val="lt-LT"/>
        </w:rPr>
        <w:t>pašalina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defektus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ir/ar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nesandarumus.</w:t>
      </w:r>
    </w:p>
    <w:p w14:paraId="1AEC73A3" w14:textId="33451667" w:rsidR="004F4401" w:rsidRPr="00ED6C4E" w:rsidRDefault="004F4401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metu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8065C"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privalo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užtikrinti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švarą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tvarką</w:t>
      </w:r>
      <w:r w:rsidR="00510102" w:rsidRPr="00ED6C4E">
        <w:rPr>
          <w:rFonts w:eastAsiaTheme="majorEastAsia" w:cs="Arial"/>
          <w:lang w:val="lt-LT"/>
        </w:rPr>
        <w:t>.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Jei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metu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3593" w:rsidRPr="00ED6C4E">
        <w:rPr>
          <w:rFonts w:eastAsiaTheme="majorEastAsia" w:cs="Arial"/>
          <w:lang w:val="lt-LT"/>
        </w:rPr>
        <w:t>nustatę</w:t>
      </w:r>
      <w:r w:rsidR="00237C0B" w:rsidRPr="00ED6C4E">
        <w:rPr>
          <w:rFonts w:eastAsiaTheme="majorEastAsia" w:cs="Arial"/>
          <w:lang w:val="lt-LT"/>
        </w:rPr>
        <w:t>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taršą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(Įrenginių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užteršimą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skystomis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medžiagomis,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šiukšlėmis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ir/ar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kitomis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medžiagomis),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1B2403" w:rsidRPr="00ED6C4E">
        <w:rPr>
          <w:rFonts w:eastAsiaTheme="majorEastAsia" w:cs="Arial"/>
          <w:lang w:val="lt-LT"/>
        </w:rPr>
        <w:t>n</w:t>
      </w:r>
      <w:r w:rsidR="00E4158D" w:rsidRPr="00ED6C4E">
        <w:rPr>
          <w:rFonts w:eastAsiaTheme="majorEastAsia" w:cs="Arial"/>
          <w:lang w:val="lt-LT"/>
        </w:rPr>
        <w:t>epriklausomai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4158D" w:rsidRPr="00ED6C4E">
        <w:rPr>
          <w:rFonts w:eastAsiaTheme="majorEastAsia" w:cs="Arial"/>
          <w:lang w:val="lt-LT"/>
        </w:rPr>
        <w:t>nuo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4158D" w:rsidRPr="00ED6C4E">
        <w:rPr>
          <w:rFonts w:eastAsiaTheme="majorEastAsia" w:cs="Arial"/>
          <w:lang w:val="lt-LT"/>
        </w:rPr>
        <w:t>jos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4158D" w:rsidRPr="00ED6C4E">
        <w:rPr>
          <w:rFonts w:eastAsiaTheme="majorEastAsia" w:cs="Arial"/>
          <w:lang w:val="lt-LT"/>
        </w:rPr>
        <w:t>atsiradimo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4158D" w:rsidRPr="00ED6C4E">
        <w:rPr>
          <w:rFonts w:eastAsiaTheme="majorEastAsia" w:cs="Arial"/>
          <w:lang w:val="lt-LT"/>
        </w:rPr>
        <w:t>priežasties,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4158D" w:rsidRPr="00ED6C4E">
        <w:rPr>
          <w:rFonts w:eastAsiaTheme="majorEastAsia" w:cs="Arial"/>
          <w:lang w:val="lt-LT"/>
        </w:rPr>
        <w:t>privalo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4158D" w:rsidRPr="00ED6C4E">
        <w:rPr>
          <w:rFonts w:eastAsiaTheme="majorEastAsia" w:cs="Arial"/>
          <w:lang w:val="lt-LT"/>
        </w:rPr>
        <w:t>ją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4158D" w:rsidRPr="00ED6C4E">
        <w:rPr>
          <w:rFonts w:eastAsiaTheme="majorEastAsia" w:cs="Arial"/>
          <w:lang w:val="lt-LT"/>
        </w:rPr>
        <w:t>pašalinti</w:t>
      </w:r>
      <w:r w:rsidRPr="00ED6C4E">
        <w:rPr>
          <w:rFonts w:eastAsiaTheme="majorEastAsia" w:cs="Arial"/>
          <w:lang w:val="lt-LT"/>
        </w:rPr>
        <w:t>.</w:t>
      </w:r>
    </w:p>
    <w:p w14:paraId="5B606ED2" w14:textId="3D45E1FD" w:rsidR="004F4401" w:rsidRPr="00ED6C4E" w:rsidRDefault="00A44D97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metu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u</w:t>
      </w:r>
      <w:r w:rsidR="004F4401" w:rsidRPr="00ED6C4E">
        <w:rPr>
          <w:rFonts w:eastAsiaTheme="majorEastAsia" w:cs="Arial"/>
          <w:lang w:val="lt-LT"/>
        </w:rPr>
        <w:t>žtikrinti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kamerose,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2D5ACE" w:rsidRPr="00ED6C4E">
        <w:rPr>
          <w:rFonts w:eastAsiaTheme="majorEastAsia" w:cs="Arial"/>
          <w:lang w:val="lt-LT"/>
        </w:rPr>
        <w:t>siu</w:t>
      </w:r>
      <w:r w:rsidR="005F574B" w:rsidRPr="00ED6C4E">
        <w:rPr>
          <w:rFonts w:eastAsiaTheme="majorEastAsia" w:cs="Arial"/>
          <w:lang w:val="lt-LT"/>
        </w:rPr>
        <w:t>rblinėse,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boilerinėse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9C5E50" w:rsidRPr="00ED6C4E">
        <w:rPr>
          <w:rFonts w:eastAsiaTheme="majorEastAsia" w:cs="Arial"/>
          <w:lang w:val="lt-LT"/>
        </w:rPr>
        <w:t>kolektoriuose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esančių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drenažinių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sistemų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F4401" w:rsidRPr="00ED6C4E">
        <w:rPr>
          <w:rFonts w:eastAsiaTheme="majorEastAsia" w:cs="Arial"/>
          <w:lang w:val="lt-LT"/>
        </w:rPr>
        <w:t>funkcionavimą.</w:t>
      </w:r>
    </w:p>
    <w:p w14:paraId="63673545" w14:textId="73B79C20" w:rsidR="00AE126D" w:rsidRPr="00ED6C4E" w:rsidRDefault="003A579E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metu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FA4710"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14939" w:rsidRPr="00ED6C4E">
        <w:rPr>
          <w:rFonts w:eastAsiaTheme="majorEastAsia" w:cs="Arial"/>
          <w:lang w:val="lt-LT"/>
        </w:rPr>
        <w:t>k</w:t>
      </w:r>
      <w:r w:rsidR="00AE126D" w:rsidRPr="00ED6C4E">
        <w:rPr>
          <w:rFonts w:eastAsiaTheme="majorEastAsia" w:cs="Arial"/>
          <w:lang w:val="lt-LT"/>
        </w:rPr>
        <w:t>ontroliuo</w:t>
      </w:r>
      <w:r w:rsidR="00FA4710" w:rsidRPr="00ED6C4E">
        <w:rPr>
          <w:rFonts w:eastAsiaTheme="majorEastAsia" w:cs="Arial"/>
          <w:lang w:val="lt-LT"/>
        </w:rPr>
        <w:t>ti</w:t>
      </w:r>
      <w:r w:rsidR="00AE126D" w:rsidRPr="00ED6C4E">
        <w:rPr>
          <w:rFonts w:eastAsiaTheme="majorEastAsia" w:cs="Arial"/>
          <w:lang w:val="lt-LT"/>
        </w:rPr>
        <w:t>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kad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sekcijinės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sklendės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uždaromoji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armatūra,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dirbant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normaliu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režimu,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būtų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visiškai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atidarytos,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arba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visiškai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uždarytos.</w:t>
      </w:r>
    </w:p>
    <w:p w14:paraId="097381F2" w14:textId="4F08EEFC" w:rsidR="00AE126D" w:rsidRPr="00ED6C4E" w:rsidRDefault="00773CB6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metu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k</w:t>
      </w:r>
      <w:r w:rsidR="00AE126D" w:rsidRPr="00ED6C4E">
        <w:rPr>
          <w:rFonts w:eastAsiaTheme="majorEastAsia" w:cs="Arial"/>
          <w:lang w:val="lt-LT"/>
        </w:rPr>
        <w:t>ontroliuoti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nejudamų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atramų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būklę,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stebėti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riebokšlinių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kompensatorių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darbą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jų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padėtis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priklausomai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nuo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termofikacinio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vandens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temperatūrų,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atlikti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judamų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dalių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sutepimus.</w:t>
      </w:r>
    </w:p>
    <w:p w14:paraId="2AE80EAE" w14:textId="6ACAE456" w:rsidR="00AE126D" w:rsidRPr="00ED6C4E" w:rsidRDefault="0020158F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</w:t>
      </w:r>
      <w:r w:rsidR="00AE126D" w:rsidRPr="00ED6C4E">
        <w:rPr>
          <w:rFonts w:eastAsiaTheme="majorEastAsia" w:cs="Arial"/>
          <w:lang w:val="lt-LT"/>
        </w:rPr>
        <w:t>eriodiškai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apžiūrėti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ŠTT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automatikos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technologinių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apsaugų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įrenginius.</w:t>
      </w:r>
    </w:p>
    <w:p w14:paraId="2387F4BE" w14:textId="3EF39775" w:rsidR="00AE126D" w:rsidRPr="00ED6C4E" w:rsidRDefault="0020158F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</w:t>
      </w:r>
      <w:r w:rsidR="00AE126D" w:rsidRPr="00ED6C4E">
        <w:rPr>
          <w:rFonts w:eastAsiaTheme="majorEastAsia" w:cs="Arial"/>
          <w:lang w:val="lt-LT"/>
        </w:rPr>
        <w:t>eriodiškai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apžiūrėti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ŠTT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manometrus,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termometrus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6E0357" w:rsidRPr="00ED6C4E">
        <w:rPr>
          <w:rFonts w:eastAsiaTheme="majorEastAsia" w:cs="Arial"/>
          <w:lang w:val="lt-LT"/>
        </w:rPr>
        <w:t>bei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kitus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kontrolės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matavimo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prietaisus.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7579D96A" w:rsidRPr="00ED6C4E">
        <w:rPr>
          <w:rFonts w:eastAsiaTheme="majorEastAsia" w:cs="Arial"/>
          <w:lang w:val="lt-LT"/>
        </w:rPr>
        <w:t>Manometrai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7579D96A" w:rsidRPr="00ED6C4E">
        <w:rPr>
          <w:rFonts w:eastAsiaTheme="majorEastAsia" w:cs="Arial"/>
          <w:lang w:val="lt-LT"/>
        </w:rPr>
        <w:t>visą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7579D96A" w:rsidRPr="00ED6C4E">
        <w:rPr>
          <w:rFonts w:eastAsiaTheme="majorEastAsia" w:cs="Arial"/>
          <w:lang w:val="lt-LT"/>
        </w:rPr>
        <w:t>laiką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7579D96A" w:rsidRPr="00ED6C4E">
        <w:rPr>
          <w:rFonts w:eastAsiaTheme="majorEastAsia" w:cs="Arial"/>
          <w:lang w:val="lt-LT"/>
        </w:rPr>
        <w:t>privalo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A08FE67" w:rsidRPr="00ED6C4E">
        <w:rPr>
          <w:rFonts w:eastAsiaTheme="majorEastAsia" w:cs="Arial"/>
          <w:lang w:val="lt-LT"/>
        </w:rPr>
        <w:t>būti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A08FE67" w:rsidRPr="00ED6C4E">
        <w:rPr>
          <w:rFonts w:eastAsiaTheme="majorEastAsia" w:cs="Arial"/>
          <w:lang w:val="lt-LT"/>
        </w:rPr>
        <w:t>patikimai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A08FE67" w:rsidRPr="00ED6C4E">
        <w:rPr>
          <w:rFonts w:eastAsiaTheme="majorEastAsia" w:cs="Arial"/>
          <w:lang w:val="lt-LT"/>
        </w:rPr>
        <w:t>atjungti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A08FE67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A08FE67" w:rsidRPr="00ED6C4E">
        <w:rPr>
          <w:rFonts w:eastAsiaTheme="majorEastAsia" w:cs="Arial"/>
          <w:lang w:val="lt-LT"/>
        </w:rPr>
        <w:t>sujungti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A08FE67" w:rsidRPr="00ED6C4E">
        <w:rPr>
          <w:rFonts w:eastAsiaTheme="majorEastAsia" w:cs="Arial"/>
          <w:lang w:val="lt-LT"/>
        </w:rPr>
        <w:t>su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A08FE67" w:rsidRPr="00ED6C4E">
        <w:rPr>
          <w:rFonts w:eastAsiaTheme="majorEastAsia" w:cs="Arial"/>
          <w:lang w:val="lt-LT"/>
        </w:rPr>
        <w:t>atmosfera,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A08FE67" w:rsidRPr="00ED6C4E">
        <w:rPr>
          <w:rFonts w:eastAsiaTheme="majorEastAsia" w:cs="Arial"/>
          <w:lang w:val="lt-LT"/>
        </w:rPr>
        <w:t>at</w:t>
      </w:r>
      <w:r w:rsidR="28C24416" w:rsidRPr="00ED6C4E">
        <w:rPr>
          <w:rFonts w:eastAsiaTheme="majorEastAsia" w:cs="Arial"/>
          <w:lang w:val="lt-LT"/>
        </w:rPr>
        <w:t>idaromi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28C24416" w:rsidRPr="00ED6C4E">
        <w:rPr>
          <w:rFonts w:eastAsiaTheme="majorEastAsia" w:cs="Arial"/>
          <w:lang w:val="lt-LT"/>
        </w:rPr>
        <w:t>tik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28C24416" w:rsidRPr="00ED6C4E">
        <w:rPr>
          <w:rFonts w:eastAsiaTheme="majorEastAsia" w:cs="Arial"/>
          <w:lang w:val="lt-LT"/>
        </w:rPr>
        <w:t>esant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28C24416" w:rsidRPr="00ED6C4E">
        <w:rPr>
          <w:rFonts w:eastAsiaTheme="majorEastAsia" w:cs="Arial"/>
          <w:lang w:val="lt-LT"/>
        </w:rPr>
        <w:t>poreikiui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3A43D77F" w:rsidRPr="00ED6C4E">
        <w:rPr>
          <w:rFonts w:eastAsiaTheme="majorEastAsia" w:cs="Arial"/>
          <w:lang w:val="lt-LT"/>
        </w:rPr>
        <w:t>matyti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3A43D77F" w:rsidRPr="00ED6C4E">
        <w:rPr>
          <w:rFonts w:eastAsiaTheme="majorEastAsia" w:cs="Arial"/>
          <w:lang w:val="lt-LT"/>
        </w:rPr>
        <w:t>slėgį.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512E309" w:rsidRPr="00ED6C4E">
        <w:rPr>
          <w:rFonts w:eastAsiaTheme="majorEastAsia" w:cs="Arial"/>
          <w:lang w:val="lt-LT"/>
        </w:rPr>
        <w:t>Jei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512E309" w:rsidRPr="00ED6C4E">
        <w:rPr>
          <w:rFonts w:eastAsiaTheme="majorEastAsia" w:cs="Arial"/>
          <w:lang w:val="lt-LT"/>
        </w:rPr>
        <w:t>atjungus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512E309" w:rsidRPr="00ED6C4E">
        <w:rPr>
          <w:rFonts w:eastAsiaTheme="majorEastAsia" w:cs="Arial"/>
          <w:lang w:val="lt-LT"/>
        </w:rPr>
        <w:t>manometrą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512E309" w:rsidRPr="00ED6C4E">
        <w:rPr>
          <w:rFonts w:eastAsiaTheme="majorEastAsia" w:cs="Arial"/>
          <w:lang w:val="lt-LT"/>
        </w:rPr>
        <w:t>jo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512E309" w:rsidRPr="00ED6C4E">
        <w:rPr>
          <w:rFonts w:eastAsiaTheme="majorEastAsia" w:cs="Arial"/>
          <w:lang w:val="lt-LT"/>
        </w:rPr>
        <w:t>r</w:t>
      </w:r>
      <w:r w:rsidR="6512E309" w:rsidRPr="00ED6C4E">
        <w:rPr>
          <w:rFonts w:eastAsia="Arial" w:cs="Arial"/>
          <w:color w:val="0A0A0A"/>
          <w:lang w:val="lt-LT"/>
        </w:rPr>
        <w:t>odyklė</w:t>
      </w:r>
      <w:r w:rsidR="00DD2CC6" w:rsidRPr="00ED6C4E">
        <w:rPr>
          <w:rFonts w:eastAsia="Arial" w:cs="Arial"/>
          <w:color w:val="0A0A0A"/>
          <w:lang w:val="lt-LT"/>
        </w:rPr>
        <w:t xml:space="preserve"> </w:t>
      </w:r>
      <w:r w:rsidR="6512E309" w:rsidRPr="00ED6C4E">
        <w:rPr>
          <w:rFonts w:eastAsia="Arial" w:cs="Arial"/>
          <w:color w:val="0A0A0A"/>
          <w:lang w:val="lt-LT"/>
        </w:rPr>
        <w:t>negrįžta</w:t>
      </w:r>
      <w:r w:rsidR="00DD2CC6" w:rsidRPr="00ED6C4E">
        <w:rPr>
          <w:rFonts w:eastAsia="Arial" w:cs="Arial"/>
          <w:color w:val="0A0A0A"/>
          <w:lang w:val="lt-LT"/>
        </w:rPr>
        <w:t xml:space="preserve"> </w:t>
      </w:r>
      <w:r w:rsidR="6512E309" w:rsidRPr="00ED6C4E">
        <w:rPr>
          <w:rFonts w:eastAsia="Arial" w:cs="Arial"/>
          <w:color w:val="0A0A0A"/>
          <w:lang w:val="lt-LT"/>
        </w:rPr>
        <w:t>į</w:t>
      </w:r>
      <w:r w:rsidR="00DD2CC6" w:rsidRPr="00ED6C4E">
        <w:rPr>
          <w:rFonts w:eastAsia="Arial" w:cs="Arial"/>
          <w:color w:val="0A0A0A"/>
          <w:lang w:val="lt-LT"/>
        </w:rPr>
        <w:t xml:space="preserve"> </w:t>
      </w:r>
      <w:r w:rsidR="6512E309" w:rsidRPr="00ED6C4E">
        <w:rPr>
          <w:rFonts w:eastAsia="Arial" w:cs="Arial"/>
          <w:color w:val="0A0A0A"/>
          <w:lang w:val="lt-LT"/>
        </w:rPr>
        <w:t>nulį</w:t>
      </w:r>
      <w:r w:rsidR="00DD2CC6" w:rsidRPr="00ED6C4E">
        <w:rPr>
          <w:rFonts w:eastAsia="Arial" w:cs="Arial"/>
          <w:color w:val="0A0A0A"/>
          <w:lang w:val="lt-LT"/>
        </w:rPr>
        <w:t xml:space="preserve"> </w:t>
      </w:r>
      <w:r w:rsidR="6512E309" w:rsidRPr="00ED6C4E">
        <w:rPr>
          <w:rFonts w:eastAsia="Arial" w:cs="Arial"/>
          <w:color w:val="0A0A0A"/>
          <w:lang w:val="lt-LT"/>
        </w:rPr>
        <w:t>(nulinę</w:t>
      </w:r>
      <w:r w:rsidR="00DD2CC6" w:rsidRPr="00ED6C4E">
        <w:rPr>
          <w:rFonts w:eastAsia="Arial" w:cs="Arial"/>
          <w:color w:val="0A0A0A"/>
          <w:lang w:val="lt-LT"/>
        </w:rPr>
        <w:t xml:space="preserve"> </w:t>
      </w:r>
      <w:r w:rsidR="6512E309" w:rsidRPr="00ED6C4E">
        <w:rPr>
          <w:rFonts w:eastAsia="Arial" w:cs="Arial"/>
          <w:color w:val="0A0A0A"/>
          <w:lang w:val="lt-LT"/>
        </w:rPr>
        <w:t>padėtį),</w:t>
      </w:r>
      <w:r w:rsidR="00DD2CC6" w:rsidRPr="00ED6C4E">
        <w:rPr>
          <w:rFonts w:eastAsia="Arial" w:cs="Arial"/>
          <w:color w:val="0A0A0A"/>
          <w:lang w:val="lt-LT"/>
        </w:rPr>
        <w:t xml:space="preserve"> </w:t>
      </w:r>
      <w:r w:rsidR="6512E309" w:rsidRPr="00ED6C4E">
        <w:rPr>
          <w:rFonts w:eastAsia="Arial" w:cs="Arial"/>
          <w:color w:val="0A0A0A"/>
          <w:lang w:val="lt-LT"/>
        </w:rPr>
        <w:t>toks</w:t>
      </w:r>
      <w:r w:rsidR="00DD2CC6" w:rsidRPr="00ED6C4E">
        <w:rPr>
          <w:rFonts w:eastAsia="Arial" w:cs="Arial"/>
          <w:color w:val="0A0A0A"/>
          <w:lang w:val="lt-LT"/>
        </w:rPr>
        <w:t xml:space="preserve"> </w:t>
      </w:r>
      <w:r w:rsidR="6512E309" w:rsidRPr="00ED6C4E">
        <w:rPr>
          <w:rFonts w:eastAsia="Arial" w:cs="Arial"/>
          <w:color w:val="0A0A0A"/>
          <w:lang w:val="lt-LT"/>
        </w:rPr>
        <w:t>manometras</w:t>
      </w:r>
      <w:r w:rsidR="00DD2CC6" w:rsidRPr="00ED6C4E">
        <w:rPr>
          <w:rFonts w:eastAsia="Arial" w:cs="Arial"/>
          <w:color w:val="0A0A0A"/>
          <w:lang w:val="lt-LT"/>
        </w:rPr>
        <w:t xml:space="preserve"> </w:t>
      </w:r>
      <w:r w:rsidR="6512E309" w:rsidRPr="00ED6C4E">
        <w:rPr>
          <w:rFonts w:eastAsia="Arial" w:cs="Arial"/>
          <w:color w:val="0A0A0A"/>
          <w:lang w:val="lt-LT"/>
        </w:rPr>
        <w:t>privalo</w:t>
      </w:r>
      <w:r w:rsidR="00DD2CC6" w:rsidRPr="00ED6C4E">
        <w:rPr>
          <w:rFonts w:eastAsia="Arial" w:cs="Arial"/>
          <w:color w:val="0A0A0A"/>
          <w:lang w:val="lt-LT"/>
        </w:rPr>
        <w:t xml:space="preserve"> </w:t>
      </w:r>
      <w:r w:rsidR="6512E309" w:rsidRPr="00ED6C4E">
        <w:rPr>
          <w:rFonts w:eastAsia="Arial" w:cs="Arial"/>
          <w:color w:val="0A0A0A"/>
          <w:lang w:val="lt-LT"/>
        </w:rPr>
        <w:t>būti</w:t>
      </w:r>
      <w:r w:rsidR="00DD2CC6" w:rsidRPr="00ED6C4E">
        <w:rPr>
          <w:rFonts w:eastAsia="Arial" w:cs="Arial"/>
          <w:color w:val="0A0A0A"/>
          <w:lang w:val="lt-LT"/>
        </w:rPr>
        <w:t xml:space="preserve"> </w:t>
      </w:r>
      <w:r w:rsidR="6512E309" w:rsidRPr="00ED6C4E">
        <w:rPr>
          <w:rFonts w:eastAsia="Arial" w:cs="Arial"/>
          <w:color w:val="0A0A0A"/>
          <w:lang w:val="lt-LT"/>
        </w:rPr>
        <w:t>pakeistas.</w:t>
      </w:r>
    </w:p>
    <w:p w14:paraId="31C4D419" w14:textId="2D7E750F" w:rsidR="00AE126D" w:rsidRPr="00ED6C4E" w:rsidRDefault="00F6358A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</w:t>
      </w:r>
      <w:r w:rsidR="00AE126D" w:rsidRPr="00ED6C4E">
        <w:rPr>
          <w:rFonts w:eastAsiaTheme="majorEastAsia" w:cs="Arial"/>
          <w:lang w:val="lt-LT"/>
        </w:rPr>
        <w:t>eriodiškai,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pagal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patvirtintus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grafikus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46F8D" w:rsidRPr="00ED6C4E">
        <w:rPr>
          <w:rFonts w:eastAsiaTheme="majorEastAsia" w:cs="Arial"/>
          <w:lang w:val="lt-LT"/>
        </w:rPr>
        <w:t>(</w:t>
      </w:r>
      <w:r w:rsidR="00BE1569" w:rsidRPr="00ED6C4E">
        <w:rPr>
          <w:rFonts w:eastAsiaTheme="majorEastAsia" w:cs="Arial"/>
          <w:lang w:val="lt-LT"/>
        </w:rPr>
        <w:t>TS</w:t>
      </w:r>
      <w:r w:rsidR="005A6B49" w:rsidRPr="00ED6C4E">
        <w:rPr>
          <w:rFonts w:eastAsiaTheme="majorEastAsia" w:cs="Arial"/>
          <w:lang w:val="lt-LT"/>
        </w:rPr>
        <w:t xml:space="preserve"> </w:t>
      </w:r>
      <w:r w:rsidR="00311856" w:rsidRPr="00ED6C4E">
        <w:rPr>
          <w:rFonts w:eastAsiaTheme="majorEastAsia" w:cs="Arial"/>
          <w:lang w:val="lt-LT"/>
        </w:rPr>
        <w:t>3.1.1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311856" w:rsidRPr="00ED6C4E">
        <w:rPr>
          <w:rFonts w:eastAsiaTheme="majorEastAsia" w:cs="Arial"/>
          <w:lang w:val="lt-LT"/>
        </w:rPr>
        <w:t>p.)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F1909"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atlikti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korozijos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indikatorių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apžiūras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17EA008E" w:rsidRPr="00ED6C4E">
        <w:rPr>
          <w:rFonts w:eastAsiaTheme="majorEastAsia" w:cs="Arial"/>
          <w:lang w:val="lt-LT"/>
        </w:rPr>
        <w:t>bei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17EA008E" w:rsidRPr="00ED6C4E">
        <w:rPr>
          <w:rFonts w:eastAsiaTheme="majorEastAsia" w:cs="Arial"/>
          <w:lang w:val="lt-LT"/>
        </w:rPr>
        <w:t>keitimus</w:t>
      </w:r>
      <w:r w:rsidR="00AE126D" w:rsidRPr="00ED6C4E">
        <w:rPr>
          <w:rFonts w:eastAsiaTheme="majorEastAsia" w:cs="Arial"/>
          <w:lang w:val="lt-LT"/>
        </w:rPr>
        <w:t>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siekiant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laiku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pastebėti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vidinės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vamzdynų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korozijos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AE126D" w:rsidRPr="00ED6C4E">
        <w:rPr>
          <w:rFonts w:eastAsiaTheme="majorEastAsia" w:cs="Arial"/>
          <w:lang w:val="lt-LT"/>
        </w:rPr>
        <w:t>pradžią.</w:t>
      </w:r>
    </w:p>
    <w:p w14:paraId="30F19758" w14:textId="223B452A" w:rsidR="00741E9F" w:rsidRPr="00ED6C4E" w:rsidRDefault="00554CFF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5D1D28A" w:rsidRPr="00ED6C4E">
        <w:rPr>
          <w:rFonts w:eastAsiaTheme="majorEastAsia" w:cs="Arial"/>
          <w:lang w:val="lt-LT"/>
        </w:rPr>
        <w:t>periodiškai,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5D1D28A" w:rsidRPr="00ED6C4E">
        <w:rPr>
          <w:rFonts w:eastAsiaTheme="majorEastAsia" w:cs="Arial"/>
          <w:lang w:val="lt-LT"/>
        </w:rPr>
        <w:t>pagal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5D1D28A" w:rsidRPr="00ED6C4E">
        <w:rPr>
          <w:rFonts w:eastAsiaTheme="majorEastAsia" w:cs="Arial"/>
          <w:lang w:val="lt-LT"/>
        </w:rPr>
        <w:t>patvirtintus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55D1D28A" w:rsidRPr="00ED6C4E">
        <w:rPr>
          <w:rFonts w:eastAsiaTheme="majorEastAsia" w:cs="Arial"/>
          <w:lang w:val="lt-LT"/>
        </w:rPr>
        <w:t>grafikus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00D36" w:rsidRPr="00ED6C4E">
        <w:rPr>
          <w:rFonts w:eastAsiaTheme="majorEastAsia" w:cs="Arial"/>
          <w:lang w:val="lt-LT"/>
        </w:rPr>
        <w:t>(</w:t>
      </w:r>
      <w:r w:rsidR="00BE1569" w:rsidRPr="00ED6C4E">
        <w:rPr>
          <w:rFonts w:eastAsiaTheme="majorEastAsia" w:cs="Arial"/>
          <w:lang w:val="lt-LT"/>
        </w:rPr>
        <w:t>TS</w:t>
      </w:r>
      <w:r w:rsidR="005A6B49" w:rsidRPr="00ED6C4E">
        <w:rPr>
          <w:rFonts w:eastAsiaTheme="majorEastAsia" w:cs="Arial"/>
          <w:lang w:val="lt-LT"/>
        </w:rPr>
        <w:t xml:space="preserve"> </w:t>
      </w:r>
      <w:r w:rsidR="00E00D36" w:rsidRPr="00ED6C4E">
        <w:rPr>
          <w:rFonts w:eastAsiaTheme="majorEastAsia" w:cs="Arial"/>
          <w:lang w:val="lt-LT"/>
        </w:rPr>
        <w:t>3.1.1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00D36" w:rsidRPr="00ED6C4E">
        <w:rPr>
          <w:rFonts w:eastAsiaTheme="majorEastAsia" w:cs="Arial"/>
          <w:lang w:val="lt-LT"/>
        </w:rPr>
        <w:t>p.)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149C8E26"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149C8E26" w:rsidRPr="00ED6C4E">
        <w:rPr>
          <w:rFonts w:eastAsiaTheme="majorEastAsia" w:cs="Arial"/>
          <w:lang w:val="lt-LT"/>
        </w:rPr>
        <w:t>atlikti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statybinių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konstrukcijų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(perdangų,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landų,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kanalų)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priežiūrą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jų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būklės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kontrolę.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Visa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tai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įvertinus,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B43D2A"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B43D2A"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B43D2A"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laiku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tinkamai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atlikti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statybinių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konstrukcijų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remontus.</w:t>
      </w:r>
    </w:p>
    <w:p w14:paraId="3F47E449" w14:textId="384FD710" w:rsidR="00741E9F" w:rsidRPr="00ED6C4E" w:rsidRDefault="00BC0FC3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lastRenderedPageBreak/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</w:t>
      </w:r>
      <w:r w:rsidR="00741E9F" w:rsidRPr="00ED6C4E">
        <w:rPr>
          <w:rFonts w:eastAsiaTheme="majorEastAsia" w:cs="Arial"/>
          <w:lang w:val="lt-LT"/>
        </w:rPr>
        <w:t>eikti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informaciją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apie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kiekvieno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objekto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elementų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apžiūrą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ArcGIS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sistemoje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pagal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sistemoje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numatytus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kriterijus.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Atvykus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į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objektą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155A4"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155A4"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155A4"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padaryti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nuotrauką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su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koordinačių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žyma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prisegti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prie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konkretaus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objekto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apžiūros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741E9F" w:rsidRPr="00ED6C4E">
        <w:rPr>
          <w:rFonts w:eastAsiaTheme="majorEastAsia" w:cs="Arial"/>
          <w:lang w:val="lt-LT"/>
        </w:rPr>
        <w:t>kortelėje.</w:t>
      </w:r>
      <w:r w:rsidR="00DD2CC6" w:rsidRPr="00ED6C4E">
        <w:rPr>
          <w:rFonts w:eastAsiaTheme="majorEastAsia" w:cs="Arial"/>
          <w:lang w:val="lt-LT"/>
        </w:rPr>
        <w:t xml:space="preserve"> </w:t>
      </w:r>
    </w:p>
    <w:p w14:paraId="20574FA9" w14:textId="3D4DA7D3" w:rsidR="00741E9F" w:rsidRPr="00ED6C4E" w:rsidRDefault="00741E9F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Į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55479A" w:rsidRPr="00ED6C4E">
        <w:rPr>
          <w:rFonts w:eastAsiaTheme="majorEastAsia" w:cs="Arial"/>
          <w:lang w:val="lt-LT"/>
        </w:rPr>
        <w:t>Į</w:t>
      </w:r>
      <w:r w:rsidR="006C11D5" w:rsidRPr="00ED6C4E">
        <w:rPr>
          <w:rFonts w:eastAsiaTheme="majorEastAsia" w:cs="Arial"/>
          <w:lang w:val="lt-LT"/>
        </w:rPr>
        <w:t>rengini</w:t>
      </w:r>
      <w:r w:rsidR="00093C2A" w:rsidRPr="00ED6C4E">
        <w:rPr>
          <w:rFonts w:eastAsiaTheme="majorEastAsia" w:cs="Arial"/>
          <w:lang w:val="lt-LT"/>
        </w:rPr>
        <w:t>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priežiūros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D66C45" w:rsidRPr="00ED6C4E">
        <w:rPr>
          <w:rFonts w:eastAsiaTheme="majorEastAsia" w:cs="Arial"/>
          <w:lang w:val="lt-LT"/>
        </w:rPr>
        <w:t>P</w:t>
      </w:r>
      <w:r w:rsidRPr="00ED6C4E">
        <w:rPr>
          <w:rFonts w:eastAsiaTheme="majorEastAsia" w:cs="Arial"/>
          <w:lang w:val="lt-LT"/>
        </w:rPr>
        <w:t>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apimtį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345F84" w:rsidRPr="00ED6C4E">
        <w:rPr>
          <w:rFonts w:eastAsiaTheme="majorEastAsia" w:cs="Arial"/>
          <w:lang w:val="lt-LT"/>
        </w:rPr>
        <w:t>taip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345F84" w:rsidRPr="00ED6C4E">
        <w:rPr>
          <w:rFonts w:eastAsiaTheme="majorEastAsia" w:cs="Arial"/>
          <w:lang w:val="lt-LT"/>
        </w:rPr>
        <w:t>pat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įeina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smulkių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70107" w:rsidRPr="00ED6C4E">
        <w:rPr>
          <w:rFonts w:eastAsiaTheme="majorEastAsia" w:cs="Arial"/>
          <w:lang w:val="lt-LT"/>
        </w:rPr>
        <w:t>defektų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70107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70107" w:rsidRPr="00ED6C4E">
        <w:rPr>
          <w:rFonts w:eastAsiaTheme="majorEastAsia" w:cs="Arial"/>
          <w:lang w:val="lt-LT"/>
        </w:rPr>
        <w:t>priežiūros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70107" w:rsidRPr="00ED6C4E">
        <w:rPr>
          <w:rFonts w:eastAsiaTheme="majorEastAsia" w:cs="Arial"/>
          <w:lang w:val="lt-LT"/>
        </w:rPr>
        <w:t>metu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70107" w:rsidRPr="00ED6C4E">
        <w:rPr>
          <w:rFonts w:eastAsiaTheme="majorEastAsia" w:cs="Arial"/>
          <w:lang w:val="lt-LT"/>
        </w:rPr>
        <w:t>nustatytų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70107" w:rsidRPr="00ED6C4E">
        <w:rPr>
          <w:rFonts w:eastAsiaTheme="majorEastAsia" w:cs="Arial"/>
          <w:lang w:val="lt-LT"/>
        </w:rPr>
        <w:t>trūkumų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šalinimas:</w:t>
      </w:r>
    </w:p>
    <w:p w14:paraId="28E6D6AF" w14:textId="58A206E4" w:rsidR="009B1AB8" w:rsidRPr="00ED6C4E" w:rsidRDefault="009B1AB8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="Calibri" w:cs="Arial"/>
          <w:lang w:val="lt-LT"/>
        </w:rPr>
      </w:pPr>
      <w:r w:rsidRPr="00ED6C4E">
        <w:rPr>
          <w:rFonts w:cs="Arial"/>
          <w:lang w:val="lt-LT"/>
        </w:rPr>
        <w:t>Manometrų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ventilių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pakeitimas;</w:t>
      </w:r>
    </w:p>
    <w:p w14:paraId="18C7F959" w14:textId="1AB872BA" w:rsidR="00922DC4" w:rsidRPr="00ED6C4E" w:rsidRDefault="00922DC4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="Calibri" w:cs="Arial"/>
          <w:lang w:val="lt-LT"/>
        </w:rPr>
      </w:pPr>
      <w:r w:rsidRPr="00ED6C4E">
        <w:rPr>
          <w:rFonts w:cs="Arial"/>
          <w:lang w:val="lt-LT"/>
        </w:rPr>
        <w:t>Lokalus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vamzdyno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izoliacijos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remontas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(sklendžių,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drenažų,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kompensatorių,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vamzdyno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atkarpų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kameros/kolektoriaus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riboje)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izoliavimas;</w:t>
      </w:r>
    </w:p>
    <w:p w14:paraId="4AB59596" w14:textId="38D652FB" w:rsidR="00922DC4" w:rsidRPr="00ED6C4E" w:rsidRDefault="00922DC4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="Calibri" w:cs="Arial"/>
          <w:lang w:val="lt-LT"/>
        </w:rPr>
      </w:pPr>
      <w:r w:rsidRPr="00ED6C4E">
        <w:rPr>
          <w:rFonts w:cs="Arial"/>
          <w:lang w:val="lt-LT"/>
        </w:rPr>
        <w:t>Kameros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valymas,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susikaupusio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grunto/smėlio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išvalymas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iki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0,5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</w:t>
      </w:r>
      <w:r w:rsidRPr="00ED6C4E">
        <w:rPr>
          <w:rFonts w:cs="Arial"/>
          <w:vertAlign w:val="superscript"/>
          <w:lang w:val="lt-LT"/>
        </w:rPr>
        <w:t>3</w:t>
      </w:r>
      <w:r w:rsidR="00DD2CC6" w:rsidRPr="00ED6C4E">
        <w:rPr>
          <w:rFonts w:cs="Arial"/>
          <w:vertAlign w:val="superscript"/>
          <w:lang w:val="lt-LT"/>
        </w:rPr>
        <w:t xml:space="preserve"> </w:t>
      </w:r>
      <w:r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išvežimas</w:t>
      </w:r>
      <w:r w:rsidR="00B96915" w:rsidRPr="00ED6C4E">
        <w:rPr>
          <w:rFonts w:cs="Arial"/>
          <w:lang w:val="lt-LT"/>
        </w:rPr>
        <w:t>;</w:t>
      </w:r>
    </w:p>
    <w:p w14:paraId="3338758F" w14:textId="0114496B" w:rsidR="00922DC4" w:rsidRPr="00ED6C4E" w:rsidRDefault="00922DC4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="Calibri" w:cs="Arial"/>
          <w:lang w:val="lt-LT"/>
        </w:rPr>
      </w:pPr>
      <w:r w:rsidRPr="00ED6C4E">
        <w:rPr>
          <w:rFonts w:cs="Arial"/>
          <w:lang w:val="lt-LT"/>
        </w:rPr>
        <w:t>Riebokšlinių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kompensatorių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judamųjų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dalių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armatūros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judančių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dalių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sutepimas</w:t>
      </w:r>
      <w:r w:rsidR="00B96915" w:rsidRPr="00ED6C4E">
        <w:rPr>
          <w:rFonts w:cs="Arial"/>
          <w:lang w:val="lt-LT"/>
        </w:rPr>
        <w:t>;</w:t>
      </w:r>
    </w:p>
    <w:p w14:paraId="1802AF2A" w14:textId="5A542697" w:rsidR="00922DC4" w:rsidRPr="00ED6C4E" w:rsidRDefault="00922DC4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="Calibri" w:cs="Arial"/>
          <w:lang w:val="lt-LT"/>
        </w:rPr>
      </w:pPr>
      <w:r w:rsidRPr="00ED6C4E">
        <w:rPr>
          <w:rFonts w:cs="Arial"/>
          <w:lang w:val="lt-LT"/>
        </w:rPr>
        <w:t>Susikaupusio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vandens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siurbimas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kamerų/kolektorių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iki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10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</w:t>
      </w:r>
      <w:r w:rsidR="001D1FC5" w:rsidRPr="00ED6C4E">
        <w:rPr>
          <w:rFonts w:cs="Arial"/>
          <w:vertAlign w:val="superscript"/>
          <w:lang w:val="lt-LT"/>
        </w:rPr>
        <w:t>3</w:t>
      </w:r>
      <w:r w:rsidRPr="00ED6C4E">
        <w:rPr>
          <w:rFonts w:cs="Arial"/>
          <w:lang w:val="lt-LT"/>
        </w:rPr>
        <w:t>.</w:t>
      </w:r>
    </w:p>
    <w:p w14:paraId="3A06AB49" w14:textId="081746C3" w:rsidR="00922DC4" w:rsidRPr="00ED6C4E" w:rsidRDefault="009376DE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teik</w:t>
      </w:r>
      <w:r w:rsidR="00A40B9B" w:rsidRPr="00ED6C4E">
        <w:rPr>
          <w:rFonts w:eastAsiaTheme="majorEastAsia" w:cs="Arial"/>
          <w:lang w:val="lt-LT"/>
        </w:rPr>
        <w:t>ė</w:t>
      </w:r>
      <w:r w:rsidRPr="00ED6C4E">
        <w:rPr>
          <w:rFonts w:eastAsiaTheme="majorEastAsia" w:cs="Arial"/>
          <w:lang w:val="lt-LT"/>
        </w:rPr>
        <w:t>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privalo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atlikti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13476E" w:rsidRPr="00ED6C4E">
        <w:rPr>
          <w:rFonts w:eastAsiaTheme="majorEastAsia" w:cs="Arial"/>
          <w:lang w:val="lt-LT"/>
        </w:rPr>
        <w:t>HB</w:t>
      </w:r>
      <w:r w:rsidR="00922DC4" w:rsidRPr="00ED6C4E">
        <w:rPr>
          <w:rFonts w:eastAsiaTheme="majorEastAsia" w:cs="Arial"/>
          <w:lang w:val="lt-LT"/>
        </w:rPr>
        <w:t>:</w:t>
      </w:r>
    </w:p>
    <w:p w14:paraId="2CE5DEDF" w14:textId="2C091B6C" w:rsidR="00922DC4" w:rsidRPr="00ED6C4E" w:rsidRDefault="00644695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HB</w:t>
      </w:r>
      <w:r w:rsidR="00DD2CC6" w:rsidRPr="00ED6C4E">
        <w:rPr>
          <w:rFonts w:cs="Arial"/>
          <w:lang w:val="lt-LT"/>
        </w:rPr>
        <w:t xml:space="preserve"> </w:t>
      </w:r>
      <w:r w:rsidR="00406722" w:rsidRPr="00ED6C4E">
        <w:rPr>
          <w:rFonts w:cs="Arial"/>
          <w:lang w:val="lt-LT"/>
        </w:rPr>
        <w:t>P</w:t>
      </w:r>
      <w:r w:rsidR="00321E0B" w:rsidRPr="00ED6C4E">
        <w:rPr>
          <w:rFonts w:cs="Arial"/>
          <w:lang w:val="lt-LT"/>
        </w:rPr>
        <w:t>aslaugų</w:t>
      </w:r>
      <w:r w:rsidR="00DD2CC6" w:rsidRPr="00ED6C4E">
        <w:rPr>
          <w:rFonts w:cs="Arial"/>
          <w:lang w:val="lt-LT"/>
        </w:rPr>
        <w:t xml:space="preserve"> </w:t>
      </w:r>
      <w:r w:rsidR="00406722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406722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406722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atliekami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sudarytus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teikėju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suderintus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patvirtintus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grafikus</w:t>
      </w:r>
      <w:r w:rsidR="00DD2CC6" w:rsidRPr="00ED6C4E">
        <w:rPr>
          <w:rFonts w:cs="Arial"/>
          <w:lang w:val="lt-LT"/>
        </w:rPr>
        <w:t xml:space="preserve"> </w:t>
      </w:r>
      <w:r w:rsidR="009D0980" w:rsidRPr="00ED6C4E">
        <w:rPr>
          <w:rFonts w:eastAsiaTheme="majorEastAsia" w:cs="Arial"/>
          <w:lang w:val="lt-LT"/>
        </w:rPr>
        <w:t>(</w:t>
      </w:r>
      <w:r w:rsidR="00BE1569" w:rsidRPr="00ED6C4E">
        <w:rPr>
          <w:rFonts w:eastAsiaTheme="majorEastAsia" w:cs="Arial"/>
          <w:lang w:val="lt-LT"/>
        </w:rPr>
        <w:t>TS</w:t>
      </w:r>
      <w:r w:rsidR="0050306B" w:rsidRPr="00ED6C4E">
        <w:rPr>
          <w:rFonts w:eastAsiaTheme="majorEastAsia" w:cs="Arial"/>
          <w:lang w:val="lt-LT"/>
        </w:rPr>
        <w:t xml:space="preserve"> </w:t>
      </w:r>
      <w:r w:rsidR="009D0980" w:rsidRPr="00ED6C4E">
        <w:rPr>
          <w:rFonts w:eastAsiaTheme="majorEastAsia" w:cs="Arial"/>
          <w:lang w:val="lt-LT"/>
        </w:rPr>
        <w:t>3.1.1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9D0980" w:rsidRPr="00ED6C4E">
        <w:rPr>
          <w:rFonts w:eastAsiaTheme="majorEastAsia" w:cs="Arial"/>
          <w:lang w:val="lt-LT"/>
        </w:rPr>
        <w:t>p.)</w:t>
      </w:r>
      <w:r w:rsidR="00922DC4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pasibaigus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šildymo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sezonui.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Visas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prižiūrimas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tinklas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padalintas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33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bandymų</w:t>
      </w:r>
      <w:r w:rsidR="00DD2CC6" w:rsidRPr="00ED6C4E">
        <w:rPr>
          <w:rFonts w:cs="Arial"/>
          <w:lang w:val="lt-LT"/>
        </w:rPr>
        <w:t xml:space="preserve"> </w:t>
      </w:r>
      <w:r w:rsidR="00922DC4" w:rsidRPr="00ED6C4E">
        <w:rPr>
          <w:rFonts w:cs="Arial"/>
          <w:lang w:val="lt-LT"/>
        </w:rPr>
        <w:t>zonas</w:t>
      </w:r>
      <w:r w:rsidR="00B96915" w:rsidRPr="00ED6C4E">
        <w:rPr>
          <w:rFonts w:cs="Arial"/>
          <w:lang w:val="lt-LT"/>
        </w:rPr>
        <w:t>;</w:t>
      </w:r>
    </w:p>
    <w:p w14:paraId="20F18FC5" w14:textId="55430DC4" w:rsidR="002E13F8" w:rsidRPr="00ED6C4E" w:rsidRDefault="002E13F8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H</w:t>
      </w:r>
      <w:r w:rsidR="0013476E" w:rsidRPr="00ED6C4E">
        <w:rPr>
          <w:rFonts w:cs="Arial"/>
          <w:lang w:val="lt-LT"/>
        </w:rPr>
        <w:t>B</w:t>
      </w:r>
      <w:r w:rsidR="00DD2CC6" w:rsidRPr="00ED6C4E">
        <w:rPr>
          <w:rFonts w:cs="Arial"/>
          <w:lang w:val="lt-LT"/>
        </w:rPr>
        <w:t xml:space="preserve"> </w:t>
      </w:r>
      <w:r w:rsidR="006D0C16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6D0C16" w:rsidRPr="00ED6C4E">
        <w:rPr>
          <w:rFonts w:cs="Arial"/>
          <w:lang w:val="lt-LT"/>
        </w:rPr>
        <w:t>te</w:t>
      </w:r>
      <w:r w:rsidR="00D06750" w:rsidRPr="00ED6C4E">
        <w:rPr>
          <w:rFonts w:cs="Arial"/>
          <w:lang w:val="lt-LT"/>
        </w:rPr>
        <w:t>i</w:t>
      </w:r>
      <w:r w:rsidR="006D0C16" w:rsidRPr="00ED6C4E">
        <w:rPr>
          <w:rFonts w:cs="Arial"/>
          <w:lang w:val="lt-LT"/>
        </w:rPr>
        <w:t>kėjo</w:t>
      </w:r>
      <w:r w:rsidR="00DD2CC6" w:rsidRPr="00ED6C4E">
        <w:rPr>
          <w:rFonts w:cs="Arial"/>
          <w:lang w:val="lt-LT"/>
        </w:rPr>
        <w:t xml:space="preserve"> </w:t>
      </w:r>
      <w:r w:rsidR="006D0C16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6D0C16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atliekamas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atjungiant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bandomą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tinklą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ŠTT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jame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sukeliamas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slėgis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pernešamo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siurblio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stacionaraus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siurblio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pagalba.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Išlaikius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bandomąjį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slėgį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15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min.,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bandymas</w:t>
      </w:r>
      <w:r w:rsidR="00DD2CC6" w:rsidRPr="00ED6C4E">
        <w:rPr>
          <w:rFonts w:cs="Arial"/>
          <w:lang w:val="lt-LT"/>
        </w:rPr>
        <w:t xml:space="preserve"> </w:t>
      </w:r>
      <w:r w:rsidR="00410EB7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410EB7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užbaigiamas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pradedama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ŠTT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apžiūra,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tikrinant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sandarumą.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Neišlaikius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slėg</w:t>
      </w:r>
      <w:r w:rsidR="57F3110A" w:rsidRPr="00ED6C4E">
        <w:rPr>
          <w:rFonts w:cs="Arial"/>
          <w:lang w:val="lt-LT"/>
        </w:rPr>
        <w:t>io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nurodytą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laiką,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bandymas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skaitomas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neįvykusiu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jis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atliktas</w:t>
      </w:r>
      <w:r w:rsidR="00DD2CC6" w:rsidRPr="00ED6C4E">
        <w:rPr>
          <w:rFonts w:cs="Arial"/>
          <w:lang w:val="lt-LT"/>
        </w:rPr>
        <w:t xml:space="preserve"> </w:t>
      </w:r>
      <w:r w:rsidR="013D389D" w:rsidRPr="00ED6C4E">
        <w:rPr>
          <w:rFonts w:cs="Arial"/>
          <w:lang w:val="lt-LT"/>
        </w:rPr>
        <w:t>pa</w:t>
      </w:r>
      <w:r w:rsidR="6D711B3B" w:rsidRPr="00ED6C4E">
        <w:rPr>
          <w:rFonts w:cs="Arial"/>
          <w:lang w:val="lt-LT"/>
        </w:rPr>
        <w:t>kartotinai</w:t>
      </w:r>
      <w:r w:rsidR="00DD2CC6" w:rsidRPr="00ED6C4E">
        <w:rPr>
          <w:rFonts w:cs="Arial"/>
          <w:lang w:val="lt-LT"/>
        </w:rPr>
        <w:t xml:space="preserve"> </w:t>
      </w:r>
      <w:r w:rsidR="6D711B3B" w:rsidRPr="00ED6C4E">
        <w:rPr>
          <w:rFonts w:cs="Arial"/>
          <w:lang w:val="lt-LT"/>
        </w:rPr>
        <w:t>po</w:t>
      </w:r>
      <w:r w:rsidR="00DD2CC6" w:rsidRPr="00ED6C4E">
        <w:rPr>
          <w:rFonts w:cs="Arial"/>
          <w:lang w:val="lt-LT"/>
        </w:rPr>
        <w:t xml:space="preserve"> </w:t>
      </w:r>
      <w:r w:rsidR="6D711B3B" w:rsidRPr="00ED6C4E">
        <w:rPr>
          <w:rFonts w:cs="Arial"/>
          <w:lang w:val="lt-LT"/>
        </w:rPr>
        <w:t>priežasties</w:t>
      </w:r>
      <w:r w:rsidR="00BA6BCF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6D711B3B" w:rsidRPr="00ED6C4E">
        <w:rPr>
          <w:rFonts w:cs="Arial"/>
          <w:lang w:val="lt-LT"/>
        </w:rPr>
        <w:t>dėl</w:t>
      </w:r>
      <w:r w:rsidR="00DD2CC6" w:rsidRPr="00ED6C4E">
        <w:rPr>
          <w:rFonts w:cs="Arial"/>
          <w:lang w:val="lt-LT"/>
        </w:rPr>
        <w:t xml:space="preserve"> </w:t>
      </w:r>
      <w:r w:rsidR="6D711B3B" w:rsidRPr="00ED6C4E">
        <w:rPr>
          <w:rFonts w:cs="Arial"/>
          <w:lang w:val="lt-LT"/>
        </w:rPr>
        <w:t>kurio</w:t>
      </w:r>
      <w:r w:rsidR="2DD41863"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6D711B3B" w:rsidRPr="00ED6C4E">
        <w:rPr>
          <w:rFonts w:cs="Arial"/>
          <w:lang w:val="lt-LT"/>
        </w:rPr>
        <w:t>j</w:t>
      </w:r>
      <w:r w:rsidR="475064B5" w:rsidRPr="00ED6C4E">
        <w:rPr>
          <w:rFonts w:cs="Arial"/>
          <w:lang w:val="lt-LT"/>
        </w:rPr>
        <w:t>o</w:t>
      </w:r>
      <w:r w:rsidR="00DD2CC6" w:rsidRPr="00ED6C4E">
        <w:rPr>
          <w:rFonts w:cs="Arial"/>
          <w:lang w:val="lt-LT"/>
        </w:rPr>
        <w:t xml:space="preserve"> </w:t>
      </w:r>
      <w:r w:rsidR="6D711B3B" w:rsidRPr="00ED6C4E">
        <w:rPr>
          <w:rFonts w:cs="Arial"/>
          <w:lang w:val="lt-LT"/>
        </w:rPr>
        <w:t>nepavyko</w:t>
      </w:r>
      <w:r w:rsidR="00DD2CC6" w:rsidRPr="00ED6C4E">
        <w:rPr>
          <w:rFonts w:cs="Arial"/>
          <w:lang w:val="lt-LT"/>
        </w:rPr>
        <w:t xml:space="preserve"> </w:t>
      </w:r>
      <w:r w:rsidR="6D711B3B" w:rsidRPr="00ED6C4E">
        <w:rPr>
          <w:rFonts w:cs="Arial"/>
          <w:lang w:val="lt-LT"/>
        </w:rPr>
        <w:t>atlikti</w:t>
      </w:r>
      <w:r w:rsidR="37930638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6D711B3B" w:rsidRPr="00ED6C4E">
        <w:rPr>
          <w:rFonts w:cs="Arial"/>
          <w:lang w:val="lt-LT"/>
        </w:rPr>
        <w:t>pašalinimo</w:t>
      </w:r>
      <w:r w:rsidR="00B96915" w:rsidRPr="00ED6C4E">
        <w:rPr>
          <w:rFonts w:cs="Arial"/>
          <w:lang w:val="lt-LT"/>
        </w:rPr>
        <w:t>;</w:t>
      </w:r>
    </w:p>
    <w:p w14:paraId="095981D9" w14:textId="669199B4" w:rsidR="00EE11CC" w:rsidRPr="00ED6C4E" w:rsidRDefault="00EE11CC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tikrinti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ŠTT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sandarumą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surasti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nesandarumą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naudojant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manometrus,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žiūrėti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nėra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slėgio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kritimo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tikrinamoje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atkarpoje,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="00066167" w:rsidRPr="00ED6C4E">
        <w:rPr>
          <w:rFonts w:cs="Arial"/>
          <w:lang w:val="lt-LT"/>
        </w:rPr>
        <w:t>(</w:t>
      </w:r>
      <w:r w:rsidR="00050BA3" w:rsidRPr="00ED6C4E">
        <w:rPr>
          <w:rFonts w:cs="Arial"/>
          <w:lang w:val="lt-LT"/>
        </w:rPr>
        <w:t>esant</w:t>
      </w:r>
      <w:r w:rsidR="00DD2CC6" w:rsidRPr="00ED6C4E">
        <w:rPr>
          <w:rFonts w:cs="Arial"/>
          <w:lang w:val="lt-LT"/>
        </w:rPr>
        <w:t xml:space="preserve"> </w:t>
      </w:r>
      <w:r w:rsidR="00050BA3" w:rsidRPr="00ED6C4E">
        <w:rPr>
          <w:rFonts w:cs="Arial"/>
          <w:lang w:val="lt-LT"/>
        </w:rPr>
        <w:t>poreikiui</w:t>
      </w:r>
      <w:r w:rsidR="00066167" w:rsidRPr="00ED6C4E">
        <w:rPr>
          <w:rFonts w:cs="Arial"/>
          <w:lang w:val="lt-LT"/>
        </w:rPr>
        <w:t>)</w:t>
      </w:r>
      <w:r w:rsidR="00DD2CC6" w:rsidRPr="00ED6C4E">
        <w:rPr>
          <w:rFonts w:cs="Arial"/>
          <w:lang w:val="lt-LT"/>
        </w:rPr>
        <w:t xml:space="preserve"> </w:t>
      </w:r>
      <w:r w:rsidR="4968096E" w:rsidRPr="00ED6C4E">
        <w:rPr>
          <w:rFonts w:cs="Arial"/>
          <w:lang w:val="lt-LT"/>
        </w:rPr>
        <w:t>sumontuo</w:t>
      </w:r>
      <w:r w:rsidR="00A76973" w:rsidRPr="00ED6C4E">
        <w:rPr>
          <w:rFonts w:cs="Arial"/>
          <w:lang w:val="lt-LT"/>
        </w:rPr>
        <w:t>jant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pernešamą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skaitiklį</w:t>
      </w:r>
      <w:r w:rsidR="00B61E25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B61E25" w:rsidRPr="00ED6C4E">
        <w:rPr>
          <w:rFonts w:cs="Arial"/>
          <w:lang w:val="lt-LT"/>
        </w:rPr>
        <w:t>kuri</w:t>
      </w:r>
      <w:r w:rsidR="00776763" w:rsidRPr="00ED6C4E">
        <w:rPr>
          <w:rFonts w:cs="Arial"/>
          <w:lang w:val="lt-LT"/>
        </w:rPr>
        <w:t>uo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tikrinamas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vandens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suvartojimo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kiekis</w:t>
      </w:r>
      <w:r w:rsidR="00B96915" w:rsidRPr="00ED6C4E">
        <w:rPr>
          <w:rFonts w:cs="Arial"/>
          <w:lang w:val="lt-LT"/>
        </w:rPr>
        <w:t>;</w:t>
      </w:r>
    </w:p>
    <w:p w14:paraId="24FD4951" w14:textId="685B75B8" w:rsidR="002E13F8" w:rsidRPr="00ED6C4E" w:rsidRDefault="002E13F8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Po</w:t>
      </w:r>
      <w:r w:rsidR="00DD2CC6" w:rsidRPr="00ED6C4E">
        <w:rPr>
          <w:rFonts w:cs="Arial"/>
          <w:lang w:val="lt-LT"/>
        </w:rPr>
        <w:t xml:space="preserve"> </w:t>
      </w:r>
      <w:r w:rsidR="00E04D69" w:rsidRPr="00ED6C4E">
        <w:rPr>
          <w:rFonts w:cs="Arial"/>
          <w:lang w:val="lt-LT"/>
        </w:rPr>
        <w:t>HB</w:t>
      </w:r>
      <w:r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C3001F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C3001F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1B30AA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1B30AA" w:rsidRPr="00ED6C4E">
        <w:rPr>
          <w:rFonts w:cs="Arial"/>
          <w:lang w:val="lt-LT"/>
        </w:rPr>
        <w:t>apžiūrėti</w:t>
      </w:r>
      <w:r w:rsidR="00DD2CC6" w:rsidRPr="00ED6C4E">
        <w:rPr>
          <w:rFonts w:cs="Arial"/>
          <w:lang w:val="lt-LT"/>
        </w:rPr>
        <w:t xml:space="preserve"> </w:t>
      </w:r>
      <w:r w:rsidR="00056921" w:rsidRPr="00ED6C4E">
        <w:rPr>
          <w:rFonts w:cs="Arial"/>
          <w:lang w:val="lt-LT"/>
        </w:rPr>
        <w:t>visas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bandymo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zonoje</w:t>
      </w:r>
      <w:r w:rsidR="00DD2CC6" w:rsidRPr="00ED6C4E">
        <w:rPr>
          <w:rFonts w:cs="Arial"/>
          <w:lang w:val="lt-LT"/>
        </w:rPr>
        <w:t xml:space="preserve"> </w:t>
      </w:r>
      <w:r w:rsidR="00056921" w:rsidRPr="00ED6C4E">
        <w:rPr>
          <w:rFonts w:cs="Arial"/>
          <w:lang w:val="lt-LT"/>
        </w:rPr>
        <w:t>esančias</w:t>
      </w:r>
      <w:r w:rsidR="00DD2CC6" w:rsidRPr="00ED6C4E">
        <w:rPr>
          <w:rFonts w:cs="Arial"/>
          <w:lang w:val="lt-LT"/>
        </w:rPr>
        <w:t xml:space="preserve"> </w:t>
      </w:r>
      <w:r w:rsidR="00056921" w:rsidRPr="00ED6C4E">
        <w:rPr>
          <w:rFonts w:cs="Arial"/>
          <w:lang w:val="lt-LT"/>
        </w:rPr>
        <w:t>šilumines</w:t>
      </w:r>
      <w:r w:rsidR="00DD2CC6" w:rsidRPr="00ED6C4E">
        <w:rPr>
          <w:rFonts w:cs="Arial"/>
          <w:lang w:val="lt-LT"/>
        </w:rPr>
        <w:t xml:space="preserve"> </w:t>
      </w:r>
      <w:r w:rsidR="00056921" w:rsidRPr="00ED6C4E">
        <w:rPr>
          <w:rFonts w:cs="Arial"/>
          <w:lang w:val="lt-LT"/>
        </w:rPr>
        <w:t>kameras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056921" w:rsidRPr="00ED6C4E">
        <w:rPr>
          <w:rFonts w:cs="Arial"/>
          <w:lang w:val="lt-LT"/>
        </w:rPr>
        <w:t>patikrinti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kiekvienos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atšakos</w:t>
      </w:r>
      <w:r w:rsidR="00DD2CC6" w:rsidRPr="00ED6C4E">
        <w:rPr>
          <w:rFonts w:cs="Arial"/>
          <w:lang w:val="lt-LT"/>
        </w:rPr>
        <w:t xml:space="preserve"> </w:t>
      </w:r>
      <w:r w:rsidR="00056921" w:rsidRPr="00ED6C4E">
        <w:rPr>
          <w:rFonts w:cs="Arial"/>
          <w:lang w:val="lt-LT"/>
        </w:rPr>
        <w:t>sandarumą</w:t>
      </w:r>
      <w:r w:rsidRPr="00ED6C4E">
        <w:rPr>
          <w:rFonts w:cs="Arial"/>
          <w:lang w:val="lt-LT"/>
        </w:rPr>
        <w:t>.</w:t>
      </w:r>
    </w:p>
    <w:p w14:paraId="2347C1A7" w14:textId="6916609A" w:rsidR="00DA28E9" w:rsidRPr="00ED6C4E" w:rsidRDefault="00622271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Atlikus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Pr="00ED6C4E">
        <w:rPr>
          <w:rFonts w:eastAsiaTheme="majorEastAsia" w:cs="Arial"/>
          <w:lang w:val="lt-LT"/>
        </w:rPr>
        <w:t>HB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E00BC" w:rsidRPr="00ED6C4E">
        <w:rPr>
          <w:rFonts w:eastAsiaTheme="majorEastAsia" w:cs="Arial"/>
          <w:lang w:val="lt-LT"/>
        </w:rPr>
        <w:t>Paslaugų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E00BC" w:rsidRPr="00ED6C4E">
        <w:rPr>
          <w:rFonts w:eastAsiaTheme="majorEastAsia" w:cs="Arial"/>
          <w:lang w:val="lt-LT"/>
        </w:rPr>
        <w:t>teikėjas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E00BC" w:rsidRPr="00ED6C4E">
        <w:rPr>
          <w:rFonts w:eastAsiaTheme="majorEastAsia" w:cs="Arial"/>
          <w:lang w:val="lt-LT"/>
        </w:rPr>
        <w:t>turi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E00BC" w:rsidRPr="00ED6C4E">
        <w:rPr>
          <w:rFonts w:eastAsiaTheme="majorEastAsia" w:cs="Arial"/>
          <w:lang w:val="lt-LT"/>
        </w:rPr>
        <w:t>atlikti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157FF2" w:rsidRPr="00ED6C4E">
        <w:rPr>
          <w:rFonts w:eastAsiaTheme="majorEastAsia" w:cs="Arial"/>
          <w:lang w:val="lt-LT"/>
        </w:rPr>
        <w:t>d</w:t>
      </w:r>
      <w:r w:rsidR="00DA28E9" w:rsidRPr="00ED6C4E">
        <w:rPr>
          <w:rFonts w:eastAsiaTheme="majorEastAsia" w:cs="Arial"/>
          <w:lang w:val="lt-LT"/>
        </w:rPr>
        <w:t>efektų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DA28E9" w:rsidRPr="00ED6C4E">
        <w:rPr>
          <w:rFonts w:eastAsiaTheme="majorEastAsia" w:cs="Arial"/>
          <w:lang w:val="lt-LT"/>
        </w:rPr>
        <w:t>vietų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D0C10" w:rsidRPr="00ED6C4E">
        <w:rPr>
          <w:rFonts w:eastAsiaTheme="majorEastAsia" w:cs="Arial"/>
          <w:lang w:val="lt-LT"/>
        </w:rPr>
        <w:t>paiešką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DA28E9" w:rsidRPr="00ED6C4E">
        <w:rPr>
          <w:rFonts w:eastAsiaTheme="majorEastAsia" w:cs="Arial"/>
          <w:lang w:val="lt-LT"/>
        </w:rPr>
        <w:t>ir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CD0C10" w:rsidRPr="00ED6C4E">
        <w:rPr>
          <w:rFonts w:eastAsiaTheme="majorEastAsia" w:cs="Arial"/>
          <w:lang w:val="lt-LT"/>
        </w:rPr>
        <w:t>nustatymą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6C29DE" w:rsidRPr="00ED6C4E">
        <w:rPr>
          <w:rFonts w:eastAsiaTheme="majorEastAsia" w:cs="Arial"/>
          <w:lang w:val="lt-LT"/>
        </w:rPr>
        <w:t>(lokalizavimą)</w:t>
      </w:r>
      <w:r w:rsidR="00DA28E9" w:rsidRPr="00ED6C4E">
        <w:rPr>
          <w:rFonts w:eastAsiaTheme="majorEastAsia" w:cs="Arial"/>
          <w:lang w:val="lt-LT"/>
        </w:rPr>
        <w:t>:</w:t>
      </w:r>
    </w:p>
    <w:p w14:paraId="02E52022" w14:textId="13B75C79" w:rsidR="00BA2643" w:rsidRPr="00ED6C4E" w:rsidRDefault="00A17D04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</w:t>
      </w:r>
      <w:r w:rsidR="00BA2643" w:rsidRPr="00ED6C4E">
        <w:rPr>
          <w:rFonts w:cs="Arial"/>
          <w:lang w:val="lt-LT"/>
        </w:rPr>
        <w:t>ustačius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nesandarią</w:t>
      </w:r>
      <w:r w:rsidR="00DD2CC6" w:rsidRPr="00ED6C4E">
        <w:rPr>
          <w:rFonts w:cs="Arial"/>
          <w:lang w:val="lt-LT"/>
        </w:rPr>
        <w:t xml:space="preserve"> </w:t>
      </w:r>
      <w:r w:rsidR="00C37778" w:rsidRPr="00ED6C4E">
        <w:rPr>
          <w:rFonts w:cs="Arial"/>
          <w:lang w:val="lt-LT"/>
        </w:rPr>
        <w:t>ŠTT</w:t>
      </w:r>
      <w:r w:rsidR="00DD2CC6" w:rsidRPr="00ED6C4E">
        <w:rPr>
          <w:rFonts w:cs="Arial"/>
          <w:lang w:val="lt-LT"/>
        </w:rPr>
        <w:t xml:space="preserve"> </w:t>
      </w:r>
      <w:r w:rsidR="078D9A07" w:rsidRPr="00ED6C4E">
        <w:rPr>
          <w:rFonts w:cs="Arial"/>
          <w:lang w:val="lt-LT"/>
        </w:rPr>
        <w:t>atkarpą,</w:t>
      </w:r>
      <w:r w:rsidR="00DD2CC6" w:rsidRPr="00ED6C4E">
        <w:rPr>
          <w:rFonts w:cs="Arial"/>
          <w:lang w:val="lt-LT"/>
        </w:rPr>
        <w:t xml:space="preserve"> </w:t>
      </w:r>
      <w:r w:rsidR="05EA83C7" w:rsidRPr="00ED6C4E">
        <w:rPr>
          <w:rFonts w:cs="Arial"/>
          <w:lang w:val="lt-LT"/>
        </w:rPr>
        <w:t>būtina</w:t>
      </w:r>
      <w:r w:rsidR="00DD2CC6" w:rsidRPr="00ED6C4E">
        <w:rPr>
          <w:rFonts w:cs="Arial"/>
          <w:lang w:val="lt-LT"/>
        </w:rPr>
        <w:t xml:space="preserve"> </w:t>
      </w:r>
      <w:r w:rsidR="05EA83C7" w:rsidRPr="00ED6C4E">
        <w:rPr>
          <w:rFonts w:cs="Arial"/>
          <w:lang w:val="lt-LT"/>
        </w:rPr>
        <w:t>sumontuoti</w:t>
      </w:r>
      <w:r w:rsidR="00DD2CC6" w:rsidRPr="00ED6C4E">
        <w:rPr>
          <w:rFonts w:cs="Arial"/>
          <w:lang w:val="lt-LT"/>
        </w:rPr>
        <w:t xml:space="preserve"> </w:t>
      </w:r>
      <w:r w:rsidR="05EA83C7" w:rsidRPr="00ED6C4E">
        <w:rPr>
          <w:rFonts w:cs="Arial"/>
          <w:lang w:val="lt-LT"/>
        </w:rPr>
        <w:t>pernešamą</w:t>
      </w:r>
      <w:r w:rsidR="00DD2CC6" w:rsidRPr="00ED6C4E">
        <w:rPr>
          <w:rFonts w:cs="Arial"/>
          <w:lang w:val="lt-LT"/>
        </w:rPr>
        <w:t xml:space="preserve"> </w:t>
      </w:r>
      <w:r w:rsidR="05EA83C7" w:rsidRPr="00ED6C4E">
        <w:rPr>
          <w:rFonts w:cs="Arial"/>
          <w:lang w:val="lt-LT"/>
        </w:rPr>
        <w:t>skaitiklį</w:t>
      </w:r>
      <w:r w:rsidR="00DD2CC6" w:rsidRPr="00ED6C4E">
        <w:rPr>
          <w:rFonts w:cs="Arial"/>
          <w:lang w:val="lt-LT"/>
        </w:rPr>
        <w:t xml:space="preserve"> </w:t>
      </w:r>
      <w:r w:rsidR="05EA83C7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5EA83C7" w:rsidRPr="00ED6C4E">
        <w:rPr>
          <w:rFonts w:cs="Arial"/>
          <w:lang w:val="lt-LT"/>
        </w:rPr>
        <w:t>nustatyti</w:t>
      </w:r>
      <w:r w:rsidR="00DD2CC6" w:rsidRPr="00ED6C4E">
        <w:rPr>
          <w:rFonts w:cs="Arial"/>
          <w:lang w:val="lt-LT"/>
        </w:rPr>
        <w:t xml:space="preserve"> </w:t>
      </w:r>
      <w:r w:rsidR="540FDC57" w:rsidRPr="00ED6C4E">
        <w:rPr>
          <w:rFonts w:cs="Arial"/>
          <w:lang w:val="lt-LT"/>
        </w:rPr>
        <w:t>ištekančio</w:t>
      </w:r>
      <w:r w:rsidR="00DD2CC6" w:rsidRPr="00ED6C4E">
        <w:rPr>
          <w:rFonts w:cs="Arial"/>
          <w:lang w:val="lt-LT"/>
        </w:rPr>
        <w:t xml:space="preserve"> </w:t>
      </w:r>
      <w:r w:rsidR="05EA83C7" w:rsidRPr="00ED6C4E">
        <w:rPr>
          <w:rFonts w:cs="Arial"/>
          <w:lang w:val="lt-LT"/>
        </w:rPr>
        <w:t>vandens</w:t>
      </w:r>
      <w:r w:rsidR="00DD2CC6" w:rsidRPr="00ED6C4E">
        <w:rPr>
          <w:rFonts w:cs="Arial"/>
          <w:lang w:val="lt-LT"/>
        </w:rPr>
        <w:t xml:space="preserve"> </w:t>
      </w:r>
      <w:r w:rsidR="05EA83C7" w:rsidRPr="00ED6C4E">
        <w:rPr>
          <w:rFonts w:cs="Arial"/>
          <w:lang w:val="lt-LT"/>
        </w:rPr>
        <w:t>kiekį</w:t>
      </w:r>
      <w:r w:rsidR="00BA2643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reikalinga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nustatyti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tikslią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defekto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vietą,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tam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atkarpa</w:t>
      </w:r>
      <w:r w:rsidR="00DD2CC6" w:rsidRPr="00ED6C4E">
        <w:rPr>
          <w:rFonts w:cs="Arial"/>
          <w:lang w:val="lt-LT"/>
        </w:rPr>
        <w:t xml:space="preserve"> </w:t>
      </w:r>
      <w:r w:rsidR="009A3695" w:rsidRPr="00ED6C4E">
        <w:rPr>
          <w:rFonts w:cs="Arial"/>
          <w:lang w:val="lt-LT"/>
        </w:rPr>
        <w:t>s</w:t>
      </w:r>
      <w:r w:rsidR="009E65B3" w:rsidRPr="00ED6C4E">
        <w:rPr>
          <w:rFonts w:cs="Arial"/>
          <w:lang w:val="lt-LT"/>
        </w:rPr>
        <w:t>us</w:t>
      </w:r>
      <w:r w:rsidR="009A3695" w:rsidRPr="00ED6C4E">
        <w:rPr>
          <w:rFonts w:cs="Arial"/>
          <w:lang w:val="lt-LT"/>
        </w:rPr>
        <w:t>kaidoma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mažesnes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atkarpas,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atliekant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atjungimus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artimiausiomis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uždarymo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sklendėmis</w:t>
      </w:r>
      <w:r w:rsidR="00B96915" w:rsidRPr="00ED6C4E">
        <w:rPr>
          <w:rFonts w:cs="Arial"/>
          <w:lang w:val="lt-LT"/>
        </w:rPr>
        <w:t>;</w:t>
      </w:r>
    </w:p>
    <w:p w14:paraId="1D38EC19" w14:textId="085EBF27" w:rsidR="003607AF" w:rsidRPr="00ED6C4E" w:rsidRDefault="003607AF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Nustačius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tikslią</w:t>
      </w:r>
      <w:r w:rsidR="00DD2CC6" w:rsidRPr="00ED6C4E">
        <w:rPr>
          <w:rFonts w:cs="Arial"/>
          <w:lang w:val="lt-LT"/>
        </w:rPr>
        <w:t xml:space="preserve"> </w:t>
      </w:r>
      <w:r w:rsidR="006C013B" w:rsidRPr="00ED6C4E">
        <w:rPr>
          <w:rFonts w:cs="Arial"/>
          <w:lang w:val="lt-LT"/>
        </w:rPr>
        <w:t>termofikato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nutekėjimo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vietą,</w:t>
      </w:r>
      <w:r w:rsidR="00DD2CC6" w:rsidRPr="00ED6C4E">
        <w:rPr>
          <w:rFonts w:cs="Arial"/>
          <w:lang w:val="lt-LT"/>
        </w:rPr>
        <w:t xml:space="preserve"> </w:t>
      </w:r>
      <w:r w:rsidR="0059368E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59368E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59368E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skubiai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lokalizuoti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defektą</w:t>
      </w:r>
      <w:r w:rsidR="00A442D5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="00A442D5" w:rsidRPr="00ED6C4E">
        <w:rPr>
          <w:rFonts w:cs="Arial"/>
          <w:lang w:val="lt-LT"/>
        </w:rPr>
        <w:t>J</w:t>
      </w:r>
      <w:r w:rsidRPr="00ED6C4E">
        <w:rPr>
          <w:rFonts w:cs="Arial"/>
          <w:lang w:val="lt-LT"/>
        </w:rPr>
        <w:t>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yra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galimybė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priėjimas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vamzdyno</w:t>
      </w:r>
      <w:r w:rsidR="00AE0DDD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59368E" w:rsidRPr="00ED6C4E">
        <w:rPr>
          <w:rFonts w:cs="Arial"/>
          <w:lang w:val="lt-LT"/>
        </w:rPr>
        <w:t>sumontuoti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laikin</w:t>
      </w:r>
      <w:r w:rsidR="0059368E" w:rsidRPr="00ED6C4E">
        <w:rPr>
          <w:rFonts w:cs="Arial"/>
          <w:lang w:val="lt-LT"/>
        </w:rPr>
        <w:t>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apkab</w:t>
      </w:r>
      <w:r w:rsidR="0059368E" w:rsidRPr="00ED6C4E">
        <w:rPr>
          <w:rFonts w:cs="Arial"/>
          <w:lang w:val="lt-LT"/>
        </w:rPr>
        <w:t>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tinklas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lieka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pajungtas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kol</w:t>
      </w:r>
      <w:r w:rsidR="00DD2CC6" w:rsidRPr="00ED6C4E">
        <w:rPr>
          <w:rFonts w:cs="Arial"/>
          <w:lang w:val="lt-LT"/>
        </w:rPr>
        <w:t xml:space="preserve"> </w:t>
      </w:r>
      <w:r w:rsidR="006B24A7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6B24A7" w:rsidRPr="00ED6C4E">
        <w:rPr>
          <w:rFonts w:cs="Arial"/>
          <w:lang w:val="lt-LT"/>
        </w:rPr>
        <w:t>t</w:t>
      </w:r>
      <w:r w:rsidR="008F4780" w:rsidRPr="00ED6C4E">
        <w:rPr>
          <w:rFonts w:cs="Arial"/>
          <w:lang w:val="lt-LT"/>
        </w:rPr>
        <w:t>eikėjas</w:t>
      </w:r>
      <w:r w:rsidR="00DD2CC6" w:rsidRPr="00ED6C4E">
        <w:rPr>
          <w:rFonts w:cs="Arial"/>
          <w:lang w:val="lt-LT"/>
        </w:rPr>
        <w:t xml:space="preserve"> </w:t>
      </w:r>
      <w:r w:rsidR="008F4780" w:rsidRPr="00ED6C4E">
        <w:rPr>
          <w:rFonts w:cs="Arial"/>
          <w:lang w:val="lt-LT"/>
        </w:rPr>
        <w:t>vykdys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pasiruošimo</w:t>
      </w:r>
      <w:r w:rsidR="00DD2CC6" w:rsidRPr="00ED6C4E">
        <w:rPr>
          <w:rFonts w:cs="Arial"/>
          <w:lang w:val="lt-LT"/>
        </w:rPr>
        <w:t xml:space="preserve"> </w:t>
      </w:r>
      <w:r w:rsidR="008F4780" w:rsidRPr="00ED6C4E">
        <w:rPr>
          <w:rFonts w:cs="Arial"/>
          <w:lang w:val="lt-LT"/>
        </w:rPr>
        <w:t>darbus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šalinimui</w:t>
      </w:r>
      <w:r w:rsidR="007F21B6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="007F21B6" w:rsidRPr="00ED6C4E">
        <w:rPr>
          <w:rFonts w:cs="Arial"/>
          <w:lang w:val="lt-LT"/>
        </w:rPr>
        <w:t>J</w:t>
      </w:r>
      <w:r w:rsidRPr="00ED6C4E">
        <w:rPr>
          <w:rFonts w:cs="Arial"/>
          <w:lang w:val="lt-LT"/>
        </w:rPr>
        <w:t>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nėra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galimybės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apkabos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sumontuoti,</w:t>
      </w:r>
      <w:r w:rsidR="00DD2CC6" w:rsidRPr="00ED6C4E">
        <w:rPr>
          <w:rFonts w:cs="Arial"/>
          <w:lang w:val="lt-LT"/>
        </w:rPr>
        <w:t xml:space="preserve"> </w:t>
      </w:r>
      <w:r w:rsidR="00593785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593785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593785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593785" w:rsidRPr="00ED6C4E">
        <w:rPr>
          <w:rFonts w:cs="Arial"/>
          <w:lang w:val="lt-LT"/>
        </w:rPr>
        <w:t>atjungti</w:t>
      </w:r>
      <w:r w:rsidR="00DD2CC6" w:rsidRPr="00ED6C4E">
        <w:rPr>
          <w:rFonts w:cs="Arial"/>
          <w:lang w:val="lt-LT"/>
        </w:rPr>
        <w:t xml:space="preserve"> </w:t>
      </w:r>
      <w:r w:rsidR="00557247" w:rsidRPr="00ED6C4E">
        <w:rPr>
          <w:rFonts w:cs="Arial"/>
          <w:lang w:val="lt-LT"/>
        </w:rPr>
        <w:t>ruožą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artimiausiomis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uždarymo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sklendėmis</w:t>
      </w:r>
      <w:r w:rsidR="00B96915" w:rsidRPr="00ED6C4E">
        <w:rPr>
          <w:rFonts w:cs="Arial"/>
          <w:lang w:val="lt-LT"/>
        </w:rPr>
        <w:t>;</w:t>
      </w:r>
    </w:p>
    <w:p w14:paraId="6CC4E223" w14:textId="088BC282" w:rsidR="00F35AFD" w:rsidRPr="00ED6C4E" w:rsidRDefault="000274B5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</w:t>
      </w:r>
      <w:r w:rsidR="00E12136"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</w:t>
      </w:r>
      <w:r w:rsidR="00BA2643" w:rsidRPr="00ED6C4E">
        <w:rPr>
          <w:rFonts w:cs="Arial"/>
          <w:lang w:val="lt-LT"/>
        </w:rPr>
        <w:t>nformacij</w:t>
      </w:r>
      <w:r w:rsidRPr="00ED6C4E">
        <w:rPr>
          <w:rFonts w:cs="Arial"/>
          <w:lang w:val="lt-LT"/>
        </w:rPr>
        <w:t>ą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apie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aptiktus</w:t>
      </w:r>
      <w:r w:rsidR="00DD2CC6" w:rsidRPr="00ED6C4E">
        <w:rPr>
          <w:rFonts w:cs="Arial"/>
          <w:lang w:val="lt-LT"/>
        </w:rPr>
        <w:t xml:space="preserve"> </w:t>
      </w:r>
      <w:r w:rsidR="67CC74A7" w:rsidRPr="00ED6C4E">
        <w:rPr>
          <w:rFonts w:cs="Arial"/>
          <w:lang w:val="lt-LT"/>
        </w:rPr>
        <w:t>defektus</w:t>
      </w:r>
      <w:r w:rsidR="7E547B2F" w:rsidRPr="00ED6C4E">
        <w:rPr>
          <w:rFonts w:cs="Arial"/>
          <w:lang w:val="lt-LT"/>
        </w:rPr>
        <w:t>/pastabas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ArcGIS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sistemą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sistemoje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numatytus</w:t>
      </w:r>
      <w:r w:rsidR="00DD2CC6" w:rsidRPr="00ED6C4E">
        <w:rPr>
          <w:rFonts w:cs="Arial"/>
          <w:lang w:val="lt-LT"/>
        </w:rPr>
        <w:t xml:space="preserve"> </w:t>
      </w:r>
      <w:r w:rsidR="00BA2643" w:rsidRPr="00ED6C4E">
        <w:rPr>
          <w:rFonts w:cs="Arial"/>
          <w:lang w:val="lt-LT"/>
        </w:rPr>
        <w:t>kriterijus.</w:t>
      </w:r>
    </w:p>
    <w:p w14:paraId="2746690C" w14:textId="77777777" w:rsidR="00F05788" w:rsidRPr="00ED6C4E" w:rsidRDefault="00F05788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eastAsia="Calibri" w:cs="Arial"/>
          <w:lang w:val="lt-LT"/>
        </w:rPr>
      </w:pPr>
    </w:p>
    <w:p w14:paraId="256B980F" w14:textId="7D10A1DA" w:rsidR="25D34247" w:rsidRPr="00ED6C4E" w:rsidRDefault="00030FDF" w:rsidP="00ED6C4E">
      <w:pPr>
        <w:pStyle w:val="ListNumber"/>
        <w:numPr>
          <w:ilvl w:val="1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b/>
          <w:bCs/>
          <w:lang w:val="lt-LT"/>
        </w:rPr>
      </w:pPr>
      <w:r w:rsidRPr="00ED6C4E">
        <w:rPr>
          <w:rFonts w:cs="Arial"/>
          <w:b/>
          <w:bCs/>
          <w:lang w:val="lt-LT"/>
        </w:rPr>
        <w:t>Įrenginių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Pr="00ED6C4E">
        <w:rPr>
          <w:rFonts w:cs="Arial"/>
          <w:b/>
          <w:bCs/>
          <w:lang w:val="lt-LT"/>
        </w:rPr>
        <w:t>defektų</w:t>
      </w:r>
      <w:r w:rsidR="32B84A97" w:rsidRPr="00ED6C4E">
        <w:rPr>
          <w:rFonts w:cs="Arial"/>
          <w:b/>
          <w:bCs/>
          <w:lang w:val="lt-LT"/>
        </w:rPr>
        <w:t>,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32B84A97" w:rsidRPr="00ED6C4E">
        <w:rPr>
          <w:rFonts w:cs="Arial"/>
          <w:b/>
          <w:bCs/>
          <w:lang w:val="lt-LT"/>
        </w:rPr>
        <w:t>avarijų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4EF3C10B" w:rsidRPr="00ED6C4E">
        <w:rPr>
          <w:rFonts w:cs="Arial"/>
          <w:b/>
          <w:bCs/>
          <w:lang w:val="lt-LT"/>
        </w:rPr>
        <w:t>lokalizavimas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4EF3C10B" w:rsidRPr="00ED6C4E">
        <w:rPr>
          <w:rFonts w:cs="Arial"/>
          <w:b/>
          <w:bCs/>
          <w:lang w:val="lt-LT"/>
        </w:rPr>
        <w:t>ir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4EF3C10B" w:rsidRPr="00ED6C4E">
        <w:rPr>
          <w:rFonts w:cs="Arial"/>
          <w:b/>
          <w:bCs/>
          <w:lang w:val="lt-LT"/>
        </w:rPr>
        <w:t>likvidavimas</w:t>
      </w:r>
      <w:r w:rsidR="001F345D" w:rsidRPr="00ED6C4E">
        <w:rPr>
          <w:rFonts w:cs="Arial"/>
          <w:b/>
          <w:bCs/>
          <w:lang w:val="lt-LT"/>
        </w:rPr>
        <w:t>:</w:t>
      </w:r>
    </w:p>
    <w:p w14:paraId="3C3684F9" w14:textId="5684947C" w:rsidR="25D34247" w:rsidRPr="00ED6C4E" w:rsidRDefault="08A4813E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lang w:val="lt-LT"/>
        </w:rPr>
      </w:pPr>
      <w:r w:rsidRPr="00ED6C4E">
        <w:rPr>
          <w:rFonts w:eastAsiaTheme="majorEastAsia" w:cs="Arial"/>
          <w:lang w:val="lt-LT"/>
        </w:rPr>
        <w:t>Defektai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3D1B479D" w:rsidRPr="00ED6C4E">
        <w:rPr>
          <w:rFonts w:eastAsiaTheme="majorEastAsia" w:cs="Arial"/>
          <w:lang w:val="lt-LT"/>
        </w:rPr>
        <w:t>pagal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B779F2" w:rsidRPr="00ED6C4E">
        <w:rPr>
          <w:rFonts w:eastAsiaTheme="majorEastAsia" w:cs="Arial"/>
          <w:lang w:val="lt-LT"/>
        </w:rPr>
        <w:t>jų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78794A" w:rsidRPr="00ED6C4E">
        <w:rPr>
          <w:rFonts w:eastAsiaTheme="majorEastAsia" w:cs="Arial"/>
          <w:lang w:val="lt-LT"/>
        </w:rPr>
        <w:t>atsiradimo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78794A" w:rsidRPr="00ED6C4E">
        <w:rPr>
          <w:rFonts w:eastAsiaTheme="majorEastAsia" w:cs="Arial"/>
          <w:lang w:val="lt-LT"/>
        </w:rPr>
        <w:t>pobūdį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78794A" w:rsidRPr="00ED6C4E">
        <w:rPr>
          <w:rFonts w:eastAsiaTheme="majorEastAsia" w:cs="Arial"/>
          <w:lang w:val="lt-LT"/>
        </w:rPr>
        <w:t>skirstomi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78794A" w:rsidRPr="00ED6C4E">
        <w:rPr>
          <w:rFonts w:eastAsiaTheme="majorEastAsia" w:cs="Arial"/>
          <w:lang w:val="lt-LT"/>
        </w:rPr>
        <w:t>į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B853D6" w:rsidRPr="00ED6C4E">
        <w:rPr>
          <w:rFonts w:eastAsiaTheme="majorEastAsia" w:cs="Arial"/>
          <w:lang w:val="lt-LT"/>
        </w:rPr>
        <w:t>defektus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A1986" w:rsidRPr="00ED6C4E">
        <w:rPr>
          <w:rFonts w:eastAsiaTheme="majorEastAsia" w:cs="Arial"/>
          <w:lang w:val="lt-LT"/>
        </w:rPr>
        <w:t>atsiradusius</w:t>
      </w:r>
      <w:r w:rsidR="007679F4" w:rsidRPr="00ED6C4E">
        <w:rPr>
          <w:rFonts w:eastAsiaTheme="majorEastAsia" w:cs="Arial"/>
          <w:lang w:val="lt-LT"/>
        </w:rPr>
        <w:t>: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78794A" w:rsidRPr="00ED6C4E">
        <w:rPr>
          <w:rFonts w:eastAsiaTheme="majorEastAsia" w:cs="Arial"/>
          <w:lang w:val="lt-LT"/>
        </w:rPr>
        <w:t>eksploatacijos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78794A" w:rsidRPr="00ED6C4E">
        <w:rPr>
          <w:rFonts w:eastAsiaTheme="majorEastAsia" w:cs="Arial"/>
          <w:lang w:val="lt-LT"/>
        </w:rPr>
        <w:t>metu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27249E" w:rsidRPr="00ED6C4E">
        <w:rPr>
          <w:rFonts w:eastAsiaTheme="majorEastAsia" w:cs="Arial"/>
          <w:lang w:val="lt-LT"/>
        </w:rPr>
        <w:t>arba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04D69" w:rsidRPr="00ED6C4E">
        <w:rPr>
          <w:rFonts w:eastAsiaTheme="majorEastAsia" w:cs="Arial"/>
          <w:lang w:val="lt-LT"/>
        </w:rPr>
        <w:t>HB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78794A" w:rsidRPr="00ED6C4E">
        <w:rPr>
          <w:rFonts w:eastAsiaTheme="majorEastAsia" w:cs="Arial"/>
          <w:lang w:val="lt-LT"/>
        </w:rPr>
        <w:t>metu.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4A1986" w:rsidRPr="00ED6C4E">
        <w:rPr>
          <w:rFonts w:eastAsiaTheme="majorEastAsia" w:cs="Arial"/>
          <w:lang w:val="lt-LT"/>
        </w:rPr>
        <w:t>P</w:t>
      </w:r>
      <w:r w:rsidR="6678794A" w:rsidRPr="00ED6C4E">
        <w:rPr>
          <w:rFonts w:eastAsiaTheme="majorEastAsia" w:cs="Arial"/>
          <w:lang w:val="lt-LT"/>
        </w:rPr>
        <w:t>agal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6678794A" w:rsidRPr="00ED6C4E">
        <w:rPr>
          <w:rFonts w:eastAsiaTheme="majorEastAsia" w:cs="Arial"/>
          <w:lang w:val="lt-LT"/>
        </w:rPr>
        <w:t>tai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26254B" w:rsidRPr="00ED6C4E">
        <w:rPr>
          <w:rFonts w:eastAsiaTheme="majorEastAsia" w:cs="Arial"/>
          <w:lang w:val="lt-LT"/>
        </w:rPr>
        <w:t>U</w:t>
      </w:r>
      <w:r w:rsidR="1BD37B8B" w:rsidRPr="00ED6C4E">
        <w:rPr>
          <w:rFonts w:eastAsiaTheme="majorEastAsia" w:cs="Arial"/>
          <w:lang w:val="lt-LT"/>
        </w:rPr>
        <w:t>žsakovas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00EE7709" w:rsidRPr="00ED6C4E">
        <w:rPr>
          <w:rFonts w:eastAsiaTheme="majorEastAsia" w:cs="Arial"/>
          <w:lang w:val="lt-LT"/>
        </w:rPr>
        <w:t>planuo</w:t>
      </w:r>
      <w:r w:rsidR="69F76328" w:rsidRPr="00ED6C4E">
        <w:rPr>
          <w:rFonts w:eastAsiaTheme="majorEastAsia" w:cs="Arial"/>
          <w:lang w:val="lt-LT"/>
        </w:rPr>
        <w:t>ja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347F11EB" w:rsidRPr="00ED6C4E">
        <w:rPr>
          <w:rFonts w:eastAsiaTheme="majorEastAsia" w:cs="Arial"/>
          <w:lang w:val="lt-LT"/>
        </w:rPr>
        <w:t>jų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347F11EB" w:rsidRPr="00ED6C4E">
        <w:rPr>
          <w:rFonts w:eastAsiaTheme="majorEastAsia" w:cs="Arial"/>
          <w:lang w:val="lt-LT"/>
        </w:rPr>
        <w:t>tolimesn</w:t>
      </w:r>
      <w:r w:rsidR="0026254B" w:rsidRPr="00ED6C4E">
        <w:rPr>
          <w:rFonts w:eastAsiaTheme="majorEastAsia" w:cs="Arial"/>
          <w:lang w:val="lt-LT"/>
        </w:rPr>
        <w:t>į</w:t>
      </w:r>
      <w:r w:rsidR="00DD2CC6" w:rsidRPr="00ED6C4E">
        <w:rPr>
          <w:rFonts w:eastAsiaTheme="majorEastAsia" w:cs="Arial"/>
          <w:lang w:val="lt-LT"/>
        </w:rPr>
        <w:t xml:space="preserve"> </w:t>
      </w:r>
      <w:r w:rsidR="347F11EB" w:rsidRPr="00ED6C4E">
        <w:rPr>
          <w:rFonts w:eastAsiaTheme="majorEastAsia" w:cs="Arial"/>
          <w:lang w:val="lt-LT"/>
        </w:rPr>
        <w:t>šalinim</w:t>
      </w:r>
      <w:r w:rsidR="0026254B" w:rsidRPr="00ED6C4E">
        <w:rPr>
          <w:rFonts w:eastAsiaTheme="majorEastAsia" w:cs="Arial"/>
          <w:lang w:val="lt-LT"/>
        </w:rPr>
        <w:t>ą</w:t>
      </w:r>
      <w:r w:rsidR="347F11EB" w:rsidRPr="00ED6C4E">
        <w:rPr>
          <w:rFonts w:eastAsiaTheme="majorEastAsia" w:cs="Arial"/>
          <w:lang w:val="lt-LT"/>
        </w:rPr>
        <w:t>.</w:t>
      </w:r>
    </w:p>
    <w:p w14:paraId="5A0B7239" w14:textId="2196A9B0" w:rsidR="00C370B1" w:rsidRPr="00ED6C4E" w:rsidRDefault="2651C075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Eksploatacijos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papildomai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skirstomi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3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kate</w:t>
      </w:r>
      <w:r w:rsidR="7BB735A5" w:rsidRPr="00ED6C4E">
        <w:rPr>
          <w:rFonts w:cs="Arial"/>
          <w:lang w:val="lt-LT"/>
        </w:rPr>
        <w:t>g</w:t>
      </w:r>
      <w:r w:rsidRPr="00ED6C4E">
        <w:rPr>
          <w:rFonts w:cs="Arial"/>
          <w:lang w:val="lt-LT"/>
        </w:rPr>
        <w:t>orijas: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Kritinis,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Vidutinis,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Žemo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prioriteto</w:t>
      </w:r>
      <w:r w:rsidR="004256D8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="004256D8"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="00C26E60" w:rsidRPr="00ED6C4E">
        <w:rPr>
          <w:rFonts w:cs="Arial"/>
          <w:lang w:val="lt-LT"/>
        </w:rPr>
        <w:t>defekto</w:t>
      </w:r>
      <w:r w:rsidR="00DD2CC6" w:rsidRPr="00ED6C4E">
        <w:rPr>
          <w:rFonts w:cs="Arial"/>
          <w:lang w:val="lt-LT"/>
        </w:rPr>
        <w:t xml:space="preserve"> </w:t>
      </w:r>
      <w:r w:rsidR="00C26E60" w:rsidRPr="00ED6C4E">
        <w:rPr>
          <w:rFonts w:cs="Arial"/>
          <w:lang w:val="lt-LT"/>
        </w:rPr>
        <w:t>kategorijos</w:t>
      </w:r>
      <w:r w:rsidR="00DD2CC6" w:rsidRPr="00ED6C4E">
        <w:rPr>
          <w:rFonts w:cs="Arial"/>
          <w:lang w:val="lt-LT"/>
        </w:rPr>
        <w:t xml:space="preserve"> </w:t>
      </w:r>
      <w:r w:rsidR="6A19C83D" w:rsidRPr="00ED6C4E">
        <w:rPr>
          <w:rFonts w:cs="Arial"/>
          <w:lang w:val="lt-LT"/>
        </w:rPr>
        <w:t>priklauso</w:t>
      </w:r>
      <w:r w:rsidR="00DD2CC6" w:rsidRPr="00ED6C4E">
        <w:rPr>
          <w:rFonts w:cs="Arial"/>
          <w:lang w:val="lt-LT"/>
        </w:rPr>
        <w:t xml:space="preserve"> </w:t>
      </w:r>
      <w:r w:rsidR="002072B8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2072B8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6A19C83D" w:rsidRPr="00ED6C4E">
        <w:rPr>
          <w:rFonts w:cs="Arial"/>
          <w:lang w:val="lt-LT"/>
        </w:rPr>
        <w:t>reakcijos</w:t>
      </w:r>
      <w:r w:rsidR="00DD2CC6" w:rsidRPr="00ED6C4E">
        <w:rPr>
          <w:rFonts w:cs="Arial"/>
          <w:lang w:val="lt-LT"/>
        </w:rPr>
        <w:t xml:space="preserve"> </w:t>
      </w:r>
      <w:r w:rsidR="6A19C83D" w:rsidRPr="00ED6C4E">
        <w:rPr>
          <w:rFonts w:cs="Arial"/>
          <w:lang w:val="lt-LT"/>
        </w:rPr>
        <w:t>laikas</w:t>
      </w:r>
      <w:r w:rsidR="00DD2CC6" w:rsidRPr="00ED6C4E">
        <w:rPr>
          <w:rFonts w:cs="Arial"/>
          <w:lang w:val="lt-LT"/>
        </w:rPr>
        <w:t xml:space="preserve"> </w:t>
      </w:r>
      <w:r w:rsidR="6A19C83D"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="6A19C83D" w:rsidRPr="00ED6C4E">
        <w:rPr>
          <w:rFonts w:cs="Arial"/>
          <w:lang w:val="lt-LT"/>
        </w:rPr>
        <w:t>defekto</w:t>
      </w:r>
      <w:r w:rsidR="00DD2CC6" w:rsidRPr="00ED6C4E">
        <w:rPr>
          <w:rFonts w:cs="Arial"/>
          <w:lang w:val="lt-LT"/>
        </w:rPr>
        <w:t xml:space="preserve"> </w:t>
      </w:r>
      <w:r w:rsidR="6A19C83D" w:rsidRPr="00ED6C4E">
        <w:rPr>
          <w:rFonts w:cs="Arial"/>
          <w:lang w:val="lt-LT"/>
        </w:rPr>
        <w:t>šalinimą.</w:t>
      </w:r>
      <w:r w:rsidR="00DD2CC6" w:rsidRPr="00ED6C4E">
        <w:rPr>
          <w:rFonts w:cs="Arial"/>
          <w:lang w:val="lt-LT"/>
        </w:rPr>
        <w:t xml:space="preserve"> </w:t>
      </w:r>
      <w:r w:rsidR="6A19C83D" w:rsidRPr="00ED6C4E">
        <w:rPr>
          <w:rFonts w:cs="Arial"/>
          <w:lang w:val="lt-LT"/>
        </w:rPr>
        <w:t>Kritiniai</w:t>
      </w:r>
      <w:r w:rsidR="00DD2CC6" w:rsidRPr="00ED6C4E">
        <w:rPr>
          <w:rFonts w:cs="Arial"/>
          <w:lang w:val="lt-LT"/>
        </w:rPr>
        <w:t xml:space="preserve"> </w:t>
      </w:r>
      <w:r w:rsidR="6A19C83D" w:rsidRPr="00ED6C4E">
        <w:rPr>
          <w:rFonts w:cs="Arial"/>
          <w:lang w:val="lt-LT"/>
        </w:rPr>
        <w:t>defektai</w:t>
      </w:r>
      <w:r w:rsidR="00DD2CC6" w:rsidRPr="00ED6C4E">
        <w:rPr>
          <w:rFonts w:cs="Arial"/>
          <w:lang w:val="lt-LT"/>
        </w:rPr>
        <w:t xml:space="preserve"> </w:t>
      </w:r>
      <w:r w:rsidR="00B27FAF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B27FAF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B27FAF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B27FAF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7C34A0" w:rsidRPr="00ED6C4E">
        <w:rPr>
          <w:rFonts w:cs="Arial"/>
          <w:lang w:val="lt-LT"/>
        </w:rPr>
        <w:t>pradedami</w:t>
      </w:r>
      <w:r w:rsidR="00DD2CC6" w:rsidRPr="00ED6C4E">
        <w:rPr>
          <w:rFonts w:cs="Arial"/>
          <w:lang w:val="lt-LT"/>
        </w:rPr>
        <w:t xml:space="preserve"> </w:t>
      </w:r>
      <w:r w:rsidR="6A19C83D" w:rsidRPr="00ED6C4E">
        <w:rPr>
          <w:rFonts w:cs="Arial"/>
          <w:lang w:val="lt-LT"/>
        </w:rPr>
        <w:t>šalin</w:t>
      </w:r>
      <w:r w:rsidR="007C34A0" w:rsidRPr="00ED6C4E">
        <w:rPr>
          <w:rFonts w:cs="Arial"/>
          <w:lang w:val="lt-LT"/>
        </w:rPr>
        <w:t>t</w:t>
      </w:r>
      <w:r w:rsidR="6A19C83D" w:rsidRPr="00ED6C4E">
        <w:rPr>
          <w:rFonts w:cs="Arial"/>
          <w:lang w:val="lt-LT"/>
        </w:rPr>
        <w:t>i</w:t>
      </w:r>
      <w:r w:rsidR="00DD2CC6" w:rsidRPr="00ED6C4E">
        <w:rPr>
          <w:rFonts w:cs="Arial"/>
          <w:lang w:val="lt-LT"/>
        </w:rPr>
        <w:t xml:space="preserve"> </w:t>
      </w:r>
      <w:r w:rsidR="40A5041C" w:rsidRPr="00ED6C4E">
        <w:rPr>
          <w:rFonts w:cs="Arial"/>
          <w:lang w:val="lt-LT"/>
        </w:rPr>
        <w:t>kaip</w:t>
      </w:r>
      <w:r w:rsidR="00DD2CC6" w:rsidRPr="00ED6C4E">
        <w:rPr>
          <w:rFonts w:cs="Arial"/>
          <w:lang w:val="lt-LT"/>
        </w:rPr>
        <w:t xml:space="preserve"> </w:t>
      </w:r>
      <w:r w:rsidR="40A5041C" w:rsidRPr="00ED6C4E">
        <w:rPr>
          <w:rFonts w:cs="Arial"/>
          <w:lang w:val="lt-LT"/>
        </w:rPr>
        <w:t>nurodyta</w:t>
      </w:r>
      <w:r w:rsidR="00DD2CC6" w:rsidRPr="00ED6C4E">
        <w:rPr>
          <w:rFonts w:cs="Arial"/>
          <w:lang w:val="lt-LT"/>
        </w:rPr>
        <w:t xml:space="preserve"> </w:t>
      </w:r>
      <w:r w:rsidR="00BE1569" w:rsidRPr="00ED6C4E">
        <w:rPr>
          <w:rFonts w:cs="Arial"/>
          <w:lang w:val="lt-LT"/>
        </w:rPr>
        <w:t xml:space="preserve">TS </w:t>
      </w:r>
      <w:r w:rsidR="40A5041C" w:rsidRPr="00ED6C4E">
        <w:rPr>
          <w:rFonts w:cs="Arial"/>
          <w:lang w:val="lt-LT"/>
        </w:rPr>
        <w:t>3.</w:t>
      </w:r>
      <w:r w:rsidR="00ED2B6A" w:rsidRPr="00ED6C4E">
        <w:rPr>
          <w:rFonts w:cs="Arial"/>
          <w:lang w:val="lt-LT"/>
        </w:rPr>
        <w:t>2.</w:t>
      </w:r>
      <w:r w:rsidR="40A5041C" w:rsidRPr="00ED6C4E">
        <w:rPr>
          <w:rFonts w:cs="Arial"/>
          <w:lang w:val="lt-LT"/>
        </w:rPr>
        <w:t>5</w:t>
      </w:r>
      <w:r w:rsidR="00DD2CC6" w:rsidRPr="00ED6C4E">
        <w:rPr>
          <w:rFonts w:cs="Arial"/>
          <w:lang w:val="lt-LT"/>
        </w:rPr>
        <w:t xml:space="preserve"> </w:t>
      </w:r>
      <w:r w:rsidR="40A5041C" w:rsidRPr="00ED6C4E">
        <w:rPr>
          <w:rFonts w:cs="Arial"/>
          <w:lang w:val="lt-LT"/>
        </w:rPr>
        <w:t>p.</w:t>
      </w:r>
      <w:r w:rsidR="00DD2CC6" w:rsidRPr="00ED6C4E">
        <w:rPr>
          <w:rFonts w:cs="Arial"/>
          <w:lang w:val="lt-LT"/>
        </w:rPr>
        <w:t xml:space="preserve"> </w:t>
      </w:r>
      <w:r w:rsidR="007C34A0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7C34A0" w:rsidRPr="00ED6C4E">
        <w:rPr>
          <w:rFonts w:cs="Arial"/>
          <w:lang w:val="lt-LT"/>
        </w:rPr>
        <w:t>pašalinami</w:t>
      </w:r>
      <w:r w:rsidR="00DD2CC6" w:rsidRPr="00ED6C4E">
        <w:rPr>
          <w:rFonts w:cs="Arial"/>
          <w:lang w:val="lt-LT"/>
        </w:rPr>
        <w:t xml:space="preserve"> </w:t>
      </w:r>
      <w:r w:rsidR="007C34A0" w:rsidRPr="00ED6C4E">
        <w:rPr>
          <w:rFonts w:cs="Arial"/>
          <w:lang w:val="lt-LT"/>
        </w:rPr>
        <w:t>per</w:t>
      </w:r>
      <w:r w:rsidR="00DD2CC6" w:rsidRPr="00ED6C4E">
        <w:rPr>
          <w:rFonts w:cs="Arial"/>
          <w:lang w:val="lt-LT"/>
        </w:rPr>
        <w:t xml:space="preserve"> </w:t>
      </w:r>
      <w:r w:rsidR="007C34A0" w:rsidRPr="00ED6C4E">
        <w:rPr>
          <w:rFonts w:cs="Arial"/>
          <w:lang w:val="lt-LT"/>
        </w:rPr>
        <w:t>trumpiausią</w:t>
      </w:r>
      <w:r w:rsidR="00DD2CC6" w:rsidRPr="00ED6C4E">
        <w:rPr>
          <w:rFonts w:cs="Arial"/>
          <w:lang w:val="lt-LT"/>
        </w:rPr>
        <w:t xml:space="preserve"> </w:t>
      </w:r>
      <w:r w:rsidR="007C34A0" w:rsidRPr="00ED6C4E">
        <w:rPr>
          <w:rFonts w:cs="Arial"/>
          <w:lang w:val="lt-LT"/>
        </w:rPr>
        <w:t>galimą</w:t>
      </w:r>
      <w:r w:rsidR="00DD2CC6" w:rsidRPr="00ED6C4E">
        <w:rPr>
          <w:rFonts w:cs="Arial"/>
          <w:lang w:val="lt-LT"/>
        </w:rPr>
        <w:t xml:space="preserve"> </w:t>
      </w:r>
      <w:r w:rsidR="007C34A0" w:rsidRPr="00ED6C4E">
        <w:rPr>
          <w:rFonts w:cs="Arial"/>
          <w:lang w:val="lt-LT"/>
        </w:rPr>
        <w:t>laiką</w:t>
      </w:r>
      <w:r w:rsidR="00131AE2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C333AA" w:rsidRPr="00ED6C4E">
        <w:rPr>
          <w:rFonts w:cs="Arial"/>
          <w:lang w:val="lt-LT"/>
        </w:rPr>
        <w:t>nurodytą</w:t>
      </w:r>
      <w:r w:rsidR="00DD2CC6" w:rsidRPr="00ED6C4E">
        <w:rPr>
          <w:rFonts w:cs="Arial"/>
          <w:lang w:val="lt-LT"/>
        </w:rPr>
        <w:t xml:space="preserve"> </w:t>
      </w:r>
      <w:r w:rsidR="1D746288" w:rsidRPr="00ED6C4E">
        <w:rPr>
          <w:rFonts w:cs="Arial"/>
          <w:lang w:val="lt-LT"/>
        </w:rPr>
        <w:t xml:space="preserve">Paslaugų užsakyme (toliau - </w:t>
      </w:r>
      <w:r w:rsidR="00161C10" w:rsidRPr="00ED6C4E">
        <w:rPr>
          <w:rFonts w:eastAsiaTheme="majorEastAsia" w:cs="Arial"/>
          <w:b/>
          <w:bCs/>
          <w:lang w:val="lt-LT"/>
        </w:rPr>
        <w:t>DUŽ</w:t>
      </w:r>
      <w:r w:rsidR="3B16FC91" w:rsidRPr="00ED6C4E">
        <w:rPr>
          <w:rFonts w:cs="Arial"/>
          <w:lang w:val="lt-LT"/>
        </w:rPr>
        <w:t>)</w:t>
      </w:r>
      <w:r w:rsidR="56DB6A7A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7F106278" w:rsidRPr="00ED6C4E">
        <w:rPr>
          <w:rFonts w:cs="Arial"/>
          <w:lang w:val="lt-LT"/>
        </w:rPr>
        <w:t>vidutinio</w:t>
      </w:r>
      <w:r w:rsidR="00DD2CC6" w:rsidRPr="00ED6C4E">
        <w:rPr>
          <w:rFonts w:cs="Arial"/>
          <w:lang w:val="lt-LT"/>
        </w:rPr>
        <w:t xml:space="preserve"> </w:t>
      </w:r>
      <w:r w:rsidR="00565A27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žemo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prioriteto</w:t>
      </w:r>
      <w:r w:rsidR="00DD2CC6" w:rsidRPr="00ED6C4E">
        <w:rPr>
          <w:rFonts w:cs="Arial"/>
          <w:lang w:val="lt-LT"/>
        </w:rPr>
        <w:t xml:space="preserve"> </w:t>
      </w:r>
      <w:r w:rsidR="00565A27" w:rsidRPr="00ED6C4E">
        <w:rPr>
          <w:rFonts w:cs="Arial"/>
          <w:lang w:val="lt-LT"/>
        </w:rPr>
        <w:t>defektai</w:t>
      </w:r>
      <w:r w:rsidR="00DD2CC6" w:rsidRPr="00ED6C4E">
        <w:rPr>
          <w:rFonts w:cs="Arial"/>
          <w:lang w:val="lt-LT"/>
        </w:rPr>
        <w:t xml:space="preserve"> </w:t>
      </w:r>
      <w:r w:rsidR="0A291921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stebimi</w:t>
      </w:r>
      <w:r w:rsidR="00DD2CC6" w:rsidRPr="00ED6C4E">
        <w:rPr>
          <w:rFonts w:cs="Arial"/>
          <w:lang w:val="lt-LT"/>
        </w:rPr>
        <w:t xml:space="preserve"> </w:t>
      </w:r>
      <w:r w:rsidR="12ADAC65" w:rsidRPr="00ED6C4E">
        <w:rPr>
          <w:rFonts w:cs="Arial"/>
          <w:lang w:val="lt-LT"/>
        </w:rPr>
        <w:t>nuolat</w:t>
      </w:r>
      <w:r w:rsidR="00DD2CC6" w:rsidRPr="00ED6C4E">
        <w:rPr>
          <w:rFonts w:cs="Arial"/>
          <w:lang w:val="lt-LT"/>
        </w:rPr>
        <w:t xml:space="preserve"> </w:t>
      </w:r>
      <w:r w:rsidR="005018E1" w:rsidRPr="00ED6C4E">
        <w:rPr>
          <w:rFonts w:cs="Arial"/>
          <w:lang w:val="lt-LT"/>
        </w:rPr>
        <w:t>(2</w:t>
      </w:r>
      <w:r w:rsidR="00DD2CC6" w:rsidRPr="00ED6C4E">
        <w:rPr>
          <w:rFonts w:cs="Arial"/>
          <w:lang w:val="lt-LT"/>
        </w:rPr>
        <w:t xml:space="preserve"> </w:t>
      </w:r>
      <w:r w:rsidR="005018E1" w:rsidRPr="00ED6C4E">
        <w:rPr>
          <w:rFonts w:cs="Arial"/>
          <w:lang w:val="lt-LT"/>
        </w:rPr>
        <w:t>kartus</w:t>
      </w:r>
      <w:r w:rsidR="00DD2CC6" w:rsidRPr="00ED6C4E">
        <w:rPr>
          <w:rFonts w:cs="Arial"/>
          <w:lang w:val="lt-LT"/>
        </w:rPr>
        <w:t xml:space="preserve"> </w:t>
      </w:r>
      <w:r w:rsidR="005018E1" w:rsidRPr="00ED6C4E">
        <w:rPr>
          <w:rFonts w:cs="Arial"/>
          <w:lang w:val="lt-LT"/>
        </w:rPr>
        <w:t>per</w:t>
      </w:r>
      <w:r w:rsidR="00DD2CC6" w:rsidRPr="00ED6C4E">
        <w:rPr>
          <w:rFonts w:cs="Arial"/>
          <w:lang w:val="lt-LT"/>
        </w:rPr>
        <w:t xml:space="preserve"> </w:t>
      </w:r>
      <w:r w:rsidR="005018E1" w:rsidRPr="00ED6C4E">
        <w:rPr>
          <w:rFonts w:cs="Arial"/>
          <w:lang w:val="lt-LT"/>
        </w:rPr>
        <w:t>savaitę)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EF288C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ED7378" w:rsidRPr="00ED6C4E">
        <w:rPr>
          <w:rFonts w:cs="Arial"/>
          <w:lang w:val="lt-LT"/>
        </w:rPr>
        <w:t>t</w:t>
      </w:r>
      <w:r w:rsidR="009903AD" w:rsidRPr="00ED6C4E">
        <w:rPr>
          <w:rFonts w:cs="Arial"/>
          <w:lang w:val="lt-LT"/>
        </w:rPr>
        <w:t>eikėjo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šalinami</w:t>
      </w:r>
      <w:r w:rsidR="00DD2CC6" w:rsidRPr="00ED6C4E">
        <w:rPr>
          <w:rFonts w:cs="Arial"/>
          <w:lang w:val="lt-LT"/>
        </w:rPr>
        <w:t xml:space="preserve"> </w:t>
      </w:r>
      <w:r w:rsidR="001019EE"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="001019EE" w:rsidRPr="00ED6C4E">
        <w:rPr>
          <w:rFonts w:cs="Arial"/>
          <w:lang w:val="lt-LT"/>
        </w:rPr>
        <w:t>tvarką</w:t>
      </w:r>
      <w:r w:rsidR="00756DD1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756DD1" w:rsidRPr="00ED6C4E">
        <w:rPr>
          <w:rFonts w:cs="Arial"/>
          <w:lang w:val="lt-LT"/>
        </w:rPr>
        <w:t>nurodytą</w:t>
      </w:r>
      <w:r w:rsidR="00DD2CC6" w:rsidRPr="00ED6C4E">
        <w:rPr>
          <w:rFonts w:cs="Arial"/>
          <w:lang w:val="lt-LT"/>
        </w:rPr>
        <w:t xml:space="preserve"> </w:t>
      </w:r>
      <w:r w:rsidR="00035E2F" w:rsidRPr="00ED6C4E">
        <w:rPr>
          <w:rFonts w:cs="Arial"/>
          <w:lang w:val="lt-LT"/>
        </w:rPr>
        <w:t>T</w:t>
      </w:r>
      <w:r w:rsidR="00A357C7" w:rsidRPr="00ED6C4E">
        <w:rPr>
          <w:rFonts w:cs="Arial"/>
          <w:lang w:val="lt-LT"/>
        </w:rPr>
        <w:t>echninės</w:t>
      </w:r>
      <w:r w:rsidR="00DD2CC6" w:rsidRPr="00ED6C4E">
        <w:rPr>
          <w:rFonts w:cs="Arial"/>
          <w:lang w:val="lt-LT"/>
        </w:rPr>
        <w:t xml:space="preserve"> </w:t>
      </w:r>
      <w:r w:rsidR="00A357C7" w:rsidRPr="00ED6C4E">
        <w:rPr>
          <w:rFonts w:cs="Arial"/>
          <w:lang w:val="lt-LT"/>
        </w:rPr>
        <w:t>specifikacijos</w:t>
      </w:r>
      <w:r w:rsidR="00DD2CC6" w:rsidRPr="00ED6C4E">
        <w:rPr>
          <w:rFonts w:cs="Arial"/>
          <w:lang w:val="lt-LT"/>
        </w:rPr>
        <w:t xml:space="preserve"> </w:t>
      </w:r>
      <w:r w:rsidR="0067680B" w:rsidRPr="00ED6C4E">
        <w:rPr>
          <w:rFonts w:cs="Arial"/>
          <w:lang w:val="lt-LT"/>
        </w:rPr>
        <w:t xml:space="preserve">(toliau - </w:t>
      </w:r>
      <w:r w:rsidR="0067680B" w:rsidRPr="00ED6C4E">
        <w:rPr>
          <w:rFonts w:cs="Arial"/>
          <w:b/>
          <w:bCs/>
          <w:lang w:val="lt-LT"/>
        </w:rPr>
        <w:t>TS</w:t>
      </w:r>
      <w:r w:rsidR="0067680B" w:rsidRPr="00ED6C4E">
        <w:rPr>
          <w:rFonts w:cs="Arial"/>
          <w:lang w:val="lt-LT"/>
        </w:rPr>
        <w:t>)</w:t>
      </w:r>
      <w:r w:rsidR="4009CA52" w:rsidRPr="00ED6C4E">
        <w:rPr>
          <w:rFonts w:cs="Arial"/>
          <w:lang w:val="lt-LT"/>
        </w:rPr>
        <w:t xml:space="preserve"> </w:t>
      </w:r>
      <w:r w:rsidR="00756DD1" w:rsidRPr="00ED6C4E">
        <w:rPr>
          <w:rFonts w:cs="Arial"/>
          <w:lang w:val="lt-LT"/>
        </w:rPr>
        <w:t>priede</w:t>
      </w:r>
      <w:r w:rsidR="00DD2CC6" w:rsidRPr="00ED6C4E">
        <w:rPr>
          <w:rFonts w:cs="Arial"/>
          <w:lang w:val="lt-LT"/>
        </w:rPr>
        <w:t xml:space="preserve"> </w:t>
      </w:r>
      <w:r w:rsidR="00756DD1" w:rsidRPr="00ED6C4E">
        <w:rPr>
          <w:rFonts w:cs="Arial"/>
          <w:lang w:val="lt-LT"/>
        </w:rPr>
        <w:t>Nr.</w:t>
      </w:r>
      <w:r w:rsidR="00DD2CC6" w:rsidRPr="00ED6C4E">
        <w:rPr>
          <w:rFonts w:cs="Arial"/>
          <w:lang w:val="lt-LT"/>
        </w:rPr>
        <w:t xml:space="preserve"> </w:t>
      </w:r>
      <w:r w:rsidR="005D4A39" w:rsidRPr="00ED6C4E">
        <w:rPr>
          <w:rFonts w:cs="Arial"/>
          <w:lang w:val="lt-LT"/>
        </w:rPr>
        <w:t>5</w:t>
      </w:r>
      <w:r w:rsidR="00756DD1" w:rsidRPr="00ED6C4E">
        <w:rPr>
          <w:rFonts w:cs="Arial"/>
          <w:lang w:val="lt-LT"/>
        </w:rPr>
        <w:t>.</w:t>
      </w:r>
    </w:p>
    <w:p w14:paraId="50829AD3" w14:textId="4119AF54" w:rsidR="00C370B1" w:rsidRPr="00ED6C4E" w:rsidRDefault="00DE5AF9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H</w:t>
      </w:r>
      <w:r w:rsidR="002929D5" w:rsidRPr="00ED6C4E">
        <w:rPr>
          <w:rFonts w:cs="Arial"/>
          <w:lang w:val="lt-LT"/>
        </w:rPr>
        <w:t>B</w:t>
      </w:r>
      <w:r w:rsidR="00DD2CC6" w:rsidRPr="00ED6C4E">
        <w:rPr>
          <w:rFonts w:cs="Arial"/>
          <w:lang w:val="lt-LT"/>
        </w:rPr>
        <w:t xml:space="preserve"> </w:t>
      </w:r>
      <w:r w:rsidR="000514BE"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(n</w:t>
      </w:r>
      <w:r w:rsidR="69DF3A99" w:rsidRPr="00ED6C4E">
        <w:rPr>
          <w:rFonts w:cs="Arial"/>
          <w:lang w:val="lt-LT"/>
        </w:rPr>
        <w:t>e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šildymo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sezono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metu</w:t>
      </w:r>
      <w:r w:rsidRPr="00ED6C4E">
        <w:rPr>
          <w:rFonts w:cs="Arial"/>
          <w:lang w:val="lt-LT"/>
        </w:rPr>
        <w:t>)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aptikt</w:t>
      </w:r>
      <w:r w:rsidR="000C3CCC" w:rsidRPr="00ED6C4E">
        <w:rPr>
          <w:rFonts w:cs="Arial"/>
          <w:lang w:val="lt-LT"/>
        </w:rPr>
        <w:t>us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defekt</w:t>
      </w:r>
      <w:r w:rsidR="00634CFA" w:rsidRPr="00ED6C4E">
        <w:rPr>
          <w:rFonts w:cs="Arial"/>
          <w:lang w:val="lt-LT"/>
        </w:rPr>
        <w:t>us</w:t>
      </w:r>
      <w:r w:rsidR="0E782EF6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kurie</w:t>
      </w:r>
      <w:r w:rsidR="00DD2CC6" w:rsidRPr="00ED6C4E">
        <w:rPr>
          <w:rFonts w:cs="Arial"/>
          <w:lang w:val="lt-LT"/>
        </w:rPr>
        <w:t xml:space="preserve"> </w:t>
      </w:r>
      <w:r w:rsidR="00853FB3" w:rsidRPr="00ED6C4E">
        <w:rPr>
          <w:rFonts w:cs="Arial"/>
          <w:lang w:val="lt-LT"/>
        </w:rPr>
        <w:t>lemia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vartotojų</w:t>
      </w:r>
      <w:r w:rsidR="00DD2CC6" w:rsidRPr="00ED6C4E">
        <w:rPr>
          <w:rFonts w:cs="Arial"/>
          <w:lang w:val="lt-LT"/>
        </w:rPr>
        <w:t xml:space="preserve"> </w:t>
      </w:r>
      <w:r w:rsidR="69DF3A99" w:rsidRPr="00ED6C4E">
        <w:rPr>
          <w:rFonts w:cs="Arial"/>
          <w:lang w:val="lt-LT"/>
        </w:rPr>
        <w:t>atjungimą,</w:t>
      </w:r>
      <w:r w:rsidR="00DD2CC6" w:rsidRPr="00ED6C4E">
        <w:rPr>
          <w:rFonts w:cs="Arial"/>
          <w:lang w:val="lt-LT"/>
        </w:rPr>
        <w:t xml:space="preserve"> </w:t>
      </w:r>
      <w:r w:rsidR="00044260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044260" w:rsidRPr="00ED6C4E">
        <w:rPr>
          <w:rFonts w:cs="Arial"/>
          <w:lang w:val="lt-LT"/>
        </w:rPr>
        <w:t>teikėj</w:t>
      </w:r>
      <w:r w:rsidR="001203CE" w:rsidRPr="00ED6C4E">
        <w:rPr>
          <w:rFonts w:cs="Arial"/>
          <w:lang w:val="lt-LT"/>
        </w:rPr>
        <w:t>as</w:t>
      </w:r>
      <w:r w:rsidR="00DD2CC6" w:rsidRPr="00ED6C4E">
        <w:rPr>
          <w:rFonts w:cs="Arial"/>
          <w:lang w:val="lt-LT"/>
        </w:rPr>
        <w:t xml:space="preserve"> </w:t>
      </w:r>
      <w:r w:rsidR="00044260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C45649" w:rsidRPr="00ED6C4E">
        <w:rPr>
          <w:rFonts w:cs="Arial"/>
          <w:lang w:val="lt-LT"/>
        </w:rPr>
        <w:t>pa</w:t>
      </w:r>
      <w:r w:rsidR="45FF299F" w:rsidRPr="00ED6C4E">
        <w:rPr>
          <w:rFonts w:cs="Arial"/>
          <w:lang w:val="lt-LT"/>
        </w:rPr>
        <w:t>šalin</w:t>
      </w:r>
      <w:r w:rsidR="00BF7C95" w:rsidRPr="00ED6C4E">
        <w:rPr>
          <w:rFonts w:cs="Arial"/>
          <w:lang w:val="lt-LT"/>
        </w:rPr>
        <w:t>t</w:t>
      </w:r>
      <w:r w:rsidR="45FF299F" w:rsidRPr="00ED6C4E">
        <w:rPr>
          <w:rFonts w:cs="Arial"/>
          <w:lang w:val="lt-LT"/>
        </w:rPr>
        <w:t>i</w:t>
      </w:r>
      <w:r w:rsidR="00DD2CC6" w:rsidRPr="00ED6C4E">
        <w:rPr>
          <w:rFonts w:cs="Arial"/>
          <w:lang w:val="lt-LT"/>
        </w:rPr>
        <w:t xml:space="preserve"> </w:t>
      </w:r>
      <w:r w:rsidR="38889041" w:rsidRPr="00ED6C4E">
        <w:rPr>
          <w:rFonts w:cs="Arial"/>
          <w:lang w:val="lt-LT"/>
        </w:rPr>
        <w:t>iki</w:t>
      </w:r>
      <w:r w:rsidR="00DD2CC6" w:rsidRPr="00ED6C4E">
        <w:rPr>
          <w:rFonts w:cs="Arial"/>
          <w:lang w:val="lt-LT"/>
        </w:rPr>
        <w:t xml:space="preserve"> </w:t>
      </w:r>
      <w:r w:rsidR="38889041" w:rsidRPr="00ED6C4E">
        <w:rPr>
          <w:rFonts w:cs="Arial"/>
          <w:lang w:val="lt-LT"/>
        </w:rPr>
        <w:t>einamosios</w:t>
      </w:r>
      <w:r w:rsidR="00DD2CC6" w:rsidRPr="00ED6C4E">
        <w:rPr>
          <w:rFonts w:cs="Arial"/>
          <w:lang w:val="lt-LT"/>
        </w:rPr>
        <w:t xml:space="preserve"> </w:t>
      </w:r>
      <w:r w:rsidR="38889041" w:rsidRPr="00ED6C4E">
        <w:rPr>
          <w:rFonts w:cs="Arial"/>
          <w:lang w:val="lt-LT"/>
        </w:rPr>
        <w:t>savaitės</w:t>
      </w:r>
      <w:r w:rsidR="00DD2CC6" w:rsidRPr="00ED6C4E">
        <w:rPr>
          <w:rFonts w:cs="Arial"/>
          <w:lang w:val="lt-LT"/>
        </w:rPr>
        <w:t xml:space="preserve"> </w:t>
      </w:r>
      <w:r w:rsidR="38889041" w:rsidRPr="00ED6C4E">
        <w:rPr>
          <w:rFonts w:cs="Arial"/>
          <w:lang w:val="lt-LT"/>
        </w:rPr>
        <w:t>penktadienio</w:t>
      </w:r>
      <w:r w:rsidR="00DD2CC6" w:rsidRPr="00ED6C4E">
        <w:rPr>
          <w:rFonts w:cs="Arial"/>
          <w:lang w:val="lt-LT"/>
        </w:rPr>
        <w:t xml:space="preserve"> </w:t>
      </w:r>
      <w:r w:rsidR="38889041" w:rsidRPr="00ED6C4E">
        <w:rPr>
          <w:rFonts w:cs="Arial"/>
          <w:lang w:val="lt-LT"/>
        </w:rPr>
        <w:t>darbo</w:t>
      </w:r>
      <w:r w:rsidR="00DD2CC6" w:rsidRPr="00ED6C4E">
        <w:rPr>
          <w:rFonts w:cs="Arial"/>
          <w:lang w:val="lt-LT"/>
        </w:rPr>
        <w:t xml:space="preserve"> </w:t>
      </w:r>
      <w:r w:rsidR="38889041" w:rsidRPr="00ED6C4E">
        <w:rPr>
          <w:rFonts w:cs="Arial"/>
          <w:lang w:val="lt-LT"/>
        </w:rPr>
        <w:t>dienos</w:t>
      </w:r>
      <w:r w:rsidR="00DD2CC6" w:rsidRPr="00ED6C4E">
        <w:rPr>
          <w:rFonts w:cs="Arial"/>
          <w:lang w:val="lt-LT"/>
        </w:rPr>
        <w:t xml:space="preserve"> </w:t>
      </w:r>
      <w:r w:rsidR="38889041" w:rsidRPr="00ED6C4E">
        <w:rPr>
          <w:rFonts w:cs="Arial"/>
          <w:lang w:val="lt-LT"/>
        </w:rPr>
        <w:t>pabaigos</w:t>
      </w:r>
      <w:r w:rsidR="00DD2CC6" w:rsidRPr="00ED6C4E">
        <w:rPr>
          <w:rFonts w:cs="Arial"/>
          <w:lang w:val="lt-LT"/>
        </w:rPr>
        <w:t xml:space="preserve"> </w:t>
      </w:r>
      <w:r w:rsidR="6B2D6A46" w:rsidRPr="00ED6C4E">
        <w:rPr>
          <w:rFonts w:cs="Arial"/>
          <w:lang w:val="lt-LT"/>
        </w:rPr>
        <w:t>(</w:t>
      </w:r>
      <w:r w:rsidR="00FB511F" w:rsidRPr="00ED6C4E">
        <w:rPr>
          <w:rFonts w:cs="Arial"/>
          <w:lang w:val="lt-LT"/>
        </w:rPr>
        <w:t>t.y.</w:t>
      </w:r>
      <w:r w:rsidR="00DD2CC6" w:rsidRPr="00ED6C4E">
        <w:rPr>
          <w:rFonts w:cs="Arial"/>
          <w:lang w:val="lt-LT"/>
        </w:rPr>
        <w:t xml:space="preserve"> </w:t>
      </w:r>
      <w:r w:rsidR="00FB511F" w:rsidRPr="00ED6C4E">
        <w:rPr>
          <w:rFonts w:cs="Arial"/>
          <w:lang w:val="lt-LT"/>
        </w:rPr>
        <w:t>iki</w:t>
      </w:r>
      <w:r w:rsidR="00DD2CC6" w:rsidRPr="00ED6C4E">
        <w:rPr>
          <w:rFonts w:cs="Arial"/>
          <w:lang w:val="lt-LT"/>
        </w:rPr>
        <w:t xml:space="preserve"> </w:t>
      </w:r>
      <w:r w:rsidR="6B2D6A46" w:rsidRPr="00ED6C4E">
        <w:rPr>
          <w:rFonts w:cs="Arial"/>
          <w:lang w:val="lt-LT"/>
        </w:rPr>
        <w:t>16:00</w:t>
      </w:r>
      <w:r w:rsidR="00DD2CC6" w:rsidRPr="00ED6C4E">
        <w:rPr>
          <w:rFonts w:cs="Arial"/>
          <w:lang w:val="lt-LT"/>
        </w:rPr>
        <w:t xml:space="preserve"> </w:t>
      </w:r>
      <w:r w:rsidR="6B2D6A46" w:rsidRPr="00ED6C4E">
        <w:rPr>
          <w:rFonts w:cs="Arial"/>
          <w:lang w:val="lt-LT"/>
        </w:rPr>
        <w:t>valandos)</w:t>
      </w:r>
      <w:r w:rsidR="38889041" w:rsidRPr="00ED6C4E">
        <w:rPr>
          <w:rFonts w:cs="Arial"/>
          <w:lang w:val="lt-LT"/>
        </w:rPr>
        <w:t>.</w:t>
      </w:r>
    </w:p>
    <w:p w14:paraId="02630948" w14:textId="5A1CA05B" w:rsidR="00C370B1" w:rsidRPr="00ED6C4E" w:rsidRDefault="00912572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Eksploatacijos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="001D1390" w:rsidRPr="00ED6C4E">
        <w:rPr>
          <w:rFonts w:cs="Arial"/>
          <w:lang w:val="lt-LT"/>
        </w:rPr>
        <w:t>atsiradę</w:t>
      </w:r>
      <w:r w:rsidR="00DD2CC6" w:rsidRPr="00ED6C4E">
        <w:rPr>
          <w:rFonts w:cs="Arial"/>
          <w:lang w:val="lt-LT"/>
        </w:rPr>
        <w:t xml:space="preserve"> </w:t>
      </w:r>
      <w:r w:rsidR="001D1390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3E98042F" w:rsidRPr="00ED6C4E">
        <w:rPr>
          <w:rFonts w:cs="Arial"/>
          <w:lang w:val="lt-LT"/>
        </w:rPr>
        <w:t>šilumos</w:t>
      </w:r>
      <w:r w:rsidR="00DD2CC6" w:rsidRPr="00ED6C4E">
        <w:rPr>
          <w:rFonts w:cs="Arial"/>
          <w:lang w:val="lt-LT"/>
        </w:rPr>
        <w:t xml:space="preserve"> </w:t>
      </w:r>
      <w:r w:rsidR="3E98042F" w:rsidRPr="00ED6C4E">
        <w:rPr>
          <w:rFonts w:cs="Arial"/>
          <w:lang w:val="lt-LT"/>
        </w:rPr>
        <w:t>tiekimo</w:t>
      </w:r>
      <w:r w:rsidR="00DD2CC6" w:rsidRPr="00ED6C4E">
        <w:rPr>
          <w:rFonts w:cs="Arial"/>
          <w:lang w:val="lt-LT"/>
        </w:rPr>
        <w:t xml:space="preserve"> </w:t>
      </w:r>
      <w:r w:rsidR="774CCCB7" w:rsidRPr="00ED6C4E">
        <w:rPr>
          <w:rFonts w:cs="Arial"/>
          <w:lang w:val="lt-LT"/>
        </w:rPr>
        <w:t>v</w:t>
      </w:r>
      <w:r w:rsidR="3ABFB55D" w:rsidRPr="00ED6C4E">
        <w:rPr>
          <w:rFonts w:cs="Arial"/>
          <w:lang w:val="lt-LT"/>
        </w:rPr>
        <w:t>eikl</w:t>
      </w:r>
      <w:r w:rsidR="020408FF" w:rsidRPr="00ED6C4E">
        <w:rPr>
          <w:rFonts w:cs="Arial"/>
          <w:lang w:val="lt-LT"/>
        </w:rPr>
        <w:t>a</w:t>
      </w:r>
      <w:r w:rsidR="79170A81" w:rsidRPr="00ED6C4E">
        <w:rPr>
          <w:rFonts w:cs="Arial"/>
          <w:lang w:val="lt-LT"/>
        </w:rPr>
        <w:t>i</w:t>
      </w:r>
      <w:r w:rsidR="00DD2CC6" w:rsidRPr="00ED6C4E">
        <w:rPr>
          <w:rFonts w:cs="Arial"/>
          <w:lang w:val="lt-LT"/>
        </w:rPr>
        <w:t xml:space="preserve"> </w:t>
      </w:r>
      <w:r w:rsidR="00093F36" w:rsidRPr="00ED6C4E">
        <w:rPr>
          <w:rFonts w:cs="Arial"/>
          <w:lang w:val="lt-LT"/>
        </w:rPr>
        <w:t>turintys</w:t>
      </w:r>
      <w:r w:rsidR="00DD2CC6" w:rsidRPr="00ED6C4E">
        <w:rPr>
          <w:rFonts w:cs="Arial"/>
          <w:lang w:val="lt-LT"/>
        </w:rPr>
        <w:t xml:space="preserve"> </w:t>
      </w:r>
      <w:r w:rsidR="003405EC" w:rsidRPr="00ED6C4E">
        <w:rPr>
          <w:rFonts w:cs="Arial"/>
          <w:lang w:val="lt-LT"/>
        </w:rPr>
        <w:t>įtakos</w:t>
      </w:r>
      <w:r w:rsidR="00DD2CC6" w:rsidRPr="00ED6C4E">
        <w:rPr>
          <w:rFonts w:cs="Arial"/>
          <w:lang w:val="lt-LT"/>
        </w:rPr>
        <w:t xml:space="preserve"> </w:t>
      </w:r>
      <w:r w:rsidR="690AE94F" w:rsidRPr="00ED6C4E">
        <w:rPr>
          <w:rFonts w:cs="Arial"/>
          <w:lang w:val="lt-LT"/>
        </w:rPr>
        <w:t>defektai</w:t>
      </w:r>
      <w:r w:rsidR="00CB21A6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603F42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603F42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603F42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603F42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690AE94F" w:rsidRPr="00ED6C4E">
        <w:rPr>
          <w:rFonts w:cs="Arial"/>
          <w:lang w:val="lt-LT"/>
        </w:rPr>
        <w:t>šalinami</w:t>
      </w:r>
      <w:r w:rsidR="00DD2CC6" w:rsidRPr="00ED6C4E">
        <w:rPr>
          <w:rFonts w:cs="Arial"/>
          <w:lang w:val="lt-LT"/>
        </w:rPr>
        <w:t xml:space="preserve"> </w:t>
      </w:r>
      <w:r w:rsidR="690AE94F" w:rsidRPr="00ED6C4E">
        <w:rPr>
          <w:rFonts w:cs="Arial"/>
          <w:lang w:val="lt-LT"/>
        </w:rPr>
        <w:t>skubos</w:t>
      </w:r>
      <w:r w:rsidR="00DD2CC6" w:rsidRPr="00ED6C4E">
        <w:rPr>
          <w:rFonts w:cs="Arial"/>
          <w:lang w:val="lt-LT"/>
        </w:rPr>
        <w:t xml:space="preserve"> </w:t>
      </w:r>
      <w:r w:rsidR="690AE94F" w:rsidRPr="00ED6C4E">
        <w:rPr>
          <w:rFonts w:cs="Arial"/>
          <w:lang w:val="lt-LT"/>
        </w:rPr>
        <w:t>tvarka,</w:t>
      </w:r>
      <w:r w:rsidR="00DD2CC6" w:rsidRPr="00ED6C4E">
        <w:rPr>
          <w:rFonts w:cs="Arial"/>
          <w:lang w:val="lt-LT"/>
        </w:rPr>
        <w:t xml:space="preserve"> </w:t>
      </w:r>
      <w:r w:rsidR="690AE94F" w:rsidRPr="00ED6C4E">
        <w:rPr>
          <w:rFonts w:cs="Arial"/>
          <w:lang w:val="lt-LT"/>
        </w:rPr>
        <w:t>darbus</w:t>
      </w:r>
      <w:r w:rsidR="00DD2CC6" w:rsidRPr="00ED6C4E">
        <w:rPr>
          <w:rFonts w:cs="Arial"/>
          <w:lang w:val="lt-LT"/>
        </w:rPr>
        <w:t xml:space="preserve"> </w:t>
      </w:r>
      <w:r w:rsidR="690AE94F" w:rsidRPr="00ED6C4E">
        <w:rPr>
          <w:rFonts w:cs="Arial"/>
          <w:lang w:val="lt-LT"/>
        </w:rPr>
        <w:t>organizuojant</w:t>
      </w:r>
      <w:r w:rsidR="00DD2CC6" w:rsidRPr="00ED6C4E">
        <w:rPr>
          <w:rFonts w:cs="Arial"/>
          <w:lang w:val="lt-LT"/>
        </w:rPr>
        <w:t xml:space="preserve"> </w:t>
      </w:r>
      <w:r w:rsidR="690AE94F" w:rsidRPr="00ED6C4E">
        <w:rPr>
          <w:rFonts w:cs="Arial"/>
          <w:lang w:val="lt-LT"/>
        </w:rPr>
        <w:t>pamainomis</w:t>
      </w:r>
      <w:r w:rsidR="00DD2CC6" w:rsidRPr="00ED6C4E">
        <w:rPr>
          <w:rFonts w:cs="Arial"/>
          <w:lang w:val="lt-LT"/>
        </w:rPr>
        <w:t xml:space="preserve"> </w:t>
      </w:r>
      <w:r w:rsidR="690AE94F" w:rsidRPr="00ED6C4E">
        <w:rPr>
          <w:rFonts w:cs="Arial"/>
          <w:lang w:val="lt-LT"/>
        </w:rPr>
        <w:t>nepertraukiamai.</w:t>
      </w:r>
    </w:p>
    <w:p w14:paraId="3C1CEA93" w14:textId="0A6EA7B4" w:rsidR="00E411F5" w:rsidRPr="00ED6C4E" w:rsidRDefault="00884707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 teikėjas privalo užtikrinti nuolatin</w:t>
      </w:r>
      <w:r w:rsidR="0057312D" w:rsidRPr="00ED6C4E">
        <w:rPr>
          <w:rFonts w:cs="Arial"/>
          <w:lang w:val="lt-LT"/>
        </w:rPr>
        <w:t>į, nepertraukiamą (24 val. per parą, 7 dienas per savaitę</w:t>
      </w:r>
      <w:r w:rsidR="006817A7" w:rsidRPr="00ED6C4E">
        <w:rPr>
          <w:rFonts w:cs="Arial"/>
          <w:lang w:val="lt-LT"/>
        </w:rPr>
        <w:t>) avarinių situacijų registravimo ir reagavimo funkcijos vykdymą</w:t>
      </w:r>
      <w:r w:rsidR="006548E7" w:rsidRPr="00ED6C4E">
        <w:rPr>
          <w:rFonts w:cs="Arial"/>
          <w:lang w:val="lt-LT"/>
        </w:rPr>
        <w:t>. Avarinė tarnyba turi būti pasiekiama visą sutarties galiojimo laikotarpį</w:t>
      </w:r>
      <w:r w:rsidR="00FD4FBA" w:rsidRPr="00ED6C4E">
        <w:rPr>
          <w:rFonts w:cs="Arial"/>
          <w:lang w:val="lt-LT"/>
        </w:rPr>
        <w:t xml:space="preserve"> ir pajėgi užtikrinti d</w:t>
      </w:r>
      <w:r w:rsidR="00315912" w:rsidRPr="00ED6C4E">
        <w:rPr>
          <w:rFonts w:cs="Arial"/>
          <w:lang w:val="lt-LT"/>
        </w:rPr>
        <w:t>efektų</w:t>
      </w:r>
      <w:r w:rsidR="00DD2CC6" w:rsidRPr="00ED6C4E">
        <w:rPr>
          <w:rFonts w:cs="Arial"/>
          <w:lang w:val="lt-LT"/>
        </w:rPr>
        <w:t xml:space="preserve"> </w:t>
      </w:r>
      <w:r w:rsidR="00315912" w:rsidRPr="00ED6C4E">
        <w:rPr>
          <w:rFonts w:cs="Arial"/>
          <w:lang w:val="lt-LT"/>
        </w:rPr>
        <w:t>šalinimo</w:t>
      </w:r>
      <w:r w:rsidR="00DD2CC6" w:rsidRPr="00ED6C4E">
        <w:rPr>
          <w:rFonts w:cs="Arial"/>
          <w:lang w:val="lt-LT"/>
        </w:rPr>
        <w:t xml:space="preserve"> </w:t>
      </w:r>
      <w:r w:rsidR="00315912" w:rsidRPr="00ED6C4E">
        <w:rPr>
          <w:rFonts w:cs="Arial"/>
          <w:lang w:val="lt-LT"/>
        </w:rPr>
        <w:t>r</w:t>
      </w:r>
      <w:r w:rsidR="5F23D2BA" w:rsidRPr="00ED6C4E">
        <w:rPr>
          <w:rFonts w:cs="Arial"/>
          <w:lang w:val="lt-LT"/>
        </w:rPr>
        <w:t>eakcijos</w:t>
      </w:r>
      <w:r w:rsidR="00DD2CC6" w:rsidRPr="00ED6C4E">
        <w:rPr>
          <w:rFonts w:cs="Arial"/>
          <w:lang w:val="lt-LT"/>
        </w:rPr>
        <w:t xml:space="preserve"> </w:t>
      </w:r>
      <w:r w:rsidR="5F23D2BA" w:rsidRPr="00ED6C4E">
        <w:rPr>
          <w:rFonts w:cs="Arial"/>
          <w:lang w:val="lt-LT"/>
        </w:rPr>
        <w:t>laik</w:t>
      </w:r>
      <w:r w:rsidR="00CE1F2E" w:rsidRPr="00ED6C4E">
        <w:rPr>
          <w:rFonts w:cs="Arial"/>
          <w:lang w:val="lt-LT"/>
        </w:rPr>
        <w:t>u</w:t>
      </w:r>
      <w:r w:rsidR="5F23D2BA" w:rsidRPr="00ED6C4E">
        <w:rPr>
          <w:rFonts w:cs="Arial"/>
          <w:lang w:val="lt-LT"/>
        </w:rPr>
        <w:t>s:</w:t>
      </w:r>
      <w:r w:rsidR="00DD2CC6" w:rsidRPr="00ED6C4E">
        <w:rPr>
          <w:rFonts w:cs="Arial"/>
          <w:lang w:val="lt-LT"/>
        </w:rPr>
        <w:t xml:space="preserve"> </w:t>
      </w:r>
    </w:p>
    <w:p w14:paraId="0747D348" w14:textId="34874CC0" w:rsidR="16A02B09" w:rsidRPr="00ED6C4E" w:rsidRDefault="16A02B09" w:rsidP="00ED6C4E">
      <w:pPr>
        <w:pStyle w:val="ListNumber"/>
        <w:numPr>
          <w:ilvl w:val="3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 xml:space="preserve">Per 1 val. nuo Užsakovo informacijos pateikimo momento, Paslaugų teikėjo avarinė tarnyba privalo atvykti į Užsakovo nurodytą vietą ir </w:t>
      </w:r>
      <w:r w:rsidR="458E03BA" w:rsidRPr="00ED6C4E">
        <w:rPr>
          <w:rFonts w:cs="Arial"/>
          <w:lang w:val="lt-LT"/>
        </w:rPr>
        <w:t>lokalizuoti avariją</w:t>
      </w:r>
      <w:r w:rsidR="5FA34A00" w:rsidRPr="00ED6C4E">
        <w:rPr>
          <w:rFonts w:cs="Arial"/>
          <w:lang w:val="lt-LT"/>
        </w:rPr>
        <w:t xml:space="preserve"> (užsukti sklendes ir atlikti perjungimą)</w:t>
      </w:r>
      <w:r w:rsidR="458E03BA" w:rsidRPr="00ED6C4E">
        <w:rPr>
          <w:rFonts w:cs="Arial"/>
          <w:lang w:val="lt-LT"/>
        </w:rPr>
        <w:t>.</w:t>
      </w:r>
    </w:p>
    <w:p w14:paraId="2E9BF788" w14:textId="672E85AF" w:rsidR="00EB6307" w:rsidRPr="00ED6C4E" w:rsidRDefault="006B3C03" w:rsidP="00ED6C4E">
      <w:pPr>
        <w:pStyle w:val="ListNumber"/>
        <w:numPr>
          <w:ilvl w:val="3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lastRenderedPageBreak/>
        <w:t>Per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2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val.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="008B46CF"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užsakymo</w:t>
      </w:r>
      <w:r w:rsidR="00DD2CC6" w:rsidRPr="00ED6C4E">
        <w:rPr>
          <w:rFonts w:cs="Arial"/>
          <w:lang w:val="lt-LT"/>
        </w:rPr>
        <w:t xml:space="preserve"> </w:t>
      </w:r>
      <w:r w:rsidR="746A122F" w:rsidRPr="00ED6C4E">
        <w:rPr>
          <w:rFonts w:cs="Arial"/>
          <w:lang w:val="lt-LT"/>
        </w:rPr>
        <w:t>pateikimo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momento</w:t>
      </w:r>
      <w:r w:rsidR="00E95017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5A17E0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5A17E0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5A17E0"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atvykti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nurodytą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vietą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priimti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zoną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avarijos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likvidavimu</w:t>
      </w:r>
      <w:r w:rsidR="00B00D93" w:rsidRPr="00ED6C4E">
        <w:rPr>
          <w:rFonts w:cs="Arial"/>
          <w:lang w:val="lt-LT"/>
        </w:rPr>
        <w:t>i</w:t>
      </w:r>
      <w:r w:rsidR="0080310C" w:rsidRPr="00ED6C4E">
        <w:rPr>
          <w:rFonts w:cs="Arial"/>
          <w:lang w:val="lt-LT"/>
        </w:rPr>
        <w:t>;</w:t>
      </w:r>
    </w:p>
    <w:p w14:paraId="42BF0033" w14:textId="678AFF3F" w:rsidR="00814A20" w:rsidRPr="00ED6C4E" w:rsidRDefault="00814A20" w:rsidP="00ED6C4E">
      <w:pPr>
        <w:pStyle w:val="ListNumber"/>
        <w:numPr>
          <w:ilvl w:val="3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Per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4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val.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="00D47470"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užsakymo</w:t>
      </w:r>
      <w:r w:rsidR="00DD2CC6" w:rsidRPr="00ED6C4E">
        <w:rPr>
          <w:rFonts w:cs="Arial"/>
          <w:lang w:val="lt-LT"/>
        </w:rPr>
        <w:t xml:space="preserve"> </w:t>
      </w:r>
      <w:r w:rsidR="5D252CD3" w:rsidRPr="00ED6C4E">
        <w:rPr>
          <w:rFonts w:cs="Arial"/>
          <w:lang w:val="lt-LT"/>
        </w:rPr>
        <w:t>pateikimo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momento</w:t>
      </w:r>
      <w:r w:rsidR="00E95017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E53B4F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E53B4F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E53B4F"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="00E95017" w:rsidRPr="00ED6C4E">
        <w:rPr>
          <w:rFonts w:cs="Arial"/>
          <w:lang w:val="lt-LT"/>
        </w:rPr>
        <w:t>pradėti</w:t>
      </w:r>
      <w:r w:rsidR="00DD2CC6" w:rsidRPr="00ED6C4E">
        <w:rPr>
          <w:rFonts w:cs="Arial"/>
          <w:lang w:val="lt-LT"/>
        </w:rPr>
        <w:t xml:space="preserve"> </w:t>
      </w:r>
      <w:r w:rsidR="00E95017" w:rsidRPr="00ED6C4E">
        <w:rPr>
          <w:rFonts w:cs="Arial"/>
          <w:lang w:val="lt-LT"/>
        </w:rPr>
        <w:t>žemės</w:t>
      </w:r>
      <w:r w:rsidR="00DD2CC6" w:rsidRPr="00ED6C4E">
        <w:rPr>
          <w:rFonts w:cs="Arial"/>
          <w:lang w:val="lt-LT"/>
        </w:rPr>
        <w:t xml:space="preserve"> </w:t>
      </w:r>
      <w:r w:rsidR="00E95017" w:rsidRPr="00ED6C4E">
        <w:rPr>
          <w:rFonts w:cs="Arial"/>
          <w:lang w:val="lt-LT"/>
        </w:rPr>
        <w:t>kasimo</w:t>
      </w:r>
      <w:r w:rsidR="00DD2CC6" w:rsidRPr="00ED6C4E">
        <w:rPr>
          <w:rFonts w:cs="Arial"/>
          <w:lang w:val="lt-LT"/>
        </w:rPr>
        <w:t xml:space="preserve"> </w:t>
      </w:r>
      <w:r w:rsidR="00E95017" w:rsidRPr="00ED6C4E">
        <w:rPr>
          <w:rFonts w:cs="Arial"/>
          <w:lang w:val="lt-LT"/>
        </w:rPr>
        <w:t>darbus</w:t>
      </w:r>
      <w:r w:rsidR="00DD2CC6" w:rsidRPr="00ED6C4E">
        <w:rPr>
          <w:rFonts w:cs="Arial"/>
          <w:lang w:val="lt-LT"/>
        </w:rPr>
        <w:t xml:space="preserve"> </w:t>
      </w:r>
      <w:r w:rsidR="00E95017"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="00E95017" w:rsidRPr="00ED6C4E">
        <w:rPr>
          <w:rFonts w:cs="Arial"/>
          <w:lang w:val="lt-LT"/>
        </w:rPr>
        <w:t>kitus</w:t>
      </w:r>
      <w:r w:rsidR="00DD2CC6" w:rsidRPr="00ED6C4E">
        <w:rPr>
          <w:rFonts w:cs="Arial"/>
          <w:lang w:val="lt-LT"/>
        </w:rPr>
        <w:t xml:space="preserve"> </w:t>
      </w:r>
      <w:r w:rsidR="00794337" w:rsidRPr="00ED6C4E">
        <w:rPr>
          <w:rFonts w:cs="Arial"/>
          <w:lang w:val="lt-LT"/>
        </w:rPr>
        <w:t>pasirengimo</w:t>
      </w:r>
      <w:r w:rsidR="00DD2CC6" w:rsidRPr="00ED6C4E">
        <w:rPr>
          <w:rFonts w:cs="Arial"/>
          <w:lang w:val="lt-LT"/>
        </w:rPr>
        <w:t xml:space="preserve"> </w:t>
      </w:r>
      <w:r w:rsidR="0044198A" w:rsidRPr="00ED6C4E">
        <w:rPr>
          <w:rFonts w:cs="Arial"/>
          <w:lang w:val="lt-LT"/>
        </w:rPr>
        <w:t>darbus,</w:t>
      </w:r>
      <w:r w:rsidR="00DD2CC6" w:rsidRPr="00ED6C4E">
        <w:rPr>
          <w:rFonts w:cs="Arial"/>
          <w:lang w:val="lt-LT"/>
        </w:rPr>
        <w:t xml:space="preserve"> </w:t>
      </w:r>
      <w:r w:rsidR="0044198A" w:rsidRPr="00ED6C4E">
        <w:rPr>
          <w:rFonts w:cs="Arial"/>
          <w:lang w:val="lt-LT"/>
        </w:rPr>
        <w:t>jei</w:t>
      </w:r>
      <w:r w:rsidR="00DD2CC6" w:rsidRPr="00ED6C4E">
        <w:rPr>
          <w:rFonts w:cs="Arial"/>
          <w:lang w:val="lt-LT"/>
        </w:rPr>
        <w:t xml:space="preserve"> </w:t>
      </w:r>
      <w:r w:rsidR="00A3458C" w:rsidRPr="00ED6C4E">
        <w:rPr>
          <w:rFonts w:cs="Arial"/>
          <w:lang w:val="lt-LT"/>
        </w:rPr>
        <w:t>kasimo</w:t>
      </w:r>
      <w:r w:rsidR="00DD2CC6" w:rsidRPr="00ED6C4E">
        <w:rPr>
          <w:rFonts w:cs="Arial"/>
          <w:lang w:val="lt-LT"/>
        </w:rPr>
        <w:t xml:space="preserve"> </w:t>
      </w:r>
      <w:r w:rsidR="00A3458C" w:rsidRPr="00ED6C4E">
        <w:rPr>
          <w:rFonts w:cs="Arial"/>
          <w:lang w:val="lt-LT"/>
        </w:rPr>
        <w:t>darbai</w:t>
      </w:r>
      <w:r w:rsidR="00DD2CC6" w:rsidRPr="00ED6C4E">
        <w:rPr>
          <w:rFonts w:cs="Arial"/>
          <w:lang w:val="lt-LT"/>
        </w:rPr>
        <w:t xml:space="preserve"> </w:t>
      </w:r>
      <w:r w:rsidR="00A93277" w:rsidRPr="00ED6C4E">
        <w:rPr>
          <w:rFonts w:cs="Arial"/>
          <w:lang w:val="lt-LT"/>
        </w:rPr>
        <w:t>nereikalingi</w:t>
      </w:r>
      <w:r w:rsidRPr="00ED6C4E">
        <w:rPr>
          <w:rFonts w:cs="Arial"/>
          <w:lang w:val="lt-LT"/>
        </w:rPr>
        <w:t>.</w:t>
      </w:r>
    </w:p>
    <w:p w14:paraId="6476F41D" w14:textId="04198E37" w:rsidR="00560925" w:rsidRPr="00ED6C4E" w:rsidRDefault="7C58320F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u w:val="single"/>
          <w:lang w:val="lt-LT"/>
        </w:rPr>
      </w:pPr>
      <w:r w:rsidRPr="00ED6C4E">
        <w:rPr>
          <w:rFonts w:cs="Arial"/>
          <w:u w:val="single"/>
          <w:lang w:val="lt-LT"/>
        </w:rPr>
        <w:t>Defektų</w:t>
      </w:r>
      <w:r w:rsidR="00DD2CC6" w:rsidRPr="00ED6C4E">
        <w:rPr>
          <w:rFonts w:cs="Arial"/>
          <w:u w:val="single"/>
          <w:lang w:val="lt-LT"/>
        </w:rPr>
        <w:t xml:space="preserve"> </w:t>
      </w:r>
      <w:r w:rsidRPr="00ED6C4E">
        <w:rPr>
          <w:rFonts w:cs="Arial"/>
          <w:u w:val="single"/>
          <w:lang w:val="lt-LT"/>
        </w:rPr>
        <w:t>šalinimo</w:t>
      </w:r>
      <w:r w:rsidR="00DD2CC6" w:rsidRPr="00ED6C4E">
        <w:rPr>
          <w:rFonts w:cs="Arial"/>
          <w:u w:val="single"/>
          <w:lang w:val="lt-LT"/>
        </w:rPr>
        <w:t xml:space="preserve"> </w:t>
      </w:r>
      <w:r w:rsidRPr="00ED6C4E">
        <w:rPr>
          <w:rFonts w:cs="Arial"/>
          <w:u w:val="single"/>
          <w:lang w:val="lt-LT"/>
        </w:rPr>
        <w:t>metu</w:t>
      </w:r>
      <w:r w:rsidR="00DD2CC6" w:rsidRPr="00ED6C4E">
        <w:rPr>
          <w:rFonts w:cs="Arial"/>
          <w:u w:val="single"/>
          <w:lang w:val="lt-LT"/>
        </w:rPr>
        <w:t xml:space="preserve"> </w:t>
      </w:r>
      <w:r w:rsidR="00937FE6" w:rsidRPr="00ED6C4E">
        <w:rPr>
          <w:rFonts w:cs="Arial"/>
          <w:u w:val="single"/>
          <w:lang w:val="lt-LT"/>
        </w:rPr>
        <w:t>Teikėjo</w:t>
      </w:r>
      <w:r w:rsidR="00DD2CC6" w:rsidRPr="00ED6C4E">
        <w:rPr>
          <w:rFonts w:cs="Arial"/>
          <w:u w:val="single"/>
          <w:lang w:val="lt-LT"/>
        </w:rPr>
        <w:t xml:space="preserve"> </w:t>
      </w:r>
      <w:r w:rsidR="00D24DC2" w:rsidRPr="00ED6C4E">
        <w:rPr>
          <w:rFonts w:cs="Arial"/>
          <w:u w:val="single"/>
          <w:lang w:val="lt-LT"/>
        </w:rPr>
        <w:t>P</w:t>
      </w:r>
      <w:r w:rsidR="0042679A" w:rsidRPr="00ED6C4E">
        <w:rPr>
          <w:rFonts w:cs="Arial"/>
          <w:u w:val="single"/>
          <w:lang w:val="lt-LT"/>
        </w:rPr>
        <w:t>aslaug</w:t>
      </w:r>
      <w:r w:rsidR="00F50632" w:rsidRPr="00ED6C4E">
        <w:rPr>
          <w:rFonts w:cs="Arial"/>
          <w:u w:val="single"/>
          <w:lang w:val="lt-LT"/>
        </w:rPr>
        <w:t>os</w:t>
      </w:r>
      <w:r w:rsidR="00DD2CC6" w:rsidRPr="00ED6C4E">
        <w:rPr>
          <w:rFonts w:cs="Arial"/>
          <w:u w:val="single"/>
          <w:lang w:val="lt-LT"/>
        </w:rPr>
        <w:t xml:space="preserve"> </w:t>
      </w:r>
      <w:r w:rsidR="00BF4063" w:rsidRPr="00ED6C4E">
        <w:rPr>
          <w:rFonts w:cs="Arial"/>
          <w:u w:val="single"/>
          <w:lang w:val="lt-LT"/>
        </w:rPr>
        <w:t>turi</w:t>
      </w:r>
      <w:r w:rsidR="00DD2CC6" w:rsidRPr="00ED6C4E">
        <w:rPr>
          <w:rFonts w:cs="Arial"/>
          <w:u w:val="single"/>
          <w:lang w:val="lt-LT"/>
        </w:rPr>
        <w:t xml:space="preserve"> </w:t>
      </w:r>
      <w:r w:rsidR="00BF4063" w:rsidRPr="00ED6C4E">
        <w:rPr>
          <w:rFonts w:cs="Arial"/>
          <w:u w:val="single"/>
          <w:lang w:val="lt-LT"/>
        </w:rPr>
        <w:t>būti</w:t>
      </w:r>
      <w:r w:rsidR="00DD2CC6" w:rsidRPr="00ED6C4E">
        <w:rPr>
          <w:rFonts w:cs="Arial"/>
          <w:u w:val="single"/>
          <w:lang w:val="lt-LT"/>
        </w:rPr>
        <w:t xml:space="preserve"> </w:t>
      </w:r>
      <w:r w:rsidR="00A140AB" w:rsidRPr="00ED6C4E">
        <w:rPr>
          <w:rFonts w:cs="Arial"/>
          <w:u w:val="single"/>
          <w:lang w:val="lt-LT"/>
        </w:rPr>
        <w:t>teikia</w:t>
      </w:r>
      <w:r w:rsidR="00F779A7" w:rsidRPr="00ED6C4E">
        <w:rPr>
          <w:rFonts w:cs="Arial"/>
          <w:u w:val="single"/>
          <w:lang w:val="lt-LT"/>
        </w:rPr>
        <w:t>mos</w:t>
      </w:r>
      <w:r w:rsidR="00DD2CC6" w:rsidRPr="00ED6C4E">
        <w:rPr>
          <w:rFonts w:cs="Arial"/>
          <w:u w:val="single"/>
          <w:lang w:val="lt-LT"/>
        </w:rPr>
        <w:t xml:space="preserve"> </w:t>
      </w:r>
      <w:r w:rsidRPr="00ED6C4E">
        <w:rPr>
          <w:rFonts w:cs="Arial"/>
          <w:u w:val="single"/>
          <w:lang w:val="lt-LT"/>
        </w:rPr>
        <w:t>tokia</w:t>
      </w:r>
      <w:r w:rsidR="43ADABE2" w:rsidRPr="00ED6C4E">
        <w:rPr>
          <w:rFonts w:cs="Arial"/>
          <w:u w:val="single"/>
          <w:lang w:val="lt-LT"/>
        </w:rPr>
        <w:t>i</w:t>
      </w:r>
      <w:r w:rsidRPr="00ED6C4E">
        <w:rPr>
          <w:rFonts w:cs="Arial"/>
          <w:u w:val="single"/>
          <w:lang w:val="lt-LT"/>
        </w:rPr>
        <w:t>s</w:t>
      </w:r>
      <w:r w:rsidR="00DD2CC6" w:rsidRPr="00ED6C4E">
        <w:rPr>
          <w:rFonts w:cs="Arial"/>
          <w:u w:val="single"/>
          <w:lang w:val="lt-LT"/>
        </w:rPr>
        <w:t xml:space="preserve"> </w:t>
      </w:r>
      <w:r w:rsidRPr="00ED6C4E">
        <w:rPr>
          <w:rFonts w:cs="Arial"/>
          <w:u w:val="single"/>
          <w:lang w:val="lt-LT"/>
        </w:rPr>
        <w:t>etapais:</w:t>
      </w:r>
    </w:p>
    <w:p w14:paraId="76969D86" w14:textId="3E40CF21" w:rsidR="00500D0E" w:rsidRPr="00ED6C4E" w:rsidRDefault="00500D0E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Jei defekto vieta pasiekiama be žemės darbų atlikimo, montuojama laikina remontinė mova;</w:t>
      </w:r>
    </w:p>
    <w:p w14:paraId="7D4E57B0" w14:textId="77777777" w:rsidR="00563DD6" w:rsidRPr="00ED6C4E" w:rsidRDefault="00563DD6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Kai defekto vieta nepasiekiama be žemės darbų – defekto vietos atkasimas (kasimo leidimo gavimas, žemės darbai, kanalų ardymas);</w:t>
      </w:r>
    </w:p>
    <w:p w14:paraId="4DFB2D64" w14:textId="0ECBB5A4" w:rsidR="00F83310" w:rsidRPr="00ED6C4E" w:rsidRDefault="7C58320F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Defekto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šalinimas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(izoliacijos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nuėmimas,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pažeistos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vietos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defektavimas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minimaliai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keičiamo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ruožo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nust</w:t>
      </w:r>
      <w:r w:rsidR="64616C55" w:rsidRPr="00ED6C4E">
        <w:rPr>
          <w:rFonts w:cs="Arial"/>
          <w:lang w:val="lt-LT"/>
        </w:rPr>
        <w:t>atymas,</w:t>
      </w:r>
      <w:r w:rsidR="00DD2CC6" w:rsidRPr="00ED6C4E">
        <w:rPr>
          <w:rFonts w:cs="Arial"/>
          <w:lang w:val="lt-LT"/>
        </w:rPr>
        <w:t xml:space="preserve"> </w:t>
      </w:r>
      <w:r w:rsidR="64616C55" w:rsidRPr="00ED6C4E">
        <w:rPr>
          <w:rFonts w:cs="Arial"/>
          <w:lang w:val="lt-LT"/>
        </w:rPr>
        <w:t>vamzdyno</w:t>
      </w:r>
      <w:r w:rsidR="00DD2CC6" w:rsidRPr="00ED6C4E">
        <w:rPr>
          <w:rFonts w:cs="Arial"/>
          <w:lang w:val="lt-LT"/>
        </w:rPr>
        <w:t xml:space="preserve"> </w:t>
      </w:r>
      <w:r w:rsidR="64616C55" w:rsidRPr="00ED6C4E">
        <w:rPr>
          <w:rFonts w:cs="Arial"/>
          <w:lang w:val="lt-LT"/>
        </w:rPr>
        <w:t>suvirinimas</w:t>
      </w:r>
      <w:r w:rsidR="00D33FA8" w:rsidRPr="00ED6C4E">
        <w:rPr>
          <w:rFonts w:cs="Arial"/>
          <w:lang w:val="lt-LT"/>
        </w:rPr>
        <w:t>);</w:t>
      </w:r>
    </w:p>
    <w:p w14:paraId="27B4BF75" w14:textId="4FEC6AC5" w:rsidR="00F83310" w:rsidRPr="00ED6C4E" w:rsidRDefault="64616C55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Defekto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vietos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atstatymas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(vamzdyno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izoliacijos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gelžbetoninių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konstrukcijų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elementų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atstatymas,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hidroizoliacija,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iškasos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užka</w:t>
      </w:r>
      <w:r w:rsidR="0964AE8A" w:rsidRPr="00ED6C4E">
        <w:rPr>
          <w:rFonts w:cs="Arial"/>
          <w:lang w:val="lt-LT"/>
        </w:rPr>
        <w:t>simas,</w:t>
      </w:r>
      <w:r w:rsidR="00DD2CC6" w:rsidRPr="00ED6C4E">
        <w:rPr>
          <w:rFonts w:cs="Arial"/>
          <w:lang w:val="lt-LT"/>
        </w:rPr>
        <w:t xml:space="preserve"> </w:t>
      </w:r>
      <w:r w:rsidR="00834700" w:rsidRPr="00ED6C4E">
        <w:rPr>
          <w:rFonts w:cs="Arial"/>
          <w:lang w:val="lt-LT"/>
        </w:rPr>
        <w:t>teritorijos</w:t>
      </w:r>
      <w:r w:rsidR="00DD2CC6" w:rsidRPr="00ED6C4E">
        <w:rPr>
          <w:rFonts w:cs="Arial"/>
          <w:lang w:val="lt-LT"/>
        </w:rPr>
        <w:t xml:space="preserve"> </w:t>
      </w:r>
      <w:r w:rsidR="00834700" w:rsidRPr="00ED6C4E">
        <w:rPr>
          <w:rFonts w:cs="Arial"/>
          <w:lang w:val="lt-LT"/>
        </w:rPr>
        <w:t>atkūrimas</w:t>
      </w:r>
      <w:r w:rsidR="00DD2CC6" w:rsidRPr="00ED6C4E">
        <w:rPr>
          <w:rFonts w:cs="Arial"/>
          <w:lang w:val="lt-LT"/>
        </w:rPr>
        <w:t xml:space="preserve"> </w:t>
      </w:r>
      <w:r w:rsidR="00834700" w:rsidRPr="00ED6C4E">
        <w:rPr>
          <w:rFonts w:cs="Arial"/>
          <w:lang w:val="lt-LT"/>
        </w:rPr>
        <w:t>(sutvarkymas</w:t>
      </w:r>
      <w:r w:rsidR="00D33FA8" w:rsidRPr="00ED6C4E">
        <w:rPr>
          <w:rFonts w:cs="Arial"/>
          <w:lang w:val="lt-LT"/>
        </w:rPr>
        <w:t>));</w:t>
      </w:r>
    </w:p>
    <w:p w14:paraId="0D4ECF6E" w14:textId="3D97C3DC" w:rsidR="007051BF" w:rsidRPr="00ED6C4E" w:rsidRDefault="003B6C00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Remonto</w:t>
      </w:r>
      <w:r w:rsidR="00DD2CC6" w:rsidRPr="00ED6C4E">
        <w:rPr>
          <w:rFonts w:cs="Arial"/>
          <w:lang w:val="lt-LT"/>
        </w:rPr>
        <w:t xml:space="preserve"> </w:t>
      </w:r>
      <w:r w:rsidR="0964AE8A" w:rsidRPr="00ED6C4E">
        <w:rPr>
          <w:rFonts w:cs="Arial"/>
          <w:lang w:val="lt-LT"/>
        </w:rPr>
        <w:t>dokumentacijos</w:t>
      </w:r>
      <w:r w:rsidR="00DD2CC6" w:rsidRPr="00ED6C4E">
        <w:rPr>
          <w:rFonts w:cs="Arial"/>
          <w:lang w:val="lt-LT"/>
        </w:rPr>
        <w:t xml:space="preserve"> </w:t>
      </w:r>
      <w:r w:rsidR="00FB4A4A" w:rsidRPr="00ED6C4E">
        <w:rPr>
          <w:rFonts w:cs="Arial"/>
          <w:lang w:val="lt-LT"/>
        </w:rPr>
        <w:t>paren</w:t>
      </w:r>
      <w:r w:rsidR="00920058" w:rsidRPr="00ED6C4E">
        <w:rPr>
          <w:rFonts w:cs="Arial"/>
          <w:lang w:val="lt-LT"/>
        </w:rPr>
        <w:t>gim</w:t>
      </w:r>
      <w:r w:rsidR="00C87459" w:rsidRPr="00ED6C4E">
        <w:rPr>
          <w:rFonts w:cs="Arial"/>
          <w:lang w:val="lt-LT"/>
        </w:rPr>
        <w:t>as</w:t>
      </w:r>
      <w:r w:rsidR="00DD2CC6" w:rsidRPr="00ED6C4E">
        <w:rPr>
          <w:rFonts w:cs="Arial"/>
          <w:lang w:val="lt-LT"/>
        </w:rPr>
        <w:t xml:space="preserve"> </w:t>
      </w:r>
      <w:r w:rsidR="0964AE8A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964AE8A" w:rsidRPr="00ED6C4E">
        <w:rPr>
          <w:rFonts w:cs="Arial"/>
          <w:lang w:val="lt-LT"/>
        </w:rPr>
        <w:t>kasimo</w:t>
      </w:r>
      <w:r w:rsidR="00DD2CC6" w:rsidRPr="00ED6C4E">
        <w:rPr>
          <w:rFonts w:cs="Arial"/>
          <w:lang w:val="lt-LT"/>
        </w:rPr>
        <w:t xml:space="preserve"> </w:t>
      </w:r>
      <w:r w:rsidR="0964AE8A" w:rsidRPr="00ED6C4E">
        <w:rPr>
          <w:rFonts w:cs="Arial"/>
          <w:lang w:val="lt-LT"/>
        </w:rPr>
        <w:t>leidimo</w:t>
      </w:r>
      <w:r w:rsidR="00DD2CC6" w:rsidRPr="00ED6C4E">
        <w:rPr>
          <w:rFonts w:cs="Arial"/>
          <w:lang w:val="lt-LT"/>
        </w:rPr>
        <w:t xml:space="preserve"> </w:t>
      </w:r>
      <w:r w:rsidR="00195CCF" w:rsidRPr="00ED6C4E">
        <w:rPr>
          <w:rFonts w:cs="Arial"/>
          <w:lang w:val="lt-LT"/>
        </w:rPr>
        <w:t>užbaigimo</w:t>
      </w:r>
      <w:r w:rsidR="00DD2CC6" w:rsidRPr="00ED6C4E">
        <w:rPr>
          <w:rFonts w:cs="Arial"/>
          <w:lang w:val="lt-LT"/>
        </w:rPr>
        <w:t xml:space="preserve"> </w:t>
      </w:r>
      <w:r w:rsidR="00195CCF" w:rsidRPr="00ED6C4E">
        <w:rPr>
          <w:rFonts w:cs="Arial"/>
          <w:lang w:val="lt-LT"/>
        </w:rPr>
        <w:t>procedūrų</w:t>
      </w:r>
      <w:r w:rsidR="00DD2CC6" w:rsidRPr="00ED6C4E">
        <w:rPr>
          <w:rFonts w:cs="Arial"/>
          <w:lang w:val="lt-LT"/>
        </w:rPr>
        <w:t xml:space="preserve"> </w:t>
      </w:r>
      <w:r w:rsidR="00264AB4" w:rsidRPr="00ED6C4E">
        <w:rPr>
          <w:rFonts w:cs="Arial"/>
          <w:lang w:val="lt-LT"/>
        </w:rPr>
        <w:t>atlikimas</w:t>
      </w:r>
      <w:r w:rsidR="00BD6DB6" w:rsidRPr="00ED6C4E">
        <w:rPr>
          <w:rFonts w:cs="Arial"/>
          <w:lang w:val="lt-LT"/>
        </w:rPr>
        <w:t>.</w:t>
      </w:r>
    </w:p>
    <w:p w14:paraId="28F577F6" w14:textId="3716C4BB" w:rsidR="7DA8543C" w:rsidRPr="00ED6C4E" w:rsidRDefault="00826C10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</w:t>
      </w:r>
      <w:r w:rsidR="00D519C9" w:rsidRPr="00ED6C4E">
        <w:rPr>
          <w:rFonts w:cs="Arial"/>
          <w:lang w:val="lt-LT"/>
        </w:rPr>
        <w:t>gų</w:t>
      </w:r>
      <w:r w:rsidR="00DD2CC6" w:rsidRPr="00ED6C4E">
        <w:rPr>
          <w:rFonts w:cs="Arial"/>
          <w:lang w:val="lt-LT"/>
        </w:rPr>
        <w:t xml:space="preserve"> </w:t>
      </w:r>
      <w:r w:rsidR="00D519C9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962289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581D55" w:rsidRPr="00ED6C4E">
        <w:rPr>
          <w:rFonts w:cs="Arial"/>
          <w:lang w:val="lt-LT"/>
        </w:rPr>
        <w:t>tiek</w:t>
      </w:r>
      <w:r w:rsidR="00962289" w:rsidRPr="00ED6C4E">
        <w:rPr>
          <w:rFonts w:cs="Arial"/>
          <w:lang w:val="lt-LT"/>
        </w:rPr>
        <w:t>ti</w:t>
      </w:r>
      <w:r w:rsidR="00DD2CC6" w:rsidRPr="00ED6C4E">
        <w:rPr>
          <w:rFonts w:cs="Arial"/>
          <w:lang w:val="lt-LT"/>
        </w:rPr>
        <w:t xml:space="preserve"> </w:t>
      </w:r>
      <w:r w:rsidR="00581D55" w:rsidRPr="00ED6C4E">
        <w:rPr>
          <w:rFonts w:cs="Arial"/>
          <w:lang w:val="lt-LT"/>
        </w:rPr>
        <w:t>visas</w:t>
      </w:r>
      <w:r w:rsidR="00DD2CC6" w:rsidRPr="00ED6C4E">
        <w:rPr>
          <w:rFonts w:cs="Arial"/>
          <w:lang w:val="lt-LT"/>
        </w:rPr>
        <w:t xml:space="preserve"> </w:t>
      </w:r>
      <w:r w:rsidR="00581D55" w:rsidRPr="00ED6C4E">
        <w:rPr>
          <w:rFonts w:cs="Arial"/>
          <w:lang w:val="lt-LT"/>
        </w:rPr>
        <w:t>medžiagas,</w:t>
      </w:r>
      <w:r w:rsidR="00DD2CC6" w:rsidRPr="00ED6C4E">
        <w:rPr>
          <w:rFonts w:cs="Arial"/>
          <w:lang w:val="lt-LT"/>
        </w:rPr>
        <w:t xml:space="preserve"> </w:t>
      </w:r>
      <w:r w:rsidR="00581D55" w:rsidRPr="00ED6C4E">
        <w:rPr>
          <w:rFonts w:cs="Arial"/>
          <w:lang w:val="lt-LT"/>
        </w:rPr>
        <w:t>reikalingas</w:t>
      </w:r>
      <w:r w:rsidR="00DD2CC6" w:rsidRPr="00ED6C4E">
        <w:rPr>
          <w:rFonts w:cs="Arial"/>
          <w:lang w:val="lt-LT"/>
        </w:rPr>
        <w:t xml:space="preserve"> </w:t>
      </w:r>
      <w:r w:rsidR="00581D55" w:rsidRPr="00ED6C4E">
        <w:rPr>
          <w:rFonts w:cs="Arial"/>
          <w:lang w:val="lt-LT"/>
        </w:rPr>
        <w:t>defektų</w:t>
      </w:r>
      <w:r w:rsidR="0072522B" w:rsidRPr="00ED6C4E">
        <w:rPr>
          <w:rFonts w:cs="Arial"/>
          <w:lang w:val="lt-LT"/>
        </w:rPr>
        <w:t>/avarijų</w:t>
      </w:r>
      <w:r w:rsidR="00DD2CC6" w:rsidRPr="00ED6C4E">
        <w:rPr>
          <w:rFonts w:cs="Arial"/>
          <w:lang w:val="lt-LT"/>
        </w:rPr>
        <w:t xml:space="preserve"> </w:t>
      </w:r>
      <w:r w:rsidR="00581D55" w:rsidRPr="00ED6C4E">
        <w:rPr>
          <w:rFonts w:cs="Arial"/>
          <w:lang w:val="lt-LT"/>
        </w:rPr>
        <w:t>šalinimo</w:t>
      </w:r>
      <w:r w:rsidR="0072522B" w:rsidRPr="00ED6C4E">
        <w:rPr>
          <w:rFonts w:cs="Arial"/>
          <w:lang w:val="lt-LT"/>
        </w:rPr>
        <w:t>/likvidavimo</w:t>
      </w:r>
      <w:r w:rsidR="00DD2CC6" w:rsidRPr="00ED6C4E">
        <w:rPr>
          <w:rFonts w:cs="Arial"/>
          <w:lang w:val="lt-LT"/>
        </w:rPr>
        <w:t xml:space="preserve"> </w:t>
      </w:r>
      <w:r w:rsidR="00581D55" w:rsidRPr="00ED6C4E">
        <w:rPr>
          <w:rFonts w:cs="Arial"/>
          <w:lang w:val="lt-LT"/>
        </w:rPr>
        <w:t>paslaugoms</w:t>
      </w:r>
      <w:r w:rsidR="00DD2CC6" w:rsidRPr="00ED6C4E">
        <w:rPr>
          <w:rFonts w:cs="Arial"/>
          <w:lang w:val="lt-LT"/>
        </w:rPr>
        <w:t xml:space="preserve"> </w:t>
      </w:r>
      <w:r w:rsidR="00581D55" w:rsidRPr="00ED6C4E">
        <w:rPr>
          <w:rFonts w:cs="Arial"/>
          <w:lang w:val="lt-LT"/>
        </w:rPr>
        <w:t>teikti.</w:t>
      </w:r>
    </w:p>
    <w:p w14:paraId="456D8907" w14:textId="77777777" w:rsidR="00F35AFD" w:rsidRPr="00ED6C4E" w:rsidRDefault="00F35AFD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</w:p>
    <w:p w14:paraId="2BCDA38E" w14:textId="3511D052" w:rsidR="25D34247" w:rsidRPr="00ED6C4E" w:rsidRDefault="00B31F89" w:rsidP="00ED6C4E">
      <w:pPr>
        <w:pStyle w:val="ListNumber"/>
        <w:numPr>
          <w:ilvl w:val="1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b/>
          <w:bCs/>
          <w:lang w:val="lt-LT"/>
        </w:rPr>
      </w:pPr>
      <w:r w:rsidRPr="00ED6C4E">
        <w:rPr>
          <w:rFonts w:cs="Arial"/>
          <w:b/>
          <w:bCs/>
          <w:lang w:val="lt-LT"/>
        </w:rPr>
        <w:t>Užsakovo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00CB5421" w:rsidRPr="00ED6C4E">
        <w:rPr>
          <w:rFonts w:cs="Arial"/>
          <w:b/>
          <w:bCs/>
          <w:lang w:val="lt-LT"/>
        </w:rPr>
        <w:t>v</w:t>
      </w:r>
      <w:r w:rsidR="007369A6" w:rsidRPr="00ED6C4E">
        <w:rPr>
          <w:rFonts w:cs="Arial"/>
          <w:b/>
          <w:bCs/>
          <w:lang w:val="lt-LT"/>
        </w:rPr>
        <w:t>eiklos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00F06875" w:rsidRPr="00ED6C4E">
        <w:rPr>
          <w:rFonts w:cs="Arial"/>
          <w:b/>
          <w:bCs/>
          <w:lang w:val="lt-LT"/>
        </w:rPr>
        <w:t>tęstinum</w:t>
      </w:r>
      <w:r w:rsidR="00CB5421" w:rsidRPr="00ED6C4E">
        <w:rPr>
          <w:rFonts w:cs="Arial"/>
          <w:b/>
          <w:bCs/>
          <w:lang w:val="lt-LT"/>
        </w:rPr>
        <w:t>ą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00CB5421" w:rsidRPr="00ED6C4E">
        <w:rPr>
          <w:rFonts w:cs="Arial"/>
          <w:b/>
          <w:bCs/>
          <w:lang w:val="lt-LT"/>
        </w:rPr>
        <w:t>palaikančios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00050DDF" w:rsidRPr="00ED6C4E">
        <w:rPr>
          <w:rFonts w:cs="Arial"/>
          <w:b/>
          <w:bCs/>
          <w:lang w:val="lt-LT"/>
        </w:rPr>
        <w:t>paslaugos</w:t>
      </w:r>
      <w:r w:rsidR="001F345D" w:rsidRPr="00ED6C4E">
        <w:rPr>
          <w:rFonts w:cs="Arial"/>
          <w:b/>
          <w:bCs/>
          <w:lang w:val="lt-LT"/>
        </w:rPr>
        <w:t>:</w:t>
      </w:r>
    </w:p>
    <w:p w14:paraId="3FC1612A" w14:textId="500BB462" w:rsidR="25D34247" w:rsidRPr="00ED6C4E" w:rsidRDefault="19BD9FD4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eastAsiaTheme="majorEastAsia" w:cs="Arial"/>
          <w:u w:val="single"/>
          <w:lang w:val="lt-LT"/>
        </w:rPr>
      </w:pPr>
      <w:r w:rsidRPr="00ED6C4E">
        <w:rPr>
          <w:rFonts w:eastAsiaTheme="majorEastAsia" w:cs="Arial"/>
          <w:u w:val="single"/>
          <w:lang w:val="lt-LT"/>
        </w:rPr>
        <w:t>Paslaugų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Pr="00ED6C4E">
        <w:rPr>
          <w:rFonts w:eastAsiaTheme="majorEastAsia" w:cs="Arial"/>
          <w:u w:val="single"/>
          <w:lang w:val="lt-LT"/>
        </w:rPr>
        <w:t>teikėjas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Pr="00ED6C4E">
        <w:rPr>
          <w:rFonts w:eastAsiaTheme="majorEastAsia" w:cs="Arial"/>
          <w:u w:val="single"/>
          <w:lang w:val="lt-LT"/>
        </w:rPr>
        <w:t>privalo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Pr="00ED6C4E">
        <w:rPr>
          <w:rFonts w:eastAsiaTheme="majorEastAsia" w:cs="Arial"/>
          <w:u w:val="single"/>
          <w:lang w:val="lt-LT"/>
        </w:rPr>
        <w:t>vykdyti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Pr="00ED6C4E">
        <w:rPr>
          <w:rFonts w:eastAsiaTheme="majorEastAsia" w:cs="Arial"/>
          <w:u w:val="single"/>
          <w:lang w:val="lt-LT"/>
        </w:rPr>
        <w:t>šiuos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38CEC612" w:rsidRPr="00ED6C4E">
        <w:rPr>
          <w:rFonts w:eastAsiaTheme="majorEastAsia" w:cs="Arial"/>
          <w:u w:val="single"/>
          <w:lang w:val="lt-LT"/>
        </w:rPr>
        <w:t>Užsakovo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23794E1A" w:rsidRPr="00ED6C4E">
        <w:rPr>
          <w:rFonts w:eastAsiaTheme="majorEastAsia" w:cs="Arial"/>
          <w:u w:val="single"/>
          <w:lang w:val="lt-LT"/>
        </w:rPr>
        <w:t>Tinklo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23794E1A" w:rsidRPr="00ED6C4E">
        <w:rPr>
          <w:rFonts w:eastAsiaTheme="majorEastAsia" w:cs="Arial"/>
          <w:u w:val="single"/>
          <w:lang w:val="lt-LT"/>
        </w:rPr>
        <w:t>valdymo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23794E1A" w:rsidRPr="00ED6C4E">
        <w:rPr>
          <w:rFonts w:eastAsiaTheme="majorEastAsia" w:cs="Arial"/>
          <w:u w:val="single"/>
          <w:lang w:val="lt-LT"/>
        </w:rPr>
        <w:t>dispečerio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00C50339" w:rsidRPr="00ED6C4E">
        <w:rPr>
          <w:rFonts w:eastAsiaTheme="majorEastAsia" w:cs="Arial"/>
          <w:u w:val="single"/>
          <w:lang w:val="lt-LT"/>
        </w:rPr>
        <w:t>/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00C50339" w:rsidRPr="00ED6C4E">
        <w:rPr>
          <w:rFonts w:eastAsiaTheme="majorEastAsia" w:cs="Arial"/>
          <w:u w:val="single"/>
          <w:lang w:val="lt-LT"/>
        </w:rPr>
        <w:t>Tinklo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00C50339" w:rsidRPr="00ED6C4E">
        <w:rPr>
          <w:rFonts w:eastAsiaTheme="majorEastAsia" w:cs="Arial"/>
          <w:u w:val="single"/>
          <w:lang w:val="lt-LT"/>
        </w:rPr>
        <w:t>priežiūros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00C50339" w:rsidRPr="00ED6C4E">
        <w:rPr>
          <w:rFonts w:eastAsiaTheme="majorEastAsia" w:cs="Arial"/>
          <w:u w:val="single"/>
          <w:lang w:val="lt-LT"/>
        </w:rPr>
        <w:t>komandos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000617B6" w:rsidRPr="00ED6C4E">
        <w:rPr>
          <w:rFonts w:eastAsiaTheme="majorEastAsia" w:cs="Arial"/>
          <w:u w:val="single"/>
          <w:lang w:val="lt-LT"/>
        </w:rPr>
        <w:t>atstovų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54CA23E7" w:rsidRPr="00ED6C4E">
        <w:rPr>
          <w:rFonts w:eastAsiaTheme="majorEastAsia" w:cs="Arial"/>
          <w:u w:val="single"/>
          <w:lang w:val="lt-LT"/>
        </w:rPr>
        <w:t>duotus</w:t>
      </w:r>
      <w:r w:rsidR="00DD2CC6" w:rsidRPr="00ED6C4E">
        <w:rPr>
          <w:rFonts w:eastAsiaTheme="majorEastAsia" w:cs="Arial"/>
          <w:u w:val="single"/>
          <w:lang w:val="lt-LT"/>
        </w:rPr>
        <w:t xml:space="preserve"> </w:t>
      </w:r>
      <w:r w:rsidR="23794E1A" w:rsidRPr="00ED6C4E">
        <w:rPr>
          <w:rFonts w:eastAsiaTheme="majorEastAsia" w:cs="Arial"/>
          <w:u w:val="single"/>
          <w:lang w:val="lt-LT"/>
        </w:rPr>
        <w:t>nurodym</w:t>
      </w:r>
      <w:r w:rsidR="6DBA12F5" w:rsidRPr="00ED6C4E">
        <w:rPr>
          <w:rFonts w:eastAsiaTheme="majorEastAsia" w:cs="Arial"/>
          <w:u w:val="single"/>
          <w:lang w:val="lt-LT"/>
        </w:rPr>
        <w:t>u</w:t>
      </w:r>
      <w:r w:rsidR="23794E1A" w:rsidRPr="00ED6C4E">
        <w:rPr>
          <w:rFonts w:eastAsiaTheme="majorEastAsia" w:cs="Arial"/>
          <w:u w:val="single"/>
          <w:lang w:val="lt-LT"/>
        </w:rPr>
        <w:t>s</w:t>
      </w:r>
      <w:r w:rsidR="003B4E81" w:rsidRPr="00ED6C4E">
        <w:rPr>
          <w:rFonts w:eastAsiaTheme="majorEastAsia" w:cs="Arial"/>
          <w:u w:val="single"/>
          <w:lang w:val="lt-LT"/>
        </w:rPr>
        <w:t>:</w:t>
      </w:r>
    </w:p>
    <w:p w14:paraId="271985B9" w14:textId="51321959" w:rsidR="00F346D5" w:rsidRPr="00ED6C4E" w:rsidRDefault="00803058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</w:t>
      </w:r>
      <w:r w:rsidR="004A39D1" w:rsidRPr="00ED6C4E">
        <w:rPr>
          <w:rFonts w:cs="Arial"/>
          <w:lang w:val="lt-LT"/>
        </w:rPr>
        <w:t>l</w:t>
      </w:r>
      <w:r w:rsidRPr="00ED6C4E">
        <w:rPr>
          <w:rFonts w:cs="Arial"/>
          <w:lang w:val="lt-LT"/>
        </w:rPr>
        <w:t>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</w:t>
      </w:r>
      <w:r w:rsidR="23794E1A" w:rsidRPr="00ED6C4E">
        <w:rPr>
          <w:rFonts w:cs="Arial"/>
          <w:lang w:val="lt-LT"/>
        </w:rPr>
        <w:t>eplanin</w:t>
      </w:r>
      <w:r w:rsidR="004A39D1" w:rsidRPr="00ED6C4E">
        <w:rPr>
          <w:rFonts w:cs="Arial"/>
          <w:lang w:val="lt-LT"/>
        </w:rPr>
        <w:t>e</w:t>
      </w:r>
      <w:r w:rsidR="23794E1A"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23794E1A" w:rsidRPr="00ED6C4E">
        <w:rPr>
          <w:rFonts w:cs="Arial"/>
          <w:lang w:val="lt-LT"/>
        </w:rPr>
        <w:t>sandarumo</w:t>
      </w:r>
      <w:r w:rsidR="00DD2CC6" w:rsidRPr="00ED6C4E">
        <w:rPr>
          <w:rFonts w:cs="Arial"/>
          <w:lang w:val="lt-LT"/>
        </w:rPr>
        <w:t xml:space="preserve"> </w:t>
      </w:r>
      <w:r w:rsidR="23794E1A" w:rsidRPr="00ED6C4E">
        <w:rPr>
          <w:rFonts w:cs="Arial"/>
          <w:lang w:val="lt-LT"/>
        </w:rPr>
        <w:t>patikr</w:t>
      </w:r>
      <w:r w:rsidRPr="00ED6C4E">
        <w:rPr>
          <w:rFonts w:cs="Arial"/>
          <w:lang w:val="lt-LT"/>
        </w:rPr>
        <w:t>a</w:t>
      </w:r>
      <w:r w:rsidR="23794E1A"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23794E1A" w:rsidRPr="00ED6C4E">
        <w:rPr>
          <w:rFonts w:cs="Arial"/>
          <w:lang w:val="lt-LT"/>
        </w:rPr>
        <w:t>(kai</w:t>
      </w:r>
      <w:r w:rsidR="00DD2CC6" w:rsidRPr="00ED6C4E">
        <w:rPr>
          <w:rFonts w:cs="Arial"/>
          <w:lang w:val="lt-LT"/>
        </w:rPr>
        <w:t xml:space="preserve"> </w:t>
      </w:r>
      <w:r w:rsidR="007064A0" w:rsidRPr="00ED6C4E">
        <w:rPr>
          <w:rFonts w:cs="Arial"/>
          <w:lang w:val="lt-LT"/>
        </w:rPr>
        <w:t>ŠTT</w:t>
      </w:r>
      <w:r w:rsidR="00DD2CC6" w:rsidRPr="00ED6C4E">
        <w:rPr>
          <w:rFonts w:cs="Arial"/>
          <w:lang w:val="lt-LT"/>
        </w:rPr>
        <w:t xml:space="preserve"> </w:t>
      </w:r>
      <w:r w:rsidR="23794E1A" w:rsidRPr="00ED6C4E">
        <w:rPr>
          <w:rFonts w:cs="Arial"/>
          <w:lang w:val="lt-LT"/>
        </w:rPr>
        <w:t>pamaitinimas</w:t>
      </w:r>
      <w:r w:rsidR="00DD2CC6" w:rsidRPr="00ED6C4E">
        <w:rPr>
          <w:rFonts w:cs="Arial"/>
          <w:lang w:val="lt-LT"/>
        </w:rPr>
        <w:t xml:space="preserve"> </w:t>
      </w:r>
      <w:r w:rsidR="23794E1A" w:rsidRPr="00ED6C4E">
        <w:rPr>
          <w:rFonts w:cs="Arial"/>
          <w:lang w:val="lt-LT"/>
        </w:rPr>
        <w:t>staigiai</w:t>
      </w:r>
      <w:r w:rsidR="00DD2CC6" w:rsidRPr="00ED6C4E">
        <w:rPr>
          <w:rFonts w:cs="Arial"/>
          <w:lang w:val="lt-LT"/>
        </w:rPr>
        <w:t xml:space="preserve"> </w:t>
      </w:r>
      <w:r w:rsidR="23794E1A" w:rsidRPr="00ED6C4E">
        <w:rPr>
          <w:rFonts w:cs="Arial"/>
          <w:lang w:val="lt-LT"/>
        </w:rPr>
        <w:t>padidėja</w:t>
      </w:r>
      <w:r w:rsidR="00DD2CC6" w:rsidRPr="00ED6C4E">
        <w:rPr>
          <w:rFonts w:cs="Arial"/>
          <w:lang w:val="lt-LT"/>
        </w:rPr>
        <w:t xml:space="preserve"> </w:t>
      </w:r>
      <w:r w:rsidR="23794E1A"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="23794E1A" w:rsidRPr="00ED6C4E">
        <w:rPr>
          <w:rFonts w:cs="Arial"/>
          <w:lang w:val="lt-LT"/>
        </w:rPr>
        <w:t>didėja</w:t>
      </w:r>
      <w:r w:rsidR="00DD2CC6" w:rsidRPr="00ED6C4E">
        <w:rPr>
          <w:rFonts w:cs="Arial"/>
          <w:lang w:val="lt-LT"/>
        </w:rPr>
        <w:t xml:space="preserve"> </w:t>
      </w:r>
      <w:r w:rsidR="00434B27" w:rsidRPr="00ED6C4E">
        <w:rPr>
          <w:rFonts w:cs="Arial"/>
          <w:lang w:val="lt-LT"/>
        </w:rPr>
        <w:t>ŠTT</w:t>
      </w:r>
      <w:r w:rsidR="00DD2CC6" w:rsidRPr="00ED6C4E">
        <w:rPr>
          <w:rFonts w:cs="Arial"/>
          <w:lang w:val="lt-LT"/>
        </w:rPr>
        <w:t xml:space="preserve"> </w:t>
      </w:r>
      <w:r w:rsidR="23794E1A" w:rsidRPr="00ED6C4E">
        <w:rPr>
          <w:rFonts w:cs="Arial"/>
          <w:lang w:val="lt-LT"/>
        </w:rPr>
        <w:t>vandens</w:t>
      </w:r>
      <w:r w:rsidR="00DD2CC6" w:rsidRPr="00ED6C4E">
        <w:rPr>
          <w:rFonts w:cs="Arial"/>
          <w:lang w:val="lt-LT"/>
        </w:rPr>
        <w:t xml:space="preserve"> </w:t>
      </w:r>
      <w:r w:rsidR="23794E1A" w:rsidRPr="00ED6C4E">
        <w:rPr>
          <w:rFonts w:cs="Arial"/>
          <w:lang w:val="lt-LT"/>
        </w:rPr>
        <w:t>kietumas)</w:t>
      </w:r>
      <w:r w:rsidR="00352AF7" w:rsidRPr="00ED6C4E">
        <w:rPr>
          <w:rFonts w:cs="Arial"/>
          <w:lang w:val="lt-LT"/>
        </w:rPr>
        <w:t>;</w:t>
      </w:r>
    </w:p>
    <w:p w14:paraId="61208724" w14:textId="77777777" w:rsidR="00E04581" w:rsidRPr="00ED6C4E" w:rsidRDefault="00E04581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 teikėjas privalo atlikti perjungimus ŠTT;</w:t>
      </w:r>
    </w:p>
    <w:p w14:paraId="13980559" w14:textId="77777777" w:rsidR="00E04581" w:rsidRPr="00ED6C4E" w:rsidRDefault="00E04581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 teikėjas turi įvesti  fluoresceiną į tinklą (vandens nudažymas, kad vanduo būtų lengvai identifikuojamas);</w:t>
      </w:r>
    </w:p>
    <w:p w14:paraId="06171604" w14:textId="77777777" w:rsidR="00E04581" w:rsidRPr="00ED6C4E" w:rsidRDefault="00E04581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 teikėjas turi atstovauti kasimo procese kai jį vykdo tretieji asmenys (kai atliekami kasimo ar statybos darbai šilumos tinklų apsaugos zonoje);</w:t>
      </w:r>
    </w:p>
    <w:p w14:paraId="7E02E23E" w14:textId="6063FEDE" w:rsidR="00E04581" w:rsidRPr="00ED6C4E" w:rsidRDefault="00E04581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 teikėjas privalo atlikti mobilių katilinių patikrinimus jų darbo metu.</w:t>
      </w:r>
    </w:p>
    <w:p w14:paraId="59C06AA5" w14:textId="7A4970EF" w:rsidR="002824AD" w:rsidRPr="00ED6C4E" w:rsidRDefault="00DA72A1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5B5063"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="005B5063" w:rsidRPr="00ED6C4E">
        <w:rPr>
          <w:rFonts w:cs="Arial"/>
          <w:lang w:val="lt-LT"/>
        </w:rPr>
        <w:t>teikti</w:t>
      </w:r>
      <w:r w:rsidR="00DD2CC6" w:rsidRPr="00ED6C4E">
        <w:rPr>
          <w:rFonts w:cs="Arial"/>
          <w:lang w:val="lt-LT"/>
        </w:rPr>
        <w:t xml:space="preserve"> </w:t>
      </w:r>
      <w:r w:rsidR="004C21F8" w:rsidRPr="00ED6C4E">
        <w:rPr>
          <w:rFonts w:cs="Arial"/>
          <w:lang w:val="lt-LT"/>
        </w:rPr>
        <w:t>k</w:t>
      </w:r>
      <w:r w:rsidR="297A19B6" w:rsidRPr="00ED6C4E">
        <w:rPr>
          <w:rFonts w:cs="Arial"/>
          <w:lang w:val="lt-LT"/>
        </w:rPr>
        <w:t>asimo</w:t>
      </w:r>
      <w:r w:rsidR="00DD2CC6" w:rsidRPr="00ED6C4E">
        <w:rPr>
          <w:rFonts w:cs="Arial"/>
          <w:lang w:val="lt-LT"/>
        </w:rPr>
        <w:t xml:space="preserve"> </w:t>
      </w:r>
      <w:r w:rsidR="003921EC" w:rsidRPr="00ED6C4E">
        <w:rPr>
          <w:rFonts w:cs="Arial"/>
          <w:lang w:val="lt-LT"/>
        </w:rPr>
        <w:t>teritorijos</w:t>
      </w:r>
      <w:r w:rsidR="00DD2CC6" w:rsidRPr="00ED6C4E">
        <w:rPr>
          <w:rFonts w:cs="Arial"/>
          <w:lang w:val="lt-LT"/>
        </w:rPr>
        <w:t xml:space="preserve"> </w:t>
      </w:r>
      <w:r w:rsidR="004C21F8" w:rsidRPr="00ED6C4E">
        <w:rPr>
          <w:rFonts w:cs="Arial"/>
          <w:lang w:val="lt-LT"/>
        </w:rPr>
        <w:t>atkūrimo</w:t>
      </w:r>
      <w:r w:rsidR="00DD2CC6" w:rsidRPr="00ED6C4E">
        <w:rPr>
          <w:rFonts w:cs="Arial"/>
          <w:lang w:val="lt-LT"/>
        </w:rPr>
        <w:t xml:space="preserve"> </w:t>
      </w:r>
      <w:r w:rsidR="003921EC" w:rsidRPr="00ED6C4E">
        <w:rPr>
          <w:rFonts w:cs="Arial"/>
          <w:lang w:val="lt-LT"/>
        </w:rPr>
        <w:t>(</w:t>
      </w:r>
      <w:r w:rsidR="004C21F8" w:rsidRPr="00ED6C4E">
        <w:rPr>
          <w:rFonts w:cs="Arial"/>
          <w:lang w:val="lt-LT"/>
        </w:rPr>
        <w:t>sutvarkymo</w:t>
      </w:r>
      <w:r w:rsidR="003921EC" w:rsidRPr="00ED6C4E">
        <w:rPr>
          <w:rFonts w:cs="Arial"/>
          <w:lang w:val="lt-LT"/>
        </w:rPr>
        <w:t>)</w:t>
      </w:r>
      <w:r w:rsidR="00DD2CC6" w:rsidRPr="00ED6C4E">
        <w:rPr>
          <w:rFonts w:cs="Arial"/>
          <w:lang w:val="lt-LT"/>
        </w:rPr>
        <w:t xml:space="preserve"> </w:t>
      </w:r>
      <w:r w:rsidR="004C21F8" w:rsidRPr="00ED6C4E">
        <w:rPr>
          <w:rFonts w:cs="Arial"/>
          <w:lang w:val="lt-LT"/>
        </w:rPr>
        <w:t>paslaugas</w:t>
      </w:r>
      <w:r w:rsidR="00A773FC" w:rsidRPr="00ED6C4E">
        <w:rPr>
          <w:rFonts w:cs="Arial"/>
          <w:lang w:val="lt-LT"/>
        </w:rPr>
        <w:t>.</w:t>
      </w:r>
    </w:p>
    <w:p w14:paraId="770B3D19" w14:textId="77777777" w:rsidR="00187A01" w:rsidRPr="00ED6C4E" w:rsidRDefault="00187A01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 teikėjas privalo teikti įgriovų vietų atkasimo, jų atsiradimų priežasčių šalinimo paslaugas.</w:t>
      </w:r>
    </w:p>
    <w:p w14:paraId="778875F3" w14:textId="77777777" w:rsidR="00646C10" w:rsidRPr="00ED6C4E" w:rsidRDefault="006B1173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</w:t>
      </w:r>
      <w:r w:rsidR="25A80385" w:rsidRPr="00ED6C4E">
        <w:rPr>
          <w:rFonts w:cs="Arial"/>
          <w:lang w:val="lt-LT"/>
        </w:rPr>
        <w:t>laninių</w:t>
      </w:r>
      <w:r w:rsidR="00DD2CC6" w:rsidRPr="00ED6C4E">
        <w:rPr>
          <w:rFonts w:cs="Arial"/>
          <w:lang w:val="lt-LT"/>
        </w:rPr>
        <w:t xml:space="preserve"> </w:t>
      </w:r>
      <w:r w:rsidR="297A19B6" w:rsidRPr="00ED6C4E">
        <w:rPr>
          <w:rFonts w:cs="Arial"/>
          <w:lang w:val="lt-LT"/>
        </w:rPr>
        <w:t>šurfų</w:t>
      </w:r>
      <w:r w:rsidR="00DD2CC6" w:rsidRPr="00ED6C4E">
        <w:rPr>
          <w:rFonts w:cs="Arial"/>
          <w:lang w:val="lt-LT"/>
        </w:rPr>
        <w:t xml:space="preserve"> </w:t>
      </w:r>
      <w:r w:rsidR="297A19B6" w:rsidRPr="00ED6C4E">
        <w:rPr>
          <w:rFonts w:cs="Arial"/>
          <w:lang w:val="lt-LT"/>
        </w:rPr>
        <w:t>vietų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atkasimo</w:t>
      </w:r>
      <w:r w:rsidR="00FA681B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FA681B" w:rsidRPr="00ED6C4E">
        <w:rPr>
          <w:rFonts w:cs="Arial"/>
          <w:lang w:val="lt-LT"/>
        </w:rPr>
        <w:t>o</w:t>
      </w:r>
      <w:r w:rsidR="00DD2CC6" w:rsidRPr="00ED6C4E">
        <w:rPr>
          <w:rFonts w:cs="Arial"/>
          <w:lang w:val="lt-LT"/>
        </w:rPr>
        <w:t xml:space="preserve"> </w:t>
      </w:r>
      <w:r w:rsidR="00FA681B" w:rsidRPr="00ED6C4E">
        <w:rPr>
          <w:rFonts w:cs="Arial"/>
          <w:lang w:val="lt-LT"/>
        </w:rPr>
        <w:t>po</w:t>
      </w:r>
      <w:r w:rsidR="00DD2CC6" w:rsidRPr="00ED6C4E">
        <w:rPr>
          <w:rFonts w:cs="Arial"/>
          <w:lang w:val="lt-LT"/>
        </w:rPr>
        <w:t xml:space="preserve"> </w:t>
      </w:r>
      <w:r w:rsidR="00FA681B" w:rsidRPr="00ED6C4E">
        <w:rPr>
          <w:rFonts w:cs="Arial"/>
          <w:lang w:val="lt-LT"/>
        </w:rPr>
        <w:t>kasimo</w:t>
      </w:r>
      <w:r w:rsidR="00DD2CC6" w:rsidRPr="00ED6C4E">
        <w:rPr>
          <w:rFonts w:cs="Arial"/>
          <w:lang w:val="lt-LT"/>
        </w:rPr>
        <w:t xml:space="preserve"> </w:t>
      </w:r>
      <w:r w:rsidR="297A19B6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6157A9" w:rsidRPr="00ED6C4E">
        <w:rPr>
          <w:rFonts w:cs="Arial"/>
          <w:lang w:val="lt-LT"/>
        </w:rPr>
        <w:t>teritorijos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atkūrimo</w:t>
      </w:r>
      <w:r w:rsidR="006157A9" w:rsidRPr="00ED6C4E">
        <w:rPr>
          <w:rFonts w:cs="Arial"/>
          <w:lang w:val="lt-LT"/>
        </w:rPr>
        <w:t>/</w:t>
      </w:r>
      <w:r w:rsidRPr="00ED6C4E">
        <w:rPr>
          <w:rFonts w:cs="Arial"/>
          <w:lang w:val="lt-LT"/>
        </w:rPr>
        <w:t>sutvarkymo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paslaugas</w:t>
      </w:r>
      <w:r w:rsidR="00A773FC" w:rsidRPr="00ED6C4E">
        <w:rPr>
          <w:rFonts w:cs="Arial"/>
          <w:lang w:val="lt-LT"/>
        </w:rPr>
        <w:t>.</w:t>
      </w:r>
    </w:p>
    <w:p w14:paraId="380A2EFC" w14:textId="084C65D6" w:rsidR="00BB31C9" w:rsidRPr="00ED6C4E" w:rsidRDefault="297A19B6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Transportavimo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paslaugos</w:t>
      </w:r>
      <w:r w:rsidR="00BB31C9" w:rsidRPr="00ED6C4E">
        <w:rPr>
          <w:rFonts w:cs="Arial"/>
          <w:lang w:val="lt-LT"/>
        </w:rPr>
        <w:t>:</w:t>
      </w:r>
    </w:p>
    <w:p w14:paraId="555B319E" w14:textId="77777777" w:rsidR="00187A01" w:rsidRPr="00ED6C4E" w:rsidRDefault="00187A01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 teikėjas turi transportuoti kurą į mobiliųjų katilinių generatorius, atvežti mobilios katilinės papildymui reikalingą termofikatą ir kitas medžiagas;</w:t>
      </w:r>
    </w:p>
    <w:p w14:paraId="139C3CAA" w14:textId="77777777" w:rsidR="00187A01" w:rsidRPr="00ED6C4E" w:rsidRDefault="00187A01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 teikėjas privalo teikti mobilių katilinių į numatytą vietą Vilniaus mieste transportavimo paslaugas, laikinam šildymo paslaugos teikimui;</w:t>
      </w:r>
    </w:p>
    <w:p w14:paraId="24DE0DA5" w14:textId="502FEBF0" w:rsidR="297A19B6" w:rsidRPr="00ED6C4E" w:rsidRDefault="008D2B49" w:rsidP="00ED6C4E">
      <w:pPr>
        <w:pStyle w:val="ListNumber"/>
        <w:numPr>
          <w:ilvl w:val="3"/>
          <w:numId w:val="5"/>
        </w:numPr>
        <w:tabs>
          <w:tab w:val="left" w:pos="567"/>
          <w:tab w:val="left" w:pos="709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</w:t>
      </w:r>
      <w:r w:rsidR="7569FEF0" w:rsidRPr="00ED6C4E">
        <w:rPr>
          <w:rFonts w:cs="Arial"/>
          <w:lang w:val="lt-LT"/>
        </w:rPr>
        <w:t>edžiagų</w:t>
      </w:r>
      <w:r w:rsidR="00DD2CC6" w:rsidRPr="00ED6C4E">
        <w:rPr>
          <w:rFonts w:cs="Arial"/>
          <w:lang w:val="lt-LT"/>
        </w:rPr>
        <w:t xml:space="preserve"> </w:t>
      </w:r>
      <w:r w:rsidR="00A135EA" w:rsidRPr="00ED6C4E">
        <w:rPr>
          <w:rFonts w:cs="Arial"/>
          <w:lang w:val="lt-LT"/>
        </w:rPr>
        <w:t>(gelžbetonio</w:t>
      </w:r>
      <w:r w:rsidR="00DD2CC6" w:rsidRPr="00ED6C4E">
        <w:rPr>
          <w:rFonts w:cs="Arial"/>
          <w:lang w:val="lt-LT"/>
        </w:rPr>
        <w:t xml:space="preserve"> </w:t>
      </w:r>
      <w:r w:rsidR="00A135EA" w:rsidRPr="00ED6C4E">
        <w:rPr>
          <w:rFonts w:cs="Arial"/>
          <w:lang w:val="lt-LT"/>
        </w:rPr>
        <w:t>gaminiai,</w:t>
      </w:r>
      <w:r w:rsidR="00DD2CC6" w:rsidRPr="00ED6C4E">
        <w:rPr>
          <w:rFonts w:cs="Arial"/>
          <w:lang w:val="lt-LT"/>
        </w:rPr>
        <w:t xml:space="preserve"> </w:t>
      </w:r>
      <w:r w:rsidR="00A135EA" w:rsidRPr="00ED6C4E">
        <w:rPr>
          <w:rFonts w:cs="Arial"/>
          <w:lang w:val="lt-LT"/>
        </w:rPr>
        <w:t>vamzdynai,</w:t>
      </w:r>
      <w:r w:rsidR="00DD2CC6" w:rsidRPr="00ED6C4E">
        <w:rPr>
          <w:rFonts w:cs="Arial"/>
          <w:lang w:val="lt-LT"/>
        </w:rPr>
        <w:t xml:space="preserve"> </w:t>
      </w:r>
      <w:r w:rsidR="00A135EA" w:rsidRPr="00ED6C4E">
        <w:rPr>
          <w:rFonts w:cs="Arial"/>
          <w:lang w:val="lt-LT"/>
        </w:rPr>
        <w:t>gruntai</w:t>
      </w:r>
      <w:r w:rsidR="00DD2CC6" w:rsidRPr="00ED6C4E">
        <w:rPr>
          <w:rFonts w:cs="Arial"/>
          <w:lang w:val="lt-LT"/>
        </w:rPr>
        <w:t xml:space="preserve"> </w:t>
      </w:r>
      <w:r w:rsidR="009448E7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9448E7" w:rsidRPr="00ED6C4E">
        <w:rPr>
          <w:rFonts w:cs="Arial"/>
          <w:lang w:val="lt-LT"/>
        </w:rPr>
        <w:t>kt.</w:t>
      </w:r>
      <w:r w:rsidR="00A135EA" w:rsidRPr="00ED6C4E">
        <w:rPr>
          <w:rFonts w:cs="Arial"/>
          <w:lang w:val="lt-LT"/>
        </w:rPr>
        <w:t>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pervežimo</w:t>
      </w:r>
      <w:r w:rsidR="00DD2CC6" w:rsidRPr="00ED6C4E">
        <w:rPr>
          <w:rFonts w:cs="Arial"/>
          <w:lang w:val="lt-LT"/>
        </w:rPr>
        <w:t xml:space="preserve"> </w:t>
      </w:r>
      <w:r w:rsidR="00D50EA6" w:rsidRPr="00ED6C4E">
        <w:rPr>
          <w:rFonts w:cs="Arial"/>
          <w:lang w:val="lt-LT"/>
        </w:rPr>
        <w:t>iš</w:t>
      </w:r>
      <w:r w:rsidR="00DD2CC6" w:rsidRPr="00ED6C4E">
        <w:rPr>
          <w:rFonts w:cs="Arial"/>
          <w:lang w:val="lt-LT"/>
        </w:rPr>
        <w:t xml:space="preserve"> </w:t>
      </w:r>
      <w:r w:rsidR="00D50EA6"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="00D50EA6" w:rsidRPr="00ED6C4E">
        <w:rPr>
          <w:rFonts w:cs="Arial"/>
          <w:lang w:val="lt-LT"/>
        </w:rPr>
        <w:t>sandėli</w:t>
      </w:r>
      <w:r w:rsidR="00B26D61" w:rsidRPr="00ED6C4E">
        <w:rPr>
          <w:rFonts w:cs="Arial"/>
          <w:lang w:val="lt-LT"/>
        </w:rPr>
        <w:t>o</w:t>
      </w:r>
      <w:r w:rsidR="00200E71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8B33A5" w:rsidRPr="00ED6C4E">
        <w:rPr>
          <w:rFonts w:cs="Arial"/>
          <w:lang w:val="lt-LT"/>
        </w:rPr>
        <w:t>esančio</w:t>
      </w:r>
      <w:r w:rsidR="00DD2CC6" w:rsidRPr="00ED6C4E">
        <w:rPr>
          <w:rFonts w:cs="Arial"/>
          <w:lang w:val="lt-LT"/>
        </w:rPr>
        <w:t xml:space="preserve"> </w:t>
      </w:r>
      <w:r w:rsidR="008B33A5" w:rsidRPr="00ED6C4E">
        <w:rPr>
          <w:rFonts w:cs="Arial"/>
          <w:lang w:val="lt-LT"/>
        </w:rPr>
        <w:t>adresu</w:t>
      </w:r>
      <w:r w:rsidR="00DD2CC6" w:rsidRPr="00ED6C4E">
        <w:rPr>
          <w:rFonts w:cs="Arial"/>
          <w:lang w:val="lt-LT"/>
        </w:rPr>
        <w:t xml:space="preserve"> </w:t>
      </w:r>
      <w:r w:rsidR="000B0872" w:rsidRPr="00ED6C4E">
        <w:rPr>
          <w:rFonts w:cs="Arial"/>
          <w:lang w:val="lt-LT"/>
        </w:rPr>
        <w:t>Elektrinės</w:t>
      </w:r>
      <w:r w:rsidR="00DD2CC6" w:rsidRPr="00ED6C4E">
        <w:rPr>
          <w:rFonts w:cs="Arial"/>
          <w:lang w:val="lt-LT"/>
        </w:rPr>
        <w:t xml:space="preserve"> </w:t>
      </w:r>
      <w:r w:rsidR="000B0872" w:rsidRPr="00ED6C4E">
        <w:rPr>
          <w:rFonts w:cs="Arial"/>
          <w:lang w:val="lt-LT"/>
        </w:rPr>
        <w:t>g.</w:t>
      </w:r>
      <w:r w:rsidR="00DD2CC6" w:rsidRPr="00ED6C4E">
        <w:rPr>
          <w:rFonts w:cs="Arial"/>
          <w:lang w:val="lt-LT"/>
        </w:rPr>
        <w:t xml:space="preserve"> </w:t>
      </w:r>
      <w:r w:rsidR="000B0872" w:rsidRPr="00ED6C4E">
        <w:rPr>
          <w:rFonts w:cs="Arial"/>
          <w:lang w:val="lt-LT"/>
        </w:rPr>
        <w:t>2</w:t>
      </w:r>
      <w:r w:rsidR="00DF2898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DF2898" w:rsidRPr="00ED6C4E">
        <w:rPr>
          <w:rFonts w:cs="Arial"/>
          <w:lang w:val="lt-LT"/>
        </w:rPr>
        <w:t>Vilnius</w:t>
      </w:r>
      <w:r w:rsidR="003921EC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3921EC" w:rsidRPr="00ED6C4E">
        <w:rPr>
          <w:rFonts w:cs="Arial"/>
          <w:lang w:val="lt-LT"/>
        </w:rPr>
        <w:t>Lietuva</w:t>
      </w:r>
      <w:r w:rsidR="00DD2CC6" w:rsidRPr="00ED6C4E">
        <w:rPr>
          <w:rFonts w:cs="Arial"/>
          <w:lang w:val="lt-LT"/>
        </w:rPr>
        <w:t xml:space="preserve"> </w:t>
      </w:r>
      <w:r w:rsidR="00E931FD"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="00B55EA0"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="00B55EA0" w:rsidRPr="00ED6C4E">
        <w:rPr>
          <w:rFonts w:cs="Arial"/>
          <w:lang w:val="lt-LT"/>
        </w:rPr>
        <w:t>nurodytą</w:t>
      </w:r>
      <w:r w:rsidR="00DD2CC6" w:rsidRPr="00ED6C4E">
        <w:rPr>
          <w:rFonts w:cs="Arial"/>
          <w:lang w:val="lt-LT"/>
        </w:rPr>
        <w:t xml:space="preserve"> </w:t>
      </w:r>
      <w:r w:rsidR="006904AB" w:rsidRPr="00ED6C4E">
        <w:rPr>
          <w:rFonts w:cs="Arial"/>
          <w:lang w:val="lt-LT"/>
        </w:rPr>
        <w:t>vietą</w:t>
      </w:r>
      <w:r w:rsidR="00DD2CC6" w:rsidRPr="00ED6C4E">
        <w:rPr>
          <w:rFonts w:cs="Arial"/>
          <w:lang w:val="lt-LT"/>
        </w:rPr>
        <w:t xml:space="preserve"> </w:t>
      </w:r>
      <w:r w:rsidR="006904AB" w:rsidRPr="00ED6C4E">
        <w:rPr>
          <w:rFonts w:cs="Arial"/>
          <w:lang w:val="lt-LT"/>
        </w:rPr>
        <w:t>paslaug</w:t>
      </w:r>
      <w:r w:rsidRPr="00ED6C4E">
        <w:rPr>
          <w:rFonts w:cs="Arial"/>
          <w:lang w:val="lt-LT"/>
        </w:rPr>
        <w:t>a</w:t>
      </w:r>
      <w:r w:rsidR="006904AB"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00224C3F" w:rsidRPr="00ED6C4E">
        <w:rPr>
          <w:rFonts w:cs="Arial"/>
          <w:lang w:val="lt-LT"/>
        </w:rPr>
        <w:t>Vilniaus</w:t>
      </w:r>
      <w:r w:rsidR="00DD2CC6" w:rsidRPr="00ED6C4E">
        <w:rPr>
          <w:rFonts w:cs="Arial"/>
          <w:lang w:val="lt-LT"/>
        </w:rPr>
        <w:t xml:space="preserve"> </w:t>
      </w:r>
      <w:r w:rsidR="00224C3F" w:rsidRPr="00ED6C4E">
        <w:rPr>
          <w:rFonts w:cs="Arial"/>
          <w:lang w:val="lt-LT"/>
        </w:rPr>
        <w:t>mieste</w:t>
      </w:r>
      <w:r w:rsidR="00A773FC" w:rsidRPr="00ED6C4E">
        <w:rPr>
          <w:rFonts w:cs="Arial"/>
          <w:lang w:val="lt-LT"/>
        </w:rPr>
        <w:t>.</w:t>
      </w:r>
    </w:p>
    <w:p w14:paraId="3DEB41CD" w14:textId="77777777" w:rsidR="00F35AFD" w:rsidRPr="00ED6C4E" w:rsidRDefault="00F35AFD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76E3B5BD" w14:textId="4FB9901C" w:rsidR="00DC4074" w:rsidRPr="00ED6C4E" w:rsidRDefault="009E43AE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center"/>
        <w:rPr>
          <w:rFonts w:cs="Arial"/>
          <w:lang w:val="lt-LT"/>
        </w:rPr>
      </w:pPr>
      <w:r w:rsidRPr="00ED6C4E">
        <w:rPr>
          <w:rFonts w:eastAsiaTheme="majorEastAsia" w:cs="Arial"/>
          <w:b/>
          <w:bCs/>
          <w:lang w:val="lt-LT"/>
        </w:rPr>
        <w:t>TECHNINIAI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REIKALAVIMAI,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KURIUOS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TURI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ATITIKTI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PERKAMOS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PASLAUGOS</w:t>
      </w:r>
    </w:p>
    <w:p w14:paraId="16D7C4E5" w14:textId="77777777" w:rsidR="00F35AFD" w:rsidRPr="00ED6C4E" w:rsidRDefault="00F35AFD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eastAsiaTheme="majorEastAsia" w:cs="Arial"/>
          <w:b/>
          <w:bCs/>
          <w:lang w:val="lt-LT"/>
        </w:rPr>
      </w:pPr>
    </w:p>
    <w:p w14:paraId="15A3CBCE" w14:textId="39D3292F" w:rsidR="00B808A4" w:rsidRPr="00ED6C4E" w:rsidRDefault="00913DAB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teikiamos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suteikiamos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laikantis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visų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Europos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Sąjungos,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Europos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Ekonominės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erdvės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valstybių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Lietuvos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Respublikoje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galiojančių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teisės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aktų,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standartų</w:t>
      </w:r>
      <w:r w:rsidR="00914AAC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normatyvų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772975" w:rsidRPr="00ED6C4E">
        <w:rPr>
          <w:rFonts w:cs="Arial"/>
          <w:lang w:val="lt-LT"/>
        </w:rPr>
        <w:t>taisyklių</w:t>
      </w:r>
      <w:r w:rsidR="00914AAC" w:rsidRPr="00ED6C4E">
        <w:rPr>
          <w:rFonts w:cs="Arial"/>
          <w:lang w:val="lt-LT"/>
        </w:rPr>
        <w:t>.</w:t>
      </w:r>
    </w:p>
    <w:p w14:paraId="5EE31D3E" w14:textId="7BB6AC79" w:rsidR="006A0A9A" w:rsidRPr="00ED6C4E" w:rsidRDefault="003C0DBD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6F0A80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5F3384" w:rsidRPr="00ED6C4E">
        <w:rPr>
          <w:rFonts w:cs="Arial"/>
          <w:lang w:val="lt-LT"/>
        </w:rPr>
        <w:t>P</w:t>
      </w:r>
      <w:r w:rsidR="006F0A80" w:rsidRPr="00ED6C4E">
        <w:rPr>
          <w:rFonts w:cs="Arial"/>
          <w:lang w:val="lt-LT"/>
        </w:rPr>
        <w:t>aslaugų</w:t>
      </w:r>
      <w:r w:rsidR="00DD2CC6" w:rsidRPr="00ED6C4E">
        <w:rPr>
          <w:rFonts w:cs="Arial"/>
          <w:lang w:val="lt-LT"/>
        </w:rPr>
        <w:t xml:space="preserve"> </w:t>
      </w:r>
      <w:r w:rsidR="006F0A80" w:rsidRPr="00ED6C4E">
        <w:rPr>
          <w:rFonts w:cs="Arial"/>
          <w:lang w:val="lt-LT"/>
        </w:rPr>
        <w:t>teikimo</w:t>
      </w:r>
      <w:r w:rsidR="00DD2CC6" w:rsidRPr="00ED6C4E">
        <w:rPr>
          <w:rFonts w:cs="Arial"/>
          <w:lang w:val="lt-LT"/>
        </w:rPr>
        <w:t xml:space="preserve"> </w:t>
      </w:r>
      <w:r w:rsidR="006F0A80"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="006F0A80" w:rsidRPr="00ED6C4E">
        <w:rPr>
          <w:rFonts w:cs="Arial"/>
          <w:lang w:val="lt-LT"/>
        </w:rPr>
        <w:t>n</w:t>
      </w:r>
      <w:r w:rsidR="00914AAC" w:rsidRPr="00ED6C4E">
        <w:rPr>
          <w:rFonts w:cs="Arial"/>
          <w:lang w:val="lt-LT"/>
        </w:rPr>
        <w:t>audojamos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medžiagos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sertifikuot</w:t>
      </w:r>
      <w:r w:rsidR="00F25E70" w:rsidRPr="00ED6C4E">
        <w:rPr>
          <w:rFonts w:cs="Arial"/>
          <w:lang w:val="lt-LT"/>
        </w:rPr>
        <w:t>os</w:t>
      </w:r>
      <w:r w:rsidR="00DD2CC6" w:rsidRPr="00ED6C4E">
        <w:rPr>
          <w:rFonts w:cs="Arial"/>
          <w:lang w:val="lt-LT"/>
        </w:rPr>
        <w:t xml:space="preserve"> </w:t>
      </w:r>
      <w:r w:rsidR="00F25E70"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="00F25E70" w:rsidRPr="00ED6C4E">
        <w:rPr>
          <w:rFonts w:cs="Arial"/>
          <w:lang w:val="lt-LT"/>
        </w:rPr>
        <w:t>Europos</w:t>
      </w:r>
      <w:r w:rsidR="00DD2CC6" w:rsidRPr="00ED6C4E">
        <w:rPr>
          <w:rFonts w:cs="Arial"/>
          <w:lang w:val="lt-LT"/>
        </w:rPr>
        <w:t xml:space="preserve"> </w:t>
      </w:r>
      <w:r w:rsidR="00F25E70" w:rsidRPr="00ED6C4E">
        <w:rPr>
          <w:rFonts w:cs="Arial"/>
          <w:lang w:val="lt-LT"/>
        </w:rPr>
        <w:t>Sąjungos</w:t>
      </w:r>
      <w:r w:rsidR="00DD2CC6" w:rsidRPr="00ED6C4E">
        <w:rPr>
          <w:rFonts w:cs="Arial"/>
          <w:lang w:val="lt-LT"/>
        </w:rPr>
        <w:t xml:space="preserve"> </w:t>
      </w:r>
      <w:r w:rsidR="00F25E70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Europos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Ekonominės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erdvės</w:t>
      </w:r>
      <w:r w:rsidR="00DD2CC6" w:rsidRPr="00ED6C4E">
        <w:rPr>
          <w:rFonts w:cs="Arial"/>
          <w:lang w:val="lt-LT"/>
        </w:rPr>
        <w:t xml:space="preserve"> </w:t>
      </w:r>
      <w:r w:rsidR="00914AAC" w:rsidRPr="00ED6C4E">
        <w:rPr>
          <w:rFonts w:cs="Arial"/>
          <w:lang w:val="lt-LT"/>
        </w:rPr>
        <w:t>valstybių</w:t>
      </w:r>
      <w:r w:rsidR="00DD2CC6" w:rsidRPr="00ED6C4E">
        <w:rPr>
          <w:rFonts w:cs="Arial"/>
          <w:lang w:val="lt-LT"/>
        </w:rPr>
        <w:t xml:space="preserve"> </w:t>
      </w:r>
      <w:r w:rsidR="009D4482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9D4482" w:rsidRPr="00ED6C4E">
        <w:rPr>
          <w:rFonts w:cs="Arial"/>
          <w:lang w:val="lt-LT"/>
        </w:rPr>
        <w:t>Lietuvos</w:t>
      </w:r>
      <w:r w:rsidR="00DD2CC6" w:rsidRPr="00ED6C4E">
        <w:rPr>
          <w:rFonts w:cs="Arial"/>
          <w:lang w:val="lt-LT"/>
        </w:rPr>
        <w:t xml:space="preserve"> </w:t>
      </w:r>
      <w:r w:rsidR="009D4482" w:rsidRPr="00ED6C4E">
        <w:rPr>
          <w:rFonts w:cs="Arial"/>
          <w:lang w:val="lt-LT"/>
        </w:rPr>
        <w:t>Respublikoje</w:t>
      </w:r>
      <w:r w:rsidR="00DD2CC6" w:rsidRPr="00ED6C4E">
        <w:rPr>
          <w:rFonts w:cs="Arial"/>
          <w:lang w:val="lt-LT"/>
        </w:rPr>
        <w:t xml:space="preserve"> </w:t>
      </w:r>
      <w:r w:rsidR="00E276AB" w:rsidRPr="00ED6C4E">
        <w:rPr>
          <w:rFonts w:cs="Arial"/>
          <w:lang w:val="lt-LT"/>
        </w:rPr>
        <w:t>galiojančius</w:t>
      </w:r>
      <w:r w:rsidR="00DD2CC6" w:rsidRPr="00ED6C4E">
        <w:rPr>
          <w:rFonts w:cs="Arial"/>
          <w:lang w:val="lt-LT"/>
        </w:rPr>
        <w:t xml:space="preserve"> </w:t>
      </w:r>
      <w:r w:rsidR="00E276AB" w:rsidRPr="00ED6C4E">
        <w:rPr>
          <w:rFonts w:cs="Arial"/>
          <w:lang w:val="lt-LT"/>
        </w:rPr>
        <w:t>standartus</w:t>
      </w:r>
      <w:r w:rsidR="00914AAC" w:rsidRPr="00ED6C4E">
        <w:rPr>
          <w:rFonts w:cs="Arial"/>
          <w:lang w:val="lt-LT"/>
        </w:rPr>
        <w:t>.</w:t>
      </w:r>
    </w:p>
    <w:p w14:paraId="3310D66A" w14:textId="5EA1A758" w:rsidR="00B27472" w:rsidRPr="00ED6C4E" w:rsidRDefault="00B27472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tinkamą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atlikimą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reglamentuojantys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dokumentai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(</w:t>
      </w:r>
      <w:r w:rsidR="002224B1" w:rsidRPr="00ED6C4E">
        <w:rPr>
          <w:rFonts w:cs="Arial"/>
          <w:lang w:val="lt-LT"/>
        </w:rPr>
        <w:t>žemiau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šiame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punkte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pateikiamas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sąrašas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kaip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pagrindinių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dokumentų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pavyzdys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nenustato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visų</w:t>
      </w:r>
      <w:r w:rsidR="00DD2CC6" w:rsidRPr="00ED6C4E">
        <w:rPr>
          <w:rFonts w:cs="Arial"/>
          <w:lang w:val="lt-LT"/>
        </w:rPr>
        <w:t xml:space="preserve"> </w:t>
      </w:r>
      <w:r w:rsidR="002224B1" w:rsidRPr="00ED6C4E">
        <w:rPr>
          <w:rFonts w:cs="Arial"/>
          <w:lang w:val="lt-LT"/>
        </w:rPr>
        <w:t>P</w:t>
      </w:r>
      <w:r w:rsidR="00024F09" w:rsidRPr="00ED6C4E">
        <w:rPr>
          <w:rFonts w:cs="Arial"/>
          <w:lang w:val="lt-LT"/>
        </w:rPr>
        <w:t>aslaugų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teikimui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taikomų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teisės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aktų.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laikytis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visų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jam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taikomų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teisės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aktų,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normų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standartų,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kurie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aktualūs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teikiamų</w:t>
      </w:r>
      <w:r w:rsidR="00DD2CC6" w:rsidRPr="00ED6C4E">
        <w:rPr>
          <w:rFonts w:cs="Arial"/>
          <w:lang w:val="lt-LT"/>
        </w:rPr>
        <w:t xml:space="preserve"> </w:t>
      </w:r>
      <w:r w:rsidR="002224B1" w:rsidRPr="00ED6C4E">
        <w:rPr>
          <w:rFonts w:cs="Arial"/>
          <w:lang w:val="lt-LT"/>
        </w:rPr>
        <w:t>P</w:t>
      </w:r>
      <w:r w:rsidR="00024F09" w:rsidRPr="00ED6C4E">
        <w:rPr>
          <w:rFonts w:cs="Arial"/>
          <w:lang w:val="lt-LT"/>
        </w:rPr>
        <w:t>aslaugų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pobūdžiui,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net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jei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jie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šiame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sąraše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nėra</w:t>
      </w:r>
      <w:r w:rsidR="00DD2CC6" w:rsidRPr="00ED6C4E">
        <w:rPr>
          <w:rFonts w:cs="Arial"/>
          <w:lang w:val="lt-LT"/>
        </w:rPr>
        <w:t xml:space="preserve"> </w:t>
      </w:r>
      <w:r w:rsidR="00024F09" w:rsidRPr="00ED6C4E">
        <w:rPr>
          <w:rFonts w:cs="Arial"/>
          <w:lang w:val="lt-LT"/>
        </w:rPr>
        <w:t>nurodyti)</w:t>
      </w:r>
      <w:r w:rsidR="00285B77" w:rsidRPr="00ED6C4E">
        <w:rPr>
          <w:rFonts w:cs="Arial"/>
          <w:lang w:val="lt-LT"/>
        </w:rPr>
        <w:t>:</w:t>
      </w:r>
    </w:p>
    <w:p w14:paraId="216E540A" w14:textId="77777777" w:rsidR="00A76437" w:rsidRPr="00ED6C4E" w:rsidRDefault="00A76437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Lietuvos Respublikos šilumos ūkio įstatymas;</w:t>
      </w:r>
    </w:p>
    <w:p w14:paraId="2AF1AD01" w14:textId="77777777" w:rsidR="00A76437" w:rsidRPr="00ED6C4E" w:rsidRDefault="00A76437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Lietuvos Respublikos energetikos įstatymas;</w:t>
      </w:r>
    </w:p>
    <w:p w14:paraId="59170D79" w14:textId="2FB9902E" w:rsidR="00A76437" w:rsidRPr="00ED6C4E" w:rsidRDefault="00227899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lastRenderedPageBreak/>
        <w:t>Lietuvos Respublikos p</w:t>
      </w:r>
      <w:r w:rsidR="00A76437" w:rsidRPr="00ED6C4E">
        <w:rPr>
          <w:rFonts w:cs="Arial"/>
          <w:lang w:val="lt-LT"/>
        </w:rPr>
        <w:t>riešgaisrinės saugos įstatymas;</w:t>
      </w:r>
    </w:p>
    <w:p w14:paraId="578055DC" w14:textId="77777777" w:rsidR="00A76437" w:rsidRPr="00ED6C4E" w:rsidRDefault="00A76437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Lietuvos Respublikos darbuotojų saugos ir sveikatos įstatymas;</w:t>
      </w:r>
    </w:p>
    <w:p w14:paraId="760EB6BC" w14:textId="77777777" w:rsidR="00A76437" w:rsidRPr="00ED6C4E" w:rsidRDefault="00A76437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Garo ir vandens šildymo katilų įrengimo ir saugaus eksploatavimo taisyklės, patvirtintos Lietuvos energetikos ministro 2015 m. balandžio 8 d. įsakymu Nr. 1-102;</w:t>
      </w:r>
    </w:p>
    <w:p w14:paraId="2587BF46" w14:textId="77777777" w:rsidR="00A76437" w:rsidRPr="00ED6C4E" w:rsidRDefault="00A76437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Pastato šildymo ir karšto vandens sistemos priežiūros tvarkos aprašas, patvirtintas Lietuvos energetikos ministro 2009 m. lapkričio 26 d. įsakymu Nr. 1-229;</w:t>
      </w:r>
    </w:p>
    <w:p w14:paraId="3CD17AEA" w14:textId="77777777" w:rsidR="00A76437" w:rsidRPr="00ED6C4E" w:rsidRDefault="00A76437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Energetikos objektų ir įrenginių avarijų ar darbo sutrikimų tyrimo ir apskaitos nuostatai, patvirtinti Lietuvos Respublikos ūkio  ministro 1998 m. liepos 23 d. įsakymu Nr. 269;</w:t>
      </w:r>
    </w:p>
    <w:p w14:paraId="7285EF22" w14:textId="77777777" w:rsidR="00A76437" w:rsidRPr="00ED6C4E" w:rsidRDefault="00A76437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Bendrosios gaisrinės saugos taisyklės, patvirtintos Priešgaisrinės apsaugos ir gelbėjimo departamento prie Vidaus reikalų ministerijos direktoriaus 2005 m. vasario 18 d. įsakymu Nr. 64;</w:t>
      </w:r>
    </w:p>
    <w:p w14:paraId="7CADC48B" w14:textId="488804F3" w:rsidR="00C41AE9" w:rsidRPr="00ED6C4E" w:rsidRDefault="00C41AE9" w:rsidP="00ED6C4E">
      <w:pPr>
        <w:pStyle w:val="ListParagraph"/>
        <w:numPr>
          <w:ilvl w:val="2"/>
          <w:numId w:val="5"/>
        </w:numPr>
        <w:tabs>
          <w:tab w:val="left" w:pos="360"/>
          <w:tab w:val="left" w:pos="567"/>
          <w:tab w:val="left" w:pos="709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Suvirinimo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atliekamai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vadovaujantis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galiojančia</w:t>
      </w:r>
      <w:r w:rsidR="00DD2CC6" w:rsidRPr="00ED6C4E">
        <w:rPr>
          <w:rFonts w:cs="Arial"/>
          <w:lang w:val="lt-LT"/>
        </w:rPr>
        <w:t xml:space="preserve"> </w:t>
      </w:r>
      <w:r w:rsidR="00812909"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="00F51E08" w:rsidRPr="00ED6C4E">
        <w:rPr>
          <w:rFonts w:cs="Arial"/>
          <w:lang w:val="lt-LT"/>
        </w:rPr>
        <w:t>„</w:t>
      </w:r>
      <w:r w:rsidRPr="00ED6C4E">
        <w:rPr>
          <w:rFonts w:cs="Arial"/>
          <w:lang w:val="lt-LT"/>
        </w:rPr>
        <w:t>Suvirinimo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vykdymo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AB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Miesto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objektuose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instrukcija”</w:t>
      </w:r>
      <w:r w:rsidR="00DD2CC6" w:rsidRPr="00ED6C4E">
        <w:rPr>
          <w:rFonts w:cs="Arial"/>
          <w:lang w:val="lt-LT"/>
        </w:rPr>
        <w:t xml:space="preserve"> </w:t>
      </w:r>
      <w:r w:rsidR="00A91A6D" w:rsidRPr="00ED6C4E">
        <w:rPr>
          <w:rFonts w:cs="Arial"/>
          <w:lang w:val="lt-LT"/>
        </w:rPr>
        <w:t>(</w:t>
      </w:r>
      <w:r w:rsidR="00C74FCA" w:rsidRPr="00ED6C4E">
        <w:rPr>
          <w:rFonts w:cs="Arial"/>
          <w:lang w:val="lt-LT"/>
        </w:rPr>
        <w:t>skelbiamas</w:t>
      </w:r>
      <w:r w:rsidR="00DD2CC6" w:rsidRPr="00ED6C4E">
        <w:rPr>
          <w:rFonts w:cs="Arial"/>
          <w:lang w:val="lt-LT"/>
        </w:rPr>
        <w:t xml:space="preserve"> </w:t>
      </w:r>
      <w:r w:rsidR="00C74FCA" w:rsidRPr="00ED6C4E">
        <w:rPr>
          <w:rFonts w:cs="Arial"/>
          <w:lang w:val="lt-LT"/>
        </w:rPr>
        <w:t>viešai:</w:t>
      </w:r>
      <w:r w:rsidR="00DD2CC6" w:rsidRPr="00ED6C4E">
        <w:rPr>
          <w:rFonts w:cs="Arial"/>
          <w:lang w:val="lt-LT"/>
        </w:rPr>
        <w:t xml:space="preserve"> </w:t>
      </w:r>
      <w:hyperlink r:id="rId11">
        <w:r w:rsidR="00C74FCA" w:rsidRPr="00ED6C4E">
          <w:rPr>
            <w:rFonts w:cs="Arial"/>
            <w:lang w:val="lt-LT"/>
          </w:rPr>
          <w:t>https://miestogijos.lt/tiekejams-ir-rangovams/</w:t>
        </w:r>
      </w:hyperlink>
      <w:r w:rsidR="00C74FCA" w:rsidRPr="00ED6C4E">
        <w:rPr>
          <w:rFonts w:cs="Arial"/>
          <w:lang w:val="lt-LT"/>
        </w:rPr>
        <w:t>)</w:t>
      </w:r>
      <w:r w:rsidRPr="00ED6C4E">
        <w:rPr>
          <w:rFonts w:cs="Arial"/>
          <w:lang w:val="lt-LT"/>
        </w:rPr>
        <w:t>.</w:t>
      </w:r>
    </w:p>
    <w:p w14:paraId="13B78DC2" w14:textId="66FA20B3" w:rsidR="00154021" w:rsidRPr="00ED6C4E" w:rsidRDefault="00154021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teikia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apimtis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terminus,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nurodytus</w:t>
      </w:r>
      <w:r w:rsidR="00DD2CC6" w:rsidRPr="00ED6C4E">
        <w:rPr>
          <w:rFonts w:cs="Arial"/>
          <w:lang w:val="lt-LT"/>
        </w:rPr>
        <w:t xml:space="preserve"> </w:t>
      </w:r>
      <w:r w:rsidR="6EDC05D5" w:rsidRPr="00ED6C4E">
        <w:rPr>
          <w:rFonts w:cs="Arial"/>
          <w:lang w:val="lt-LT"/>
        </w:rPr>
        <w:t>DUŽ</w:t>
      </w:r>
      <w:r w:rsidR="008C390E" w:rsidRPr="00ED6C4E">
        <w:rPr>
          <w:rFonts w:cs="Arial"/>
          <w:lang w:val="lt-LT"/>
        </w:rPr>
        <w:t>.</w:t>
      </w:r>
    </w:p>
    <w:p w14:paraId="57340109" w14:textId="6192A78E" w:rsidR="005C16C7" w:rsidRPr="00ED6C4E" w:rsidRDefault="005D0494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R</w:t>
      </w:r>
      <w:r w:rsidR="005C16C7" w:rsidRPr="00ED6C4E">
        <w:rPr>
          <w:rFonts w:cs="Arial"/>
          <w:lang w:val="lt-LT"/>
        </w:rPr>
        <w:t>emonto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defektų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šalinimo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teikiamos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 </w:t>
      </w:r>
      <w:r w:rsidR="005C16C7" w:rsidRPr="00ED6C4E">
        <w:rPr>
          <w:rFonts w:cs="Arial"/>
          <w:lang w:val="lt-LT"/>
        </w:rPr>
        <w:t>DUŽ,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pateiktus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elektroniniu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paštu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telefonu</w:t>
      </w:r>
      <w:r w:rsidR="00DD2CC6" w:rsidRPr="00ED6C4E">
        <w:rPr>
          <w:rFonts w:cs="Arial"/>
          <w:lang w:val="lt-LT"/>
        </w:rPr>
        <w:t xml:space="preserve"> </w:t>
      </w:r>
      <w:r w:rsidR="000D7C36" w:rsidRPr="00ED6C4E">
        <w:rPr>
          <w:rFonts w:cs="Arial"/>
          <w:lang w:val="lt-LT"/>
        </w:rPr>
        <w:t>(per</w:t>
      </w:r>
      <w:r w:rsidR="00DD2CC6" w:rsidRPr="00ED6C4E">
        <w:rPr>
          <w:rFonts w:cs="Arial"/>
          <w:lang w:val="lt-LT"/>
        </w:rPr>
        <w:t xml:space="preserve"> </w:t>
      </w:r>
      <w:r w:rsidR="000D7C36" w:rsidRPr="00ED6C4E">
        <w:rPr>
          <w:rFonts w:cs="Arial"/>
          <w:lang w:val="lt-LT"/>
        </w:rPr>
        <w:t>1</w:t>
      </w:r>
      <w:r w:rsidR="00DD2CC6" w:rsidRPr="00ED6C4E">
        <w:rPr>
          <w:rFonts w:cs="Arial"/>
          <w:lang w:val="lt-LT"/>
        </w:rPr>
        <w:t xml:space="preserve"> </w:t>
      </w:r>
      <w:r w:rsidR="007A6C78" w:rsidRPr="00ED6C4E">
        <w:rPr>
          <w:rFonts w:cs="Arial"/>
          <w:lang w:val="lt-LT"/>
        </w:rPr>
        <w:t>(vieną)</w:t>
      </w:r>
      <w:r w:rsidR="00DD2CC6" w:rsidRPr="00ED6C4E">
        <w:rPr>
          <w:rFonts w:cs="Arial"/>
          <w:lang w:val="lt-LT"/>
        </w:rPr>
        <w:t xml:space="preserve"> </w:t>
      </w:r>
      <w:r w:rsidR="000D7C36" w:rsidRPr="00ED6C4E">
        <w:rPr>
          <w:rFonts w:cs="Arial"/>
          <w:lang w:val="lt-LT"/>
        </w:rPr>
        <w:t>d.d.</w:t>
      </w:r>
      <w:r w:rsidR="00DD2CC6" w:rsidRPr="00ED6C4E">
        <w:rPr>
          <w:rFonts w:cs="Arial"/>
          <w:lang w:val="lt-LT"/>
        </w:rPr>
        <w:t xml:space="preserve"> </w:t>
      </w:r>
      <w:r w:rsidR="000D7C36" w:rsidRPr="00ED6C4E">
        <w:rPr>
          <w:rFonts w:cs="Arial"/>
          <w:lang w:val="lt-LT"/>
        </w:rPr>
        <w:t>patvirtina</w:t>
      </w:r>
      <w:r w:rsidR="00E64EE2" w:rsidRPr="00ED6C4E">
        <w:rPr>
          <w:rFonts w:cs="Arial"/>
          <w:lang w:val="lt-LT"/>
        </w:rPr>
        <w:t>nt</w:t>
      </w:r>
      <w:r w:rsidR="00DD2CC6" w:rsidRPr="00ED6C4E">
        <w:rPr>
          <w:rFonts w:cs="Arial"/>
          <w:lang w:val="lt-LT"/>
        </w:rPr>
        <w:t xml:space="preserve"> </w:t>
      </w:r>
      <w:r w:rsidR="00E64EE2"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="00E64EE2" w:rsidRPr="00ED6C4E">
        <w:rPr>
          <w:rFonts w:cs="Arial"/>
          <w:lang w:val="lt-LT"/>
        </w:rPr>
        <w:t>el.</w:t>
      </w:r>
      <w:r w:rsidR="00DD2CC6" w:rsidRPr="00ED6C4E">
        <w:rPr>
          <w:rFonts w:cs="Arial"/>
          <w:lang w:val="lt-LT"/>
        </w:rPr>
        <w:t xml:space="preserve"> </w:t>
      </w:r>
      <w:r w:rsidR="00E64EE2" w:rsidRPr="00ED6C4E">
        <w:rPr>
          <w:rFonts w:cs="Arial"/>
          <w:lang w:val="lt-LT"/>
        </w:rPr>
        <w:t>paštu)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apibrėžtais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reagavimo</w:t>
      </w:r>
      <w:r w:rsidR="00DD2CC6" w:rsidRPr="00ED6C4E">
        <w:rPr>
          <w:rFonts w:cs="Arial"/>
          <w:lang w:val="lt-LT"/>
        </w:rPr>
        <w:t xml:space="preserve"> </w:t>
      </w:r>
      <w:r w:rsidR="005C16C7" w:rsidRPr="00ED6C4E">
        <w:rPr>
          <w:rFonts w:cs="Arial"/>
          <w:lang w:val="lt-LT"/>
        </w:rPr>
        <w:t>terminais.</w:t>
      </w:r>
    </w:p>
    <w:p w14:paraId="1B250418" w14:textId="6F2ACB5F" w:rsidR="00B80B0A" w:rsidRPr="00ED6C4E" w:rsidRDefault="00B80B0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Vamzdžių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tikrinimai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atliekami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="000D4459" w:rsidRPr="00ED6C4E">
        <w:rPr>
          <w:rFonts w:cs="Arial"/>
          <w:lang w:val="lt-LT"/>
        </w:rPr>
        <w:t>standartus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LST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EN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13480-4</w:t>
      </w:r>
      <w:r w:rsidR="00DD2CC6" w:rsidRPr="00ED6C4E">
        <w:rPr>
          <w:rFonts w:cs="Arial"/>
          <w:lang w:val="lt-LT"/>
        </w:rPr>
        <w:t xml:space="preserve"> </w:t>
      </w:r>
      <w:r w:rsidR="000F3A5B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0F3A5B" w:rsidRPr="00ED6C4E">
        <w:rPr>
          <w:rFonts w:cs="Arial"/>
          <w:lang w:val="lt-LT"/>
        </w:rPr>
        <w:t>LST</w:t>
      </w:r>
      <w:r w:rsidR="00DD2CC6" w:rsidRPr="00ED6C4E">
        <w:rPr>
          <w:rFonts w:cs="Arial"/>
          <w:lang w:val="lt-LT"/>
        </w:rPr>
        <w:t xml:space="preserve"> </w:t>
      </w:r>
      <w:r w:rsidR="000F3A5B" w:rsidRPr="00ED6C4E">
        <w:rPr>
          <w:rFonts w:cs="Arial"/>
          <w:lang w:val="lt-LT"/>
        </w:rPr>
        <w:t>EN</w:t>
      </w:r>
      <w:r w:rsidR="00DD2CC6" w:rsidRPr="00ED6C4E">
        <w:rPr>
          <w:rFonts w:cs="Arial"/>
          <w:lang w:val="lt-LT"/>
        </w:rPr>
        <w:t xml:space="preserve"> </w:t>
      </w:r>
      <w:r w:rsidR="000F3A5B" w:rsidRPr="00ED6C4E">
        <w:rPr>
          <w:rFonts w:cs="Arial"/>
          <w:lang w:val="lt-LT"/>
        </w:rPr>
        <w:t>13480</w:t>
      </w:r>
      <w:r w:rsidR="000D4459" w:rsidRPr="00ED6C4E">
        <w:rPr>
          <w:rFonts w:cs="Arial"/>
          <w:lang w:val="lt-LT"/>
        </w:rPr>
        <w:t>-</w:t>
      </w:r>
      <w:r w:rsidRPr="00ED6C4E">
        <w:rPr>
          <w:rFonts w:cs="Arial"/>
          <w:lang w:val="lt-LT"/>
        </w:rPr>
        <w:t>5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lygiavertį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standartą</w:t>
      </w:r>
      <w:r w:rsidR="00EA198C" w:rsidRPr="00ED6C4E">
        <w:rPr>
          <w:rFonts w:cs="Arial"/>
          <w:lang w:val="lt-LT"/>
        </w:rPr>
        <w:t>.</w:t>
      </w:r>
    </w:p>
    <w:p w14:paraId="761ADF49" w14:textId="21A8F31E" w:rsidR="00B80B0A" w:rsidRPr="00ED6C4E" w:rsidRDefault="00B80B0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Suvirinimo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siūlės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atitikti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„B“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kokybės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lygmenį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LST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EN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ISO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5817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lygiavertį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standartą</w:t>
      </w:r>
      <w:r w:rsidR="00EA198C" w:rsidRPr="00ED6C4E">
        <w:rPr>
          <w:rFonts w:cs="Arial"/>
          <w:lang w:val="lt-LT"/>
        </w:rPr>
        <w:t>.</w:t>
      </w:r>
    </w:p>
    <w:p w14:paraId="449AEDB2" w14:textId="013A2A34" w:rsidR="00B80B0A" w:rsidRPr="00ED6C4E" w:rsidRDefault="00785E53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E83511" w:rsidRPr="00ED6C4E">
        <w:rPr>
          <w:rFonts w:cs="Arial"/>
          <w:lang w:val="lt-LT"/>
        </w:rPr>
        <w:t>naudojamos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medžiagos</w:t>
      </w:r>
      <w:r w:rsidR="00DD2CC6" w:rsidRPr="00ED6C4E">
        <w:rPr>
          <w:rFonts w:cs="Arial"/>
          <w:lang w:val="lt-LT"/>
        </w:rPr>
        <w:t xml:space="preserve"> </w:t>
      </w:r>
      <w:r w:rsidR="00914EB2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914EB2" w:rsidRPr="00ED6C4E">
        <w:rPr>
          <w:rFonts w:cs="Arial"/>
          <w:lang w:val="lt-LT"/>
        </w:rPr>
        <w:t>teikimui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B344C6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FD29BB" w:rsidRPr="00ED6C4E">
        <w:rPr>
          <w:rFonts w:cs="Arial"/>
          <w:lang w:val="lt-LT"/>
        </w:rPr>
        <w:t>iš</w:t>
      </w:r>
      <w:r w:rsidR="00DD2CC6" w:rsidRPr="00ED6C4E">
        <w:rPr>
          <w:rFonts w:cs="Arial"/>
          <w:lang w:val="lt-LT"/>
        </w:rPr>
        <w:t xml:space="preserve"> </w:t>
      </w:r>
      <w:r w:rsidR="00FD29BB" w:rsidRPr="00ED6C4E">
        <w:rPr>
          <w:rFonts w:cs="Arial"/>
          <w:lang w:val="lt-LT"/>
        </w:rPr>
        <w:t>anksto</w:t>
      </w:r>
      <w:r w:rsidR="00DD2CC6" w:rsidRPr="00ED6C4E">
        <w:rPr>
          <w:rFonts w:cs="Arial"/>
          <w:lang w:val="lt-LT"/>
        </w:rPr>
        <w:t xml:space="preserve"> </w:t>
      </w:r>
      <w:r w:rsidR="00FD29BB" w:rsidRPr="00ED6C4E">
        <w:rPr>
          <w:rFonts w:cs="Arial"/>
          <w:lang w:val="lt-LT"/>
        </w:rPr>
        <w:t>suderintos</w:t>
      </w:r>
      <w:r w:rsidR="00DD2CC6" w:rsidRPr="00ED6C4E">
        <w:rPr>
          <w:rFonts w:cs="Arial"/>
          <w:lang w:val="lt-LT"/>
        </w:rPr>
        <w:t xml:space="preserve"> </w:t>
      </w:r>
      <w:r w:rsidR="00FD29BB"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="00FD29BB" w:rsidRPr="00ED6C4E">
        <w:rPr>
          <w:rFonts w:cs="Arial"/>
          <w:lang w:val="lt-LT"/>
        </w:rPr>
        <w:t>Užsakovu</w:t>
      </w:r>
      <w:r w:rsidR="00DD2CC6" w:rsidRPr="00ED6C4E">
        <w:rPr>
          <w:rFonts w:cs="Arial"/>
          <w:lang w:val="lt-LT"/>
        </w:rPr>
        <w:t xml:space="preserve"> </w:t>
      </w:r>
      <w:r w:rsidR="00FD29BB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atitikti</w:t>
      </w:r>
      <w:r w:rsidR="00DD2CC6" w:rsidRPr="00ED6C4E">
        <w:rPr>
          <w:rFonts w:cs="Arial"/>
          <w:lang w:val="lt-LT"/>
        </w:rPr>
        <w:t xml:space="preserve"> </w:t>
      </w:r>
      <w:r w:rsidR="009C4EFE" w:rsidRPr="00ED6C4E">
        <w:rPr>
          <w:rFonts w:cs="Arial"/>
          <w:lang w:val="lt-LT"/>
        </w:rPr>
        <w:t>ši</w:t>
      </w:r>
      <w:r w:rsidR="00114479" w:rsidRPr="00ED6C4E">
        <w:rPr>
          <w:rFonts w:cs="Arial"/>
          <w:lang w:val="lt-LT"/>
        </w:rPr>
        <w:t>os</w:t>
      </w:r>
      <w:r w:rsidR="00DD2CC6" w:rsidRPr="00ED6C4E">
        <w:rPr>
          <w:rFonts w:cs="Arial"/>
          <w:lang w:val="lt-LT"/>
        </w:rPr>
        <w:t xml:space="preserve"> </w:t>
      </w:r>
      <w:r w:rsidR="00FF115B" w:rsidRPr="00ED6C4E">
        <w:rPr>
          <w:rFonts w:cs="Arial"/>
          <w:lang w:val="lt-LT"/>
        </w:rPr>
        <w:t>TS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reikalavimus</w:t>
      </w:r>
      <w:r w:rsidR="00FD29BB" w:rsidRPr="00ED6C4E">
        <w:rPr>
          <w:rFonts w:cs="Arial"/>
          <w:lang w:val="lt-LT"/>
        </w:rPr>
        <w:t>.</w:t>
      </w:r>
    </w:p>
    <w:p w14:paraId="6D675FC2" w14:textId="77777777" w:rsidR="00E01096" w:rsidRPr="00ED6C4E" w:rsidRDefault="00E01096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2D4BF9FD" w14:textId="7B12DDD3" w:rsidR="00DC4074" w:rsidRPr="00ED6C4E" w:rsidRDefault="009E43AE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center"/>
        <w:rPr>
          <w:rFonts w:eastAsiaTheme="majorEastAsia" w:cs="Arial"/>
          <w:b/>
          <w:bCs/>
          <w:lang w:val="lt-LT"/>
        </w:rPr>
      </w:pPr>
      <w:r w:rsidRPr="00ED6C4E">
        <w:rPr>
          <w:rFonts w:eastAsiaTheme="majorEastAsia" w:cs="Arial"/>
          <w:b/>
          <w:bCs/>
          <w:lang w:val="lt-LT"/>
        </w:rPr>
        <w:t>SPECIALIEJI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REIKALAVIMAI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="00C70BA9" w:rsidRPr="00ED6C4E">
        <w:rPr>
          <w:rFonts w:eastAsiaTheme="majorEastAsia" w:cs="Arial"/>
          <w:b/>
          <w:bCs/>
          <w:lang w:val="lt-LT"/>
        </w:rPr>
        <w:t>PASLAUGOS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="00C70BA9" w:rsidRPr="00ED6C4E">
        <w:rPr>
          <w:rFonts w:eastAsiaTheme="majorEastAsia" w:cs="Arial"/>
          <w:b/>
          <w:bCs/>
          <w:lang w:val="lt-LT"/>
        </w:rPr>
        <w:t>TEIKĖJO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TECHNINĖMS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PRIEMONĖMS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SUTARTIES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VYKDYMO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METU</w:t>
      </w:r>
    </w:p>
    <w:p w14:paraId="54274C97" w14:textId="77777777" w:rsidR="00E01096" w:rsidRPr="00ED6C4E" w:rsidRDefault="00E01096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56C22292" w14:textId="0708CFD0" w:rsidR="00DC4074" w:rsidRPr="00ED6C4E" w:rsidRDefault="009E43A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Transporto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priemon</w:t>
      </w:r>
      <w:r w:rsidR="00B82764" w:rsidRPr="00ED6C4E">
        <w:rPr>
          <w:rFonts w:cs="Arial"/>
          <w:lang w:val="lt-LT"/>
        </w:rPr>
        <w:t>ė</w:t>
      </w:r>
      <w:r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000D5366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0D5366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pritaikyt</w:t>
      </w:r>
      <w:r w:rsidR="00B82764" w:rsidRPr="00ED6C4E">
        <w:rPr>
          <w:rFonts w:cs="Arial"/>
          <w:lang w:val="lt-LT"/>
        </w:rPr>
        <w:t>o</w:t>
      </w:r>
      <w:r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darbuotojų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įrangos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pervežimui.</w:t>
      </w:r>
    </w:p>
    <w:p w14:paraId="70B515B3" w14:textId="43A23C22" w:rsidR="00DC4074" w:rsidRPr="00ED6C4E" w:rsidRDefault="009E43A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Įrang</w:t>
      </w:r>
      <w:r w:rsidR="00B82764" w:rsidRPr="00ED6C4E">
        <w:rPr>
          <w:rFonts w:cs="Arial"/>
          <w:lang w:val="lt-LT"/>
        </w:rPr>
        <w:t>a</w:t>
      </w:r>
      <w:r w:rsidR="00DD2CC6" w:rsidRPr="00ED6C4E">
        <w:rPr>
          <w:rFonts w:cs="Arial"/>
          <w:lang w:val="lt-LT"/>
        </w:rPr>
        <w:t xml:space="preserve"> </w:t>
      </w:r>
      <w:r w:rsidR="562BBFD9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562BBFD9" w:rsidRPr="00ED6C4E">
        <w:rPr>
          <w:rFonts w:cs="Arial"/>
          <w:lang w:val="lt-LT"/>
        </w:rPr>
        <w:t>savaeigė</w:t>
      </w:r>
      <w:r w:rsidR="00DD2CC6" w:rsidRPr="00ED6C4E">
        <w:rPr>
          <w:rFonts w:cs="Arial"/>
          <w:lang w:val="lt-LT"/>
        </w:rPr>
        <w:t xml:space="preserve"> </w:t>
      </w:r>
      <w:r w:rsidR="562BBFD9" w:rsidRPr="00ED6C4E">
        <w:rPr>
          <w:rFonts w:cs="Arial"/>
          <w:lang w:val="lt-LT"/>
        </w:rPr>
        <w:t>vakuuminė</w:t>
      </w:r>
      <w:r w:rsidR="00DD2CC6" w:rsidRPr="00ED6C4E">
        <w:rPr>
          <w:rFonts w:cs="Arial"/>
          <w:lang w:val="lt-LT"/>
        </w:rPr>
        <w:t xml:space="preserve"> </w:t>
      </w:r>
      <w:r w:rsidR="562BBFD9" w:rsidRPr="00ED6C4E">
        <w:rPr>
          <w:rFonts w:cs="Arial"/>
          <w:lang w:val="lt-LT"/>
        </w:rPr>
        <w:t>technika</w:t>
      </w:r>
      <w:r w:rsidR="00DD2CC6" w:rsidRPr="00ED6C4E">
        <w:rPr>
          <w:rFonts w:cs="Arial"/>
          <w:lang w:val="lt-LT"/>
        </w:rPr>
        <w:t xml:space="preserve"> </w:t>
      </w:r>
      <w:r w:rsidR="006E0414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6E0414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6E0414" w:rsidRPr="00ED6C4E">
        <w:rPr>
          <w:rFonts w:cs="Arial"/>
          <w:lang w:val="lt-LT"/>
        </w:rPr>
        <w:t>skirta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kamerų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išsiurbimui,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vamzdynų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šlifavimui,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ženklinimui,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vandens/kuro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transportavimui</w:t>
      </w:r>
      <w:r w:rsidR="004B1E03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A33EDF" w:rsidRPr="00ED6C4E">
        <w:rPr>
          <w:rFonts w:cs="Arial"/>
          <w:lang w:val="lt-LT"/>
        </w:rPr>
        <w:t>o</w:t>
      </w:r>
      <w:r w:rsidR="00DD2CC6" w:rsidRPr="00ED6C4E">
        <w:rPr>
          <w:rFonts w:cs="Arial"/>
          <w:lang w:val="lt-LT"/>
        </w:rPr>
        <w:t xml:space="preserve"> </w:t>
      </w:r>
      <w:r w:rsidR="004B1E03" w:rsidRPr="00ED6C4E">
        <w:rPr>
          <w:rFonts w:cs="Arial"/>
          <w:lang w:val="lt-LT"/>
        </w:rPr>
        <w:t>saugos</w:t>
      </w:r>
      <w:r w:rsidR="00DD2CC6" w:rsidRPr="00ED6C4E">
        <w:rPr>
          <w:rFonts w:cs="Arial"/>
          <w:lang w:val="lt-LT"/>
        </w:rPr>
        <w:t xml:space="preserve"> </w:t>
      </w:r>
      <w:r w:rsidR="004B1E03" w:rsidRPr="00ED6C4E">
        <w:rPr>
          <w:rFonts w:cs="Arial"/>
          <w:lang w:val="lt-LT"/>
        </w:rPr>
        <w:t>priemonės</w:t>
      </w:r>
      <w:r w:rsidR="00DD2CC6" w:rsidRPr="00ED6C4E">
        <w:rPr>
          <w:rFonts w:cs="Arial"/>
          <w:lang w:val="lt-LT"/>
        </w:rPr>
        <w:t xml:space="preserve"> </w:t>
      </w:r>
      <w:r w:rsidR="00A33EDF" w:rsidRPr="00ED6C4E">
        <w:rPr>
          <w:rFonts w:cs="Arial"/>
          <w:lang w:val="lt-LT"/>
        </w:rPr>
        <w:t>pritaikytos</w:t>
      </w:r>
      <w:r w:rsidR="00DD2CC6" w:rsidRPr="00ED6C4E">
        <w:rPr>
          <w:rFonts w:cs="Arial"/>
          <w:lang w:val="lt-LT"/>
        </w:rPr>
        <w:t xml:space="preserve"> </w:t>
      </w:r>
      <w:r w:rsidR="00A33EDF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4B1E03" w:rsidRPr="00ED6C4E">
        <w:rPr>
          <w:rFonts w:cs="Arial"/>
          <w:lang w:val="lt-LT"/>
        </w:rPr>
        <w:t>darbams</w:t>
      </w:r>
      <w:r w:rsidR="00DD2CC6" w:rsidRPr="00ED6C4E">
        <w:rPr>
          <w:rFonts w:cs="Arial"/>
          <w:lang w:val="lt-LT"/>
        </w:rPr>
        <w:t xml:space="preserve"> </w:t>
      </w:r>
      <w:r w:rsidR="004B1E03" w:rsidRPr="00ED6C4E">
        <w:rPr>
          <w:rFonts w:cs="Arial"/>
          <w:lang w:val="lt-LT"/>
        </w:rPr>
        <w:t>uždarose</w:t>
      </w:r>
      <w:r w:rsidR="00DD2CC6" w:rsidRPr="00ED6C4E">
        <w:rPr>
          <w:rFonts w:cs="Arial"/>
          <w:lang w:val="lt-LT"/>
        </w:rPr>
        <w:t xml:space="preserve"> </w:t>
      </w:r>
      <w:r w:rsidR="004B1E03" w:rsidRPr="00ED6C4E">
        <w:rPr>
          <w:rFonts w:cs="Arial"/>
          <w:lang w:val="lt-LT"/>
        </w:rPr>
        <w:t>ertmėse.</w:t>
      </w:r>
    </w:p>
    <w:p w14:paraId="6E0E6BFC" w14:textId="2448F08E" w:rsidR="00DC4074" w:rsidRPr="00ED6C4E" w:rsidRDefault="009E43A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Ryšio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priemon</w:t>
      </w:r>
      <w:r w:rsidR="00B82764" w:rsidRPr="00ED6C4E">
        <w:rPr>
          <w:rFonts w:cs="Arial"/>
          <w:lang w:val="lt-LT"/>
        </w:rPr>
        <w:t>ė</w:t>
      </w:r>
      <w:r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00E450D3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E450D3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E450D3" w:rsidRPr="00ED6C4E">
        <w:rPr>
          <w:rFonts w:cs="Arial"/>
          <w:lang w:val="lt-LT"/>
        </w:rPr>
        <w:t>skirtos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operatyviam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bendravimui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dispečerine.</w:t>
      </w:r>
    </w:p>
    <w:p w14:paraId="4382ED2D" w14:textId="6BE714BC" w:rsidR="00260E2F" w:rsidRPr="00ED6C4E" w:rsidRDefault="701D09F4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Įranga</w:t>
      </w:r>
      <w:r w:rsidR="00DD2CC6" w:rsidRPr="00ED6C4E">
        <w:rPr>
          <w:rFonts w:cs="Arial"/>
          <w:lang w:val="lt-LT"/>
        </w:rPr>
        <w:t xml:space="preserve"> </w:t>
      </w:r>
      <w:r w:rsidR="00E450D3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E450D3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E450D3" w:rsidRPr="00ED6C4E">
        <w:rPr>
          <w:rFonts w:cs="Arial"/>
          <w:lang w:val="lt-LT"/>
        </w:rPr>
        <w:t>skirta</w:t>
      </w:r>
      <w:r w:rsidR="00DD2CC6" w:rsidRPr="00ED6C4E">
        <w:rPr>
          <w:rFonts w:cs="Arial"/>
          <w:lang w:val="lt-LT"/>
        </w:rPr>
        <w:t xml:space="preserve"> </w:t>
      </w:r>
      <w:r w:rsidR="67CAF8C1" w:rsidRPr="00ED6C4E">
        <w:rPr>
          <w:rFonts w:cs="Arial"/>
          <w:lang w:val="lt-LT"/>
        </w:rPr>
        <w:t>interaktyvių</w:t>
      </w:r>
      <w:r w:rsidR="00DD2CC6" w:rsidRPr="00ED6C4E">
        <w:rPr>
          <w:rFonts w:cs="Arial"/>
          <w:lang w:val="lt-LT"/>
        </w:rPr>
        <w:t xml:space="preserve"> </w:t>
      </w:r>
      <w:r w:rsidR="67CAF8C1" w:rsidRPr="00ED6C4E">
        <w:rPr>
          <w:rFonts w:cs="Arial"/>
          <w:lang w:val="lt-LT"/>
        </w:rPr>
        <w:t>internetinių</w:t>
      </w:r>
      <w:r w:rsidR="00DD2CC6" w:rsidRPr="00ED6C4E">
        <w:rPr>
          <w:rFonts w:cs="Arial"/>
          <w:lang w:val="lt-LT"/>
        </w:rPr>
        <w:t xml:space="preserve"> </w:t>
      </w:r>
      <w:r w:rsidR="67CAF8C1" w:rsidRPr="00ED6C4E">
        <w:rPr>
          <w:rFonts w:cs="Arial"/>
          <w:lang w:val="lt-LT"/>
        </w:rPr>
        <w:t>žemėlapių</w:t>
      </w:r>
      <w:r w:rsidR="00DD2CC6" w:rsidRPr="00ED6C4E">
        <w:rPr>
          <w:rFonts w:cs="Arial"/>
          <w:lang w:val="lt-LT"/>
        </w:rPr>
        <w:t xml:space="preserve"> </w:t>
      </w:r>
      <w:r w:rsidR="67CAF8C1" w:rsidRPr="00ED6C4E">
        <w:rPr>
          <w:rFonts w:cs="Arial"/>
          <w:lang w:val="lt-LT"/>
        </w:rPr>
        <w:t>kūrimo</w:t>
      </w:r>
      <w:r w:rsidR="00DD2CC6" w:rsidRPr="00ED6C4E">
        <w:rPr>
          <w:rFonts w:cs="Arial"/>
          <w:lang w:val="lt-LT"/>
        </w:rPr>
        <w:t xml:space="preserve"> </w:t>
      </w:r>
      <w:r w:rsidR="67CAF8C1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67CAF8C1" w:rsidRPr="00ED6C4E">
        <w:rPr>
          <w:rFonts w:cs="Arial"/>
          <w:lang w:val="lt-LT"/>
        </w:rPr>
        <w:t>publikavimo</w:t>
      </w:r>
      <w:r w:rsidR="00DD2CC6" w:rsidRPr="00ED6C4E">
        <w:rPr>
          <w:rFonts w:cs="Arial"/>
          <w:lang w:val="lt-LT"/>
        </w:rPr>
        <w:t xml:space="preserve"> </w:t>
      </w:r>
      <w:r w:rsidR="67CAF8C1" w:rsidRPr="00ED6C4E">
        <w:rPr>
          <w:rFonts w:cs="Arial"/>
          <w:lang w:val="lt-LT"/>
        </w:rPr>
        <w:t>platform</w:t>
      </w:r>
      <w:r w:rsidR="00331562" w:rsidRPr="00ED6C4E">
        <w:rPr>
          <w:rFonts w:cs="Arial"/>
          <w:lang w:val="lt-LT"/>
        </w:rPr>
        <w:t>os</w:t>
      </w:r>
      <w:r w:rsidR="00DD2CC6" w:rsidRPr="00ED6C4E">
        <w:rPr>
          <w:rFonts w:cs="Arial"/>
          <w:lang w:val="lt-LT"/>
        </w:rPr>
        <w:t xml:space="preserve"> </w:t>
      </w:r>
      <w:r w:rsidR="58BFF851" w:rsidRPr="00ED6C4E">
        <w:rPr>
          <w:rFonts w:cs="Arial"/>
          <w:lang w:val="lt-LT"/>
        </w:rPr>
        <w:t>Arc</w:t>
      </w:r>
      <w:r w:rsidRPr="00ED6C4E">
        <w:rPr>
          <w:rFonts w:cs="Arial"/>
          <w:lang w:val="lt-LT"/>
        </w:rPr>
        <w:t>GIS</w:t>
      </w:r>
      <w:r w:rsidR="00DD2CC6" w:rsidRPr="00ED6C4E">
        <w:rPr>
          <w:rFonts w:cs="Arial"/>
          <w:lang w:val="lt-LT"/>
        </w:rPr>
        <w:t xml:space="preserve"> </w:t>
      </w:r>
      <w:r w:rsidR="008D6D5D" w:rsidRPr="00ED6C4E">
        <w:rPr>
          <w:rFonts w:cs="Arial"/>
          <w:lang w:val="lt-LT"/>
        </w:rPr>
        <w:t>palaikymui</w:t>
      </w:r>
      <w:r w:rsidR="5F7AA320" w:rsidRPr="00ED6C4E">
        <w:rPr>
          <w:rFonts w:cs="Arial"/>
          <w:lang w:val="lt-LT"/>
        </w:rPr>
        <w:t>.</w:t>
      </w:r>
    </w:p>
    <w:p w14:paraId="1BE888DC" w14:textId="3F5D4962" w:rsidR="002659B5" w:rsidRPr="00ED6C4E" w:rsidRDefault="003F1981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4B1E03" w:rsidRPr="00ED6C4E">
        <w:rPr>
          <w:rFonts w:cs="Arial"/>
          <w:lang w:val="lt-LT"/>
        </w:rPr>
        <w:t>atlikimui</w:t>
      </w:r>
      <w:r w:rsidR="00DD2CC6" w:rsidRPr="00ED6C4E">
        <w:rPr>
          <w:rFonts w:cs="Arial"/>
          <w:lang w:val="lt-LT"/>
        </w:rPr>
        <w:t xml:space="preserve"> </w:t>
      </w:r>
      <w:r w:rsidR="0029619E" w:rsidRPr="00ED6C4E">
        <w:rPr>
          <w:rFonts w:cs="Arial"/>
          <w:lang w:val="lt-LT"/>
        </w:rPr>
        <w:t>šilumos</w:t>
      </w:r>
      <w:r w:rsidR="00DD2CC6" w:rsidRPr="00ED6C4E">
        <w:rPr>
          <w:rFonts w:cs="Arial"/>
          <w:lang w:val="lt-LT"/>
        </w:rPr>
        <w:t xml:space="preserve"> </w:t>
      </w:r>
      <w:r w:rsidR="0029619E" w:rsidRPr="00ED6C4E">
        <w:rPr>
          <w:rFonts w:cs="Arial"/>
          <w:lang w:val="lt-LT"/>
        </w:rPr>
        <w:t>įrenginiuose</w:t>
      </w:r>
      <w:r w:rsidR="00DD2CC6" w:rsidRPr="00ED6C4E">
        <w:rPr>
          <w:rFonts w:cs="Arial"/>
          <w:lang w:val="lt-LT"/>
        </w:rPr>
        <w:t xml:space="preserve"> </w:t>
      </w:r>
      <w:r w:rsidR="00156CA2"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="00156CA2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3456C9"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="003456C9" w:rsidRPr="00ED6C4E">
        <w:rPr>
          <w:rFonts w:cs="Arial"/>
          <w:lang w:val="lt-LT"/>
        </w:rPr>
        <w:t>vadovautis</w:t>
      </w:r>
      <w:r w:rsidR="00DD2CC6" w:rsidRPr="00ED6C4E">
        <w:rPr>
          <w:rFonts w:cs="Arial"/>
          <w:lang w:val="lt-LT"/>
        </w:rPr>
        <w:t xml:space="preserve"> </w:t>
      </w:r>
      <w:r w:rsidR="003456C9" w:rsidRPr="00ED6C4E">
        <w:rPr>
          <w:rFonts w:cs="Arial"/>
          <w:lang w:val="lt-LT"/>
        </w:rPr>
        <w:t>aktualiais</w:t>
      </w:r>
      <w:r w:rsidR="00DD2CC6" w:rsidRPr="00ED6C4E">
        <w:rPr>
          <w:rFonts w:cs="Arial"/>
          <w:lang w:val="lt-LT"/>
        </w:rPr>
        <w:t xml:space="preserve"> </w:t>
      </w:r>
      <w:r w:rsidR="003456C9" w:rsidRPr="00ED6C4E">
        <w:rPr>
          <w:rFonts w:cs="Arial"/>
          <w:lang w:val="lt-LT"/>
        </w:rPr>
        <w:t>teisės</w:t>
      </w:r>
      <w:r w:rsidR="00DD2CC6" w:rsidRPr="00ED6C4E">
        <w:rPr>
          <w:rFonts w:cs="Arial"/>
          <w:lang w:val="lt-LT"/>
        </w:rPr>
        <w:t xml:space="preserve"> </w:t>
      </w:r>
      <w:r w:rsidR="003456C9" w:rsidRPr="00ED6C4E">
        <w:rPr>
          <w:rFonts w:cs="Arial"/>
          <w:lang w:val="lt-LT"/>
        </w:rPr>
        <w:t>aktais</w:t>
      </w:r>
      <w:r w:rsidR="00DD2CC6" w:rsidRPr="00ED6C4E">
        <w:rPr>
          <w:rFonts w:cs="Arial"/>
          <w:lang w:val="lt-LT"/>
        </w:rPr>
        <w:t xml:space="preserve"> </w:t>
      </w:r>
      <w:r w:rsidR="003456C9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3456C9"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="003456C9" w:rsidRPr="00ED6C4E">
        <w:rPr>
          <w:rFonts w:cs="Arial"/>
          <w:lang w:val="lt-LT"/>
        </w:rPr>
        <w:t>visą</w:t>
      </w:r>
      <w:r w:rsidR="00DD2CC6" w:rsidRPr="00ED6C4E">
        <w:rPr>
          <w:rFonts w:cs="Arial"/>
          <w:lang w:val="lt-LT"/>
        </w:rPr>
        <w:t xml:space="preserve"> </w:t>
      </w:r>
      <w:r w:rsidR="003456C9" w:rsidRPr="00ED6C4E">
        <w:rPr>
          <w:rFonts w:cs="Arial"/>
          <w:lang w:val="lt-LT"/>
        </w:rPr>
        <w:t>reikalingą</w:t>
      </w:r>
      <w:r w:rsidR="00DD2CC6" w:rsidRPr="00ED6C4E">
        <w:rPr>
          <w:rFonts w:cs="Arial"/>
          <w:lang w:val="lt-LT"/>
        </w:rPr>
        <w:t xml:space="preserve"> </w:t>
      </w:r>
      <w:r w:rsidR="003456C9" w:rsidRPr="00ED6C4E">
        <w:rPr>
          <w:rFonts w:cs="Arial"/>
          <w:lang w:val="lt-LT"/>
        </w:rPr>
        <w:t>informaciją</w:t>
      </w:r>
      <w:r w:rsidR="00DD2CC6" w:rsidRPr="00ED6C4E">
        <w:rPr>
          <w:rFonts w:cs="Arial"/>
          <w:lang w:val="lt-LT"/>
        </w:rPr>
        <w:t xml:space="preserve"> </w:t>
      </w:r>
      <w:r w:rsidR="00CD0D57" w:rsidRPr="00ED6C4E">
        <w:rPr>
          <w:rFonts w:cs="Arial"/>
          <w:lang w:val="lt-LT"/>
        </w:rPr>
        <w:t>(</w:t>
      </w:r>
      <w:r w:rsidR="004B1E03" w:rsidRPr="00ED6C4E">
        <w:rPr>
          <w:rFonts w:cs="Arial"/>
          <w:lang w:val="lt-LT"/>
        </w:rPr>
        <w:t>raštišk</w:t>
      </w:r>
      <w:r w:rsidR="004B3A13" w:rsidRPr="00ED6C4E">
        <w:rPr>
          <w:rFonts w:cs="Arial"/>
          <w:lang w:val="lt-LT"/>
        </w:rPr>
        <w:t>i</w:t>
      </w:r>
      <w:r w:rsidR="00DD2CC6" w:rsidRPr="00ED6C4E">
        <w:rPr>
          <w:rFonts w:cs="Arial"/>
          <w:lang w:val="lt-LT"/>
        </w:rPr>
        <w:t xml:space="preserve"> </w:t>
      </w:r>
      <w:r w:rsidR="004B1E03" w:rsidRPr="00ED6C4E">
        <w:rPr>
          <w:rFonts w:cs="Arial"/>
          <w:lang w:val="lt-LT"/>
        </w:rPr>
        <w:t>nurodym</w:t>
      </w:r>
      <w:r w:rsidR="00DC327C" w:rsidRPr="00ED6C4E">
        <w:rPr>
          <w:rFonts w:cs="Arial"/>
          <w:lang w:val="lt-LT"/>
        </w:rPr>
        <w:t>ai,</w:t>
      </w:r>
      <w:r w:rsidR="00DD2CC6" w:rsidRPr="00ED6C4E">
        <w:rPr>
          <w:rFonts w:cs="Arial"/>
          <w:lang w:val="lt-LT"/>
        </w:rPr>
        <w:t xml:space="preserve"> </w:t>
      </w:r>
      <w:r w:rsidR="00DC327C" w:rsidRPr="00ED6C4E">
        <w:rPr>
          <w:rFonts w:cs="Arial"/>
          <w:lang w:val="lt-LT"/>
        </w:rPr>
        <w:t>instrukcijos</w:t>
      </w:r>
      <w:r w:rsidR="00DD2CC6" w:rsidRPr="00ED6C4E">
        <w:rPr>
          <w:rFonts w:cs="Arial"/>
          <w:lang w:val="lt-LT"/>
        </w:rPr>
        <w:t xml:space="preserve"> </w:t>
      </w:r>
      <w:r w:rsidR="00DC327C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DC327C" w:rsidRPr="00ED6C4E">
        <w:rPr>
          <w:rFonts w:cs="Arial"/>
          <w:lang w:val="lt-LT"/>
        </w:rPr>
        <w:t>kt.)</w:t>
      </w:r>
      <w:r w:rsidR="00316FEF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DC327C" w:rsidRPr="00ED6C4E">
        <w:rPr>
          <w:rFonts w:cs="Arial"/>
          <w:lang w:val="lt-LT"/>
        </w:rPr>
        <w:t>savo</w:t>
      </w:r>
      <w:r w:rsidR="00DD2CC6" w:rsidRPr="00ED6C4E">
        <w:rPr>
          <w:rFonts w:cs="Arial"/>
          <w:lang w:val="lt-LT"/>
        </w:rPr>
        <w:t xml:space="preserve"> </w:t>
      </w:r>
      <w:r w:rsidR="00944B5B" w:rsidRPr="00ED6C4E">
        <w:rPr>
          <w:rFonts w:cs="Arial"/>
          <w:lang w:val="lt-LT"/>
        </w:rPr>
        <w:t>personalui</w:t>
      </w:r>
      <w:r w:rsidR="004B1E03" w:rsidRPr="00ED6C4E">
        <w:rPr>
          <w:rFonts w:cs="Arial"/>
          <w:lang w:val="lt-LT"/>
        </w:rPr>
        <w:t>.</w:t>
      </w:r>
    </w:p>
    <w:p w14:paraId="6C0F7477" w14:textId="76204499" w:rsidR="69035A3A" w:rsidRPr="00ED6C4E" w:rsidRDefault="69035A3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Įranga</w:t>
      </w:r>
      <w:r w:rsidR="00DD2CC6" w:rsidRPr="00ED6C4E">
        <w:rPr>
          <w:rFonts w:cs="Arial"/>
          <w:lang w:val="lt-LT"/>
        </w:rPr>
        <w:t xml:space="preserve"> </w:t>
      </w:r>
      <w:r w:rsidR="004E5ABC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4E5ABC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4E5ABC" w:rsidRPr="00ED6C4E">
        <w:rPr>
          <w:rFonts w:cs="Arial"/>
          <w:lang w:val="lt-LT"/>
        </w:rPr>
        <w:t>skirta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</w:t>
      </w:r>
      <w:r w:rsidR="006C692A" w:rsidRPr="00ED6C4E">
        <w:rPr>
          <w:rFonts w:cs="Arial"/>
          <w:lang w:val="lt-LT"/>
        </w:rPr>
        <w:t>iam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</w:t>
      </w:r>
      <w:r w:rsidR="006C692A" w:rsidRPr="00ED6C4E">
        <w:rPr>
          <w:rFonts w:cs="Arial"/>
          <w:lang w:val="lt-LT"/>
        </w:rPr>
        <w:t>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uždarose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ertmėse.</w:t>
      </w:r>
    </w:p>
    <w:p w14:paraId="1B885C96" w14:textId="3366E03E" w:rsidR="00BB2C42" w:rsidRPr="00ED6C4E" w:rsidRDefault="663F6770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Visa</w:t>
      </w:r>
      <w:r w:rsidR="00DD2CC6" w:rsidRPr="00ED6C4E">
        <w:rPr>
          <w:rFonts w:cs="Arial"/>
          <w:lang w:val="lt-LT"/>
        </w:rPr>
        <w:t xml:space="preserve"> </w:t>
      </w:r>
      <w:r w:rsidR="00BB2C42" w:rsidRPr="00ED6C4E">
        <w:rPr>
          <w:rFonts w:cs="Arial"/>
          <w:lang w:val="lt-LT"/>
        </w:rPr>
        <w:t>įranga</w:t>
      </w:r>
      <w:r w:rsidR="00DD2CC6" w:rsidRPr="00ED6C4E">
        <w:rPr>
          <w:rFonts w:cs="Arial"/>
          <w:lang w:val="lt-LT"/>
        </w:rPr>
        <w:t xml:space="preserve"> </w:t>
      </w:r>
      <w:r w:rsidR="00BB2C42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BB2C42" w:rsidRPr="00ED6C4E">
        <w:rPr>
          <w:rFonts w:cs="Arial"/>
          <w:lang w:val="lt-LT"/>
        </w:rPr>
        <w:t>įran</w:t>
      </w:r>
      <w:r w:rsidR="00DA231A" w:rsidRPr="00ED6C4E">
        <w:rPr>
          <w:rFonts w:cs="Arial"/>
          <w:lang w:val="lt-LT"/>
        </w:rPr>
        <w:t>kiai</w:t>
      </w:r>
      <w:r w:rsidR="006C692A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DA231A" w:rsidRPr="00ED6C4E">
        <w:rPr>
          <w:rFonts w:cs="Arial"/>
          <w:lang w:val="lt-LT"/>
        </w:rPr>
        <w:t>reikalingi</w:t>
      </w:r>
      <w:r w:rsidR="00DD2CC6" w:rsidRPr="00ED6C4E">
        <w:rPr>
          <w:rFonts w:cs="Arial"/>
          <w:lang w:val="lt-LT"/>
        </w:rPr>
        <w:t xml:space="preserve"> </w:t>
      </w:r>
      <w:r w:rsidR="00DA231A" w:rsidRPr="00ED6C4E">
        <w:rPr>
          <w:rFonts w:cs="Arial"/>
          <w:lang w:val="lt-LT"/>
        </w:rPr>
        <w:t>tinka</w:t>
      </w:r>
      <w:r w:rsidR="008B384B" w:rsidRPr="00ED6C4E">
        <w:rPr>
          <w:rFonts w:cs="Arial"/>
          <w:lang w:val="lt-LT"/>
        </w:rPr>
        <w:t>m</w:t>
      </w:r>
      <w:r w:rsidR="00173D49" w:rsidRPr="00ED6C4E">
        <w:rPr>
          <w:rFonts w:cs="Arial"/>
          <w:lang w:val="lt-LT"/>
        </w:rPr>
        <w:t>am</w:t>
      </w:r>
      <w:r w:rsidR="00DD2CC6" w:rsidRPr="00ED6C4E">
        <w:rPr>
          <w:rFonts w:cs="Arial"/>
          <w:lang w:val="lt-LT"/>
        </w:rPr>
        <w:t xml:space="preserve"> </w:t>
      </w:r>
      <w:r w:rsidR="00173D49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173D49" w:rsidRPr="00ED6C4E">
        <w:rPr>
          <w:rFonts w:cs="Arial"/>
          <w:lang w:val="lt-LT"/>
        </w:rPr>
        <w:t>suteikimui</w:t>
      </w:r>
      <w:r w:rsidR="00DD2CC6" w:rsidRPr="00ED6C4E">
        <w:rPr>
          <w:rFonts w:cs="Arial"/>
          <w:lang w:val="lt-LT"/>
        </w:rPr>
        <w:t xml:space="preserve"> </w:t>
      </w:r>
      <w:r w:rsidR="00864034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864034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864034" w:rsidRPr="00ED6C4E">
        <w:rPr>
          <w:rFonts w:cs="Arial"/>
          <w:lang w:val="lt-LT"/>
        </w:rPr>
        <w:t>pateikiam</w:t>
      </w:r>
      <w:r w:rsidR="00833D5B" w:rsidRPr="00ED6C4E">
        <w:rPr>
          <w:rFonts w:cs="Arial"/>
          <w:lang w:val="lt-LT"/>
        </w:rPr>
        <w:t>i</w:t>
      </w:r>
      <w:r w:rsidR="00DD2CC6" w:rsidRPr="00ED6C4E">
        <w:rPr>
          <w:rFonts w:cs="Arial"/>
          <w:lang w:val="lt-LT"/>
        </w:rPr>
        <w:t xml:space="preserve"> </w:t>
      </w:r>
      <w:r w:rsidR="00433101" w:rsidRPr="00ED6C4E">
        <w:rPr>
          <w:rFonts w:cs="Arial"/>
          <w:lang w:val="lt-LT"/>
        </w:rPr>
        <w:t>paties</w:t>
      </w:r>
      <w:r w:rsidR="00DD2CC6" w:rsidRPr="00ED6C4E">
        <w:rPr>
          <w:rFonts w:cs="Arial"/>
          <w:lang w:val="lt-LT"/>
        </w:rPr>
        <w:t xml:space="preserve"> </w:t>
      </w:r>
      <w:r w:rsidR="00864034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864034" w:rsidRPr="00ED6C4E">
        <w:rPr>
          <w:rFonts w:cs="Arial"/>
          <w:lang w:val="lt-LT"/>
        </w:rPr>
        <w:t>teikėjo</w:t>
      </w:r>
      <w:r w:rsidR="00173D49" w:rsidRPr="00ED6C4E">
        <w:rPr>
          <w:rFonts w:cs="Arial"/>
          <w:lang w:val="lt-LT"/>
        </w:rPr>
        <w:t>.</w:t>
      </w:r>
    </w:p>
    <w:p w14:paraId="3DDC0036" w14:textId="36F2DD08" w:rsidR="006C4193" w:rsidRPr="00ED6C4E" w:rsidRDefault="006C4193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b/>
          <w:bCs/>
          <w:lang w:val="lt-LT"/>
        </w:rPr>
      </w:pPr>
    </w:p>
    <w:p w14:paraId="78655C67" w14:textId="61AC7DE7" w:rsidR="001972B7" w:rsidRPr="00ED6C4E" w:rsidRDefault="00FC2F3B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center"/>
        <w:rPr>
          <w:rFonts w:eastAsiaTheme="majorEastAsia" w:cs="Arial"/>
          <w:b/>
          <w:bCs/>
          <w:lang w:val="lt-LT"/>
        </w:rPr>
      </w:pPr>
      <w:r w:rsidRPr="00ED6C4E">
        <w:rPr>
          <w:rFonts w:eastAsiaTheme="majorEastAsia" w:cs="Arial"/>
          <w:b/>
          <w:bCs/>
          <w:lang w:val="lt-LT"/>
        </w:rPr>
        <w:t>Į</w:t>
      </w:r>
      <w:r w:rsidR="00BD2424" w:rsidRPr="00ED6C4E">
        <w:rPr>
          <w:rFonts w:eastAsiaTheme="majorEastAsia" w:cs="Arial"/>
          <w:b/>
          <w:bCs/>
          <w:lang w:val="lt-LT"/>
        </w:rPr>
        <w:t>RENGINIŲ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="00BE7357" w:rsidRPr="00ED6C4E">
        <w:rPr>
          <w:rFonts w:eastAsiaTheme="majorEastAsia" w:cs="Arial"/>
          <w:b/>
          <w:bCs/>
          <w:lang w:val="lt-LT"/>
        </w:rPr>
        <w:t>DEFEKTŲ,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="00BE7357" w:rsidRPr="00ED6C4E">
        <w:rPr>
          <w:rFonts w:eastAsiaTheme="majorEastAsia" w:cs="Arial"/>
          <w:b/>
          <w:bCs/>
          <w:lang w:val="lt-LT"/>
        </w:rPr>
        <w:t>AVARIJŲ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="00BE7357" w:rsidRPr="00ED6C4E">
        <w:rPr>
          <w:rFonts w:eastAsiaTheme="majorEastAsia" w:cs="Arial"/>
          <w:b/>
          <w:bCs/>
          <w:lang w:val="lt-LT"/>
        </w:rPr>
        <w:t>LOKALIZAVIMO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="00BE7357" w:rsidRPr="00ED6C4E">
        <w:rPr>
          <w:rFonts w:eastAsiaTheme="majorEastAsia" w:cs="Arial"/>
          <w:b/>
          <w:bCs/>
          <w:lang w:val="lt-LT"/>
        </w:rPr>
        <w:t>IR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="00BE7357" w:rsidRPr="00ED6C4E">
        <w:rPr>
          <w:rFonts w:eastAsiaTheme="majorEastAsia" w:cs="Arial"/>
          <w:b/>
          <w:bCs/>
          <w:lang w:val="lt-LT"/>
        </w:rPr>
        <w:t>LIKVIDAVIMO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="00BE7357" w:rsidRPr="00ED6C4E">
        <w:rPr>
          <w:rFonts w:eastAsiaTheme="majorEastAsia" w:cs="Arial"/>
          <w:b/>
          <w:bCs/>
          <w:lang w:val="lt-LT"/>
        </w:rPr>
        <w:t>Į</w:t>
      </w:r>
      <w:r w:rsidRPr="00ED6C4E">
        <w:rPr>
          <w:rFonts w:eastAsiaTheme="majorEastAsia" w:cs="Arial"/>
          <w:b/>
          <w:bCs/>
          <w:lang w:val="lt-LT"/>
        </w:rPr>
        <w:t>SIPAREIGOJIMŲ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VYKDYMO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TVARKA</w:t>
      </w:r>
    </w:p>
    <w:p w14:paraId="2FA44030" w14:textId="77777777" w:rsidR="0044163B" w:rsidRPr="00ED6C4E" w:rsidRDefault="0044163B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eastAsiaTheme="majorEastAsia" w:cs="Arial"/>
          <w:b/>
          <w:bCs/>
          <w:lang w:val="lt-LT"/>
        </w:rPr>
      </w:pPr>
    </w:p>
    <w:p w14:paraId="681A2EC8" w14:textId="538FB2DF" w:rsidR="00AB34B2" w:rsidRPr="00ED6C4E" w:rsidRDefault="00D53F94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Įrenginių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</w:t>
      </w:r>
      <w:r w:rsidR="00AE0B2F" w:rsidRPr="00ED6C4E">
        <w:rPr>
          <w:rFonts w:cs="Arial"/>
          <w:lang w:val="lt-LT"/>
        </w:rPr>
        <w:t>efektų,</w:t>
      </w:r>
      <w:r w:rsidR="00DD2CC6" w:rsidRPr="00ED6C4E">
        <w:rPr>
          <w:rFonts w:cs="Arial"/>
          <w:lang w:val="lt-LT"/>
        </w:rPr>
        <w:t xml:space="preserve"> </w:t>
      </w:r>
      <w:r w:rsidR="00AE0B2F" w:rsidRPr="00ED6C4E">
        <w:rPr>
          <w:rFonts w:cs="Arial"/>
          <w:lang w:val="lt-LT"/>
        </w:rPr>
        <w:t>avarijų</w:t>
      </w:r>
      <w:r w:rsidR="00DD2CC6" w:rsidRPr="00ED6C4E">
        <w:rPr>
          <w:rFonts w:cs="Arial"/>
          <w:lang w:val="lt-LT"/>
        </w:rPr>
        <w:t xml:space="preserve"> </w:t>
      </w:r>
      <w:r w:rsidR="00AE0B2F" w:rsidRPr="00ED6C4E">
        <w:rPr>
          <w:rFonts w:cs="Arial"/>
          <w:lang w:val="lt-LT"/>
        </w:rPr>
        <w:t>lokalizavimo</w:t>
      </w:r>
      <w:r w:rsidR="00DD2CC6" w:rsidRPr="00ED6C4E">
        <w:rPr>
          <w:rFonts w:cs="Arial"/>
          <w:lang w:val="lt-LT"/>
        </w:rPr>
        <w:t xml:space="preserve"> </w:t>
      </w:r>
      <w:r w:rsidR="00AE0B2F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AE0B2F" w:rsidRPr="00ED6C4E">
        <w:rPr>
          <w:rFonts w:cs="Arial"/>
          <w:lang w:val="lt-LT"/>
        </w:rPr>
        <w:t>likvidavim</w:t>
      </w:r>
      <w:r w:rsidR="0073084F" w:rsidRPr="00ED6C4E">
        <w:rPr>
          <w:rFonts w:cs="Arial"/>
          <w:lang w:val="lt-LT"/>
        </w:rPr>
        <w:t>o</w:t>
      </w:r>
      <w:r w:rsidR="00DD2CC6" w:rsidRPr="00ED6C4E">
        <w:rPr>
          <w:rFonts w:cs="Arial"/>
          <w:lang w:val="lt-LT"/>
        </w:rPr>
        <w:t xml:space="preserve"> </w:t>
      </w:r>
      <w:r w:rsidR="0073084F"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="0073084F" w:rsidRPr="00ED6C4E">
        <w:rPr>
          <w:rFonts w:cs="Arial"/>
          <w:lang w:val="lt-LT"/>
        </w:rPr>
        <w:t>kit</w:t>
      </w:r>
      <w:r w:rsidR="007041E5" w:rsidRPr="00ED6C4E">
        <w:rPr>
          <w:rFonts w:cs="Arial"/>
          <w:lang w:val="lt-LT"/>
        </w:rPr>
        <w:t>os</w:t>
      </w:r>
      <w:r w:rsidR="00DD2CC6" w:rsidRPr="00ED6C4E">
        <w:rPr>
          <w:rFonts w:cs="Arial"/>
          <w:lang w:val="lt-LT"/>
        </w:rPr>
        <w:t xml:space="preserve"> </w:t>
      </w:r>
      <w:r w:rsidR="00AB34B2"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="00025FB2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025FB2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025FB2"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="00025FB2"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="00AB34B2" w:rsidRPr="00ED6C4E">
        <w:rPr>
          <w:rFonts w:cs="Arial"/>
          <w:lang w:val="lt-LT"/>
        </w:rPr>
        <w:t>suteikiamos</w:t>
      </w:r>
      <w:r w:rsidR="00DD2CC6" w:rsidRPr="00ED6C4E">
        <w:rPr>
          <w:rFonts w:cs="Arial"/>
          <w:lang w:val="lt-LT"/>
        </w:rPr>
        <w:t xml:space="preserve"> </w:t>
      </w:r>
      <w:r w:rsidR="00AB34B2"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="00AB34B2"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="00AB34B2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AB34B2" w:rsidRPr="00ED6C4E">
        <w:rPr>
          <w:rFonts w:cs="Arial"/>
          <w:lang w:val="lt-LT"/>
        </w:rPr>
        <w:t>teikėjui</w:t>
      </w:r>
      <w:r w:rsidR="00DD2CC6" w:rsidRPr="00ED6C4E">
        <w:rPr>
          <w:rFonts w:cs="Arial"/>
          <w:lang w:val="lt-LT"/>
        </w:rPr>
        <w:t xml:space="preserve"> </w:t>
      </w:r>
      <w:r w:rsidR="00AB34B2" w:rsidRPr="00ED6C4E">
        <w:rPr>
          <w:rFonts w:cs="Arial"/>
          <w:lang w:val="lt-LT"/>
        </w:rPr>
        <w:t>pateikt</w:t>
      </w:r>
      <w:r w:rsidR="5F7F6223" w:rsidRPr="00ED6C4E">
        <w:rPr>
          <w:rFonts w:cs="Arial"/>
          <w:lang w:val="lt-LT"/>
        </w:rPr>
        <w:t>ą</w:t>
      </w:r>
      <w:r w:rsidR="00DD2CC6" w:rsidRPr="00ED6C4E">
        <w:rPr>
          <w:rFonts w:cs="Arial"/>
          <w:lang w:val="lt-LT"/>
        </w:rPr>
        <w:t xml:space="preserve"> </w:t>
      </w:r>
      <w:r w:rsidR="00AB34B2"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="00AB34B2" w:rsidRPr="00ED6C4E">
        <w:rPr>
          <w:rFonts w:cs="Arial"/>
          <w:lang w:val="lt-LT"/>
        </w:rPr>
        <w:t>form</w:t>
      </w:r>
      <w:r w:rsidR="6464E53D" w:rsidRPr="00ED6C4E">
        <w:rPr>
          <w:rFonts w:cs="Arial"/>
          <w:lang w:val="lt-LT"/>
        </w:rPr>
        <w:t>ą</w:t>
      </w:r>
      <w:r w:rsidR="00DD2CC6" w:rsidRPr="00ED6C4E">
        <w:rPr>
          <w:rFonts w:cs="Arial"/>
          <w:lang w:val="lt-LT"/>
        </w:rPr>
        <w:t xml:space="preserve"> </w:t>
      </w:r>
      <w:r w:rsidR="008F74D2" w:rsidRPr="00ED6C4E">
        <w:rPr>
          <w:rFonts w:cs="Arial"/>
          <w:lang w:val="lt-LT"/>
        </w:rPr>
        <w:t>(</w:t>
      </w:r>
      <w:r w:rsidR="0002588D" w:rsidRPr="00ED6C4E">
        <w:rPr>
          <w:rFonts w:cs="Arial"/>
          <w:lang w:val="lt-LT"/>
        </w:rPr>
        <w:t xml:space="preserve">TS </w:t>
      </w:r>
      <w:r w:rsidR="00AB34B2" w:rsidRPr="00ED6C4E">
        <w:rPr>
          <w:rFonts w:cs="Arial"/>
          <w:lang w:val="lt-LT"/>
        </w:rPr>
        <w:t>priedas</w:t>
      </w:r>
      <w:r w:rsidR="00DD2CC6" w:rsidRPr="00ED6C4E">
        <w:rPr>
          <w:rFonts w:cs="Arial"/>
          <w:lang w:val="lt-LT"/>
        </w:rPr>
        <w:t xml:space="preserve"> </w:t>
      </w:r>
      <w:r w:rsidR="00AB34B2" w:rsidRPr="00ED6C4E">
        <w:rPr>
          <w:rFonts w:cs="Arial"/>
          <w:lang w:val="lt-LT"/>
        </w:rPr>
        <w:t>Nr.</w:t>
      </w:r>
      <w:r w:rsidR="00DD2CC6" w:rsidRPr="00ED6C4E">
        <w:rPr>
          <w:rFonts w:cs="Arial"/>
          <w:lang w:val="lt-LT"/>
        </w:rPr>
        <w:t xml:space="preserve"> </w:t>
      </w:r>
      <w:r w:rsidR="00CF4779" w:rsidRPr="00ED6C4E">
        <w:rPr>
          <w:rFonts w:cs="Arial"/>
          <w:lang w:val="lt-LT"/>
        </w:rPr>
        <w:t>3</w:t>
      </w:r>
      <w:r w:rsidR="008F74D2" w:rsidRPr="00ED6C4E">
        <w:rPr>
          <w:rFonts w:cs="Arial"/>
          <w:lang w:val="lt-LT"/>
        </w:rPr>
        <w:t>)</w:t>
      </w:r>
      <w:r w:rsidR="00AB34B2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766830" w:rsidRPr="00ED6C4E">
        <w:rPr>
          <w:rFonts w:cs="Arial"/>
          <w:lang w:val="lt-LT"/>
        </w:rPr>
        <w:t>kuri</w:t>
      </w:r>
      <w:r w:rsidR="398A9164" w:rsidRPr="00ED6C4E">
        <w:rPr>
          <w:rFonts w:cs="Arial"/>
          <w:lang w:val="lt-LT"/>
        </w:rPr>
        <w:t>oje</w:t>
      </w:r>
      <w:r w:rsidR="00DD2CC6" w:rsidRPr="00ED6C4E">
        <w:rPr>
          <w:rFonts w:cs="Arial"/>
          <w:lang w:val="lt-LT"/>
        </w:rPr>
        <w:t xml:space="preserve"> </w:t>
      </w:r>
      <w:r w:rsidR="00940165" w:rsidRPr="00ED6C4E">
        <w:rPr>
          <w:rFonts w:cs="Arial"/>
          <w:lang w:val="lt-LT"/>
        </w:rPr>
        <w:t>Užsakovas</w:t>
      </w:r>
      <w:r w:rsidR="00DD2CC6" w:rsidRPr="00ED6C4E">
        <w:rPr>
          <w:rFonts w:cs="Arial"/>
          <w:lang w:val="lt-LT"/>
        </w:rPr>
        <w:t xml:space="preserve"> </w:t>
      </w:r>
      <w:r w:rsidR="00CD754A" w:rsidRPr="00ED6C4E">
        <w:rPr>
          <w:rFonts w:cs="Arial"/>
          <w:lang w:val="lt-LT"/>
        </w:rPr>
        <w:t>nurodo</w:t>
      </w:r>
      <w:r w:rsidR="00DD2CC6" w:rsidRPr="00ED6C4E">
        <w:rPr>
          <w:rFonts w:cs="Arial"/>
          <w:lang w:val="lt-LT"/>
        </w:rPr>
        <w:t xml:space="preserve"> </w:t>
      </w:r>
      <w:r w:rsidR="00D62107" w:rsidRPr="00ED6C4E">
        <w:rPr>
          <w:rFonts w:cs="Arial"/>
          <w:lang w:val="lt-LT"/>
        </w:rPr>
        <w:t>numatomų</w:t>
      </w:r>
      <w:r w:rsidR="00DD2CC6" w:rsidRPr="00ED6C4E">
        <w:rPr>
          <w:rFonts w:cs="Arial"/>
          <w:lang w:val="lt-LT"/>
        </w:rPr>
        <w:t xml:space="preserve"> </w:t>
      </w:r>
      <w:r w:rsidR="00C610E3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3F5B7D" w:rsidRPr="00ED6C4E">
        <w:rPr>
          <w:rFonts w:cs="Arial"/>
          <w:lang w:val="lt-LT"/>
        </w:rPr>
        <w:t>pavadinimus</w:t>
      </w:r>
      <w:r w:rsidR="00F96D21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C610E3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C610E3" w:rsidRPr="00ED6C4E">
        <w:rPr>
          <w:rFonts w:cs="Arial"/>
          <w:lang w:val="lt-LT"/>
        </w:rPr>
        <w:t>apimt</w:t>
      </w:r>
      <w:r w:rsidR="003F5B7D" w:rsidRPr="00ED6C4E">
        <w:rPr>
          <w:rFonts w:cs="Arial"/>
          <w:lang w:val="lt-LT"/>
        </w:rPr>
        <w:t>i</w:t>
      </w:r>
      <w:r w:rsidR="00C610E3" w:rsidRPr="00ED6C4E">
        <w:rPr>
          <w:rFonts w:cs="Arial"/>
          <w:lang w:val="lt-LT"/>
        </w:rPr>
        <w:t>s</w:t>
      </w:r>
      <w:r w:rsidR="00E95253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BF720F" w:rsidRPr="00ED6C4E">
        <w:rPr>
          <w:rFonts w:cs="Arial"/>
          <w:lang w:val="lt-LT"/>
        </w:rPr>
        <w:t>medžiag</w:t>
      </w:r>
      <w:r w:rsidR="003F5B7D" w:rsidRPr="00ED6C4E">
        <w:rPr>
          <w:rFonts w:cs="Arial"/>
          <w:lang w:val="lt-LT"/>
        </w:rPr>
        <w:t>a</w:t>
      </w:r>
      <w:r w:rsidR="00BF720F" w:rsidRPr="00ED6C4E">
        <w:rPr>
          <w:rFonts w:cs="Arial"/>
          <w:lang w:val="lt-LT"/>
        </w:rPr>
        <w:t>s</w:t>
      </w:r>
      <w:r w:rsidR="00F41912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F41912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F96D21" w:rsidRPr="00ED6C4E">
        <w:rPr>
          <w:rFonts w:cs="Arial"/>
          <w:lang w:val="lt-LT"/>
        </w:rPr>
        <w:t>teikimo</w:t>
      </w:r>
      <w:r w:rsidR="00DD2CC6" w:rsidRPr="00ED6C4E">
        <w:rPr>
          <w:rFonts w:cs="Arial"/>
          <w:lang w:val="lt-LT"/>
        </w:rPr>
        <w:t xml:space="preserve"> </w:t>
      </w:r>
      <w:r w:rsidR="00F41912" w:rsidRPr="00ED6C4E">
        <w:rPr>
          <w:rFonts w:cs="Arial"/>
          <w:lang w:val="lt-LT"/>
        </w:rPr>
        <w:t>pradži</w:t>
      </w:r>
      <w:r w:rsidR="003F5B7D" w:rsidRPr="00ED6C4E">
        <w:rPr>
          <w:rFonts w:cs="Arial"/>
          <w:lang w:val="lt-LT"/>
        </w:rPr>
        <w:t>ą</w:t>
      </w:r>
      <w:r w:rsidR="00DD2CC6" w:rsidRPr="00ED6C4E">
        <w:rPr>
          <w:rFonts w:cs="Arial"/>
          <w:lang w:val="lt-LT"/>
        </w:rPr>
        <w:t xml:space="preserve"> </w:t>
      </w:r>
      <w:r w:rsidR="00F41912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F41912" w:rsidRPr="00ED6C4E">
        <w:rPr>
          <w:rFonts w:cs="Arial"/>
          <w:lang w:val="lt-LT"/>
        </w:rPr>
        <w:t>pabaig</w:t>
      </w:r>
      <w:r w:rsidR="003F5B7D" w:rsidRPr="00ED6C4E">
        <w:rPr>
          <w:rFonts w:cs="Arial"/>
          <w:lang w:val="lt-LT"/>
        </w:rPr>
        <w:t>ą</w:t>
      </w:r>
      <w:r w:rsidR="00F41912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</w:p>
    <w:p w14:paraId="4F81A15F" w14:textId="6FBB074A" w:rsidR="00AB34B2" w:rsidRPr="00ED6C4E" w:rsidRDefault="00AB34B2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Terminas,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suteiktos</w:t>
      </w:r>
      <w:r w:rsidR="00DD2CC6" w:rsidRPr="00ED6C4E">
        <w:rPr>
          <w:rFonts w:cs="Arial"/>
          <w:lang w:val="lt-LT"/>
        </w:rPr>
        <w:t xml:space="preserve"> </w:t>
      </w:r>
      <w:r w:rsidR="006E4BC3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6E4BC3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6E4BC3" w:rsidRPr="00ED6C4E">
        <w:rPr>
          <w:rFonts w:cs="Arial"/>
          <w:lang w:val="lt-LT"/>
        </w:rPr>
        <w:t>teikiamos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atskirus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vėliau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kaip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numatyta</w:t>
      </w:r>
      <w:r w:rsidR="00DD2CC6" w:rsidRPr="00ED6C4E">
        <w:rPr>
          <w:rFonts w:cs="Arial"/>
          <w:lang w:val="lt-LT"/>
        </w:rPr>
        <w:t xml:space="preserve"> </w:t>
      </w:r>
      <w:r w:rsidR="00643B29"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="00643B29" w:rsidRPr="00ED6C4E">
        <w:rPr>
          <w:rFonts w:cs="Arial"/>
          <w:lang w:val="lt-LT"/>
        </w:rPr>
        <w:t>pateiktame</w:t>
      </w:r>
      <w:r w:rsidR="00DD2CC6" w:rsidRPr="00ED6C4E">
        <w:rPr>
          <w:rFonts w:cs="Arial"/>
          <w:lang w:val="lt-LT"/>
        </w:rPr>
        <w:t xml:space="preserve"> </w:t>
      </w:r>
      <w:r w:rsidR="00643B29"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="00643B29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643B29" w:rsidRPr="00ED6C4E">
        <w:rPr>
          <w:rFonts w:cs="Arial"/>
          <w:lang w:val="lt-LT"/>
        </w:rPr>
        <w:t>teikėjui</w:t>
      </w:r>
      <w:r w:rsidR="00F41912" w:rsidRPr="00ED6C4E">
        <w:rPr>
          <w:rFonts w:cs="Arial"/>
          <w:lang w:val="lt-LT"/>
        </w:rPr>
        <w:t>.</w:t>
      </w:r>
    </w:p>
    <w:p w14:paraId="3B1896DF" w14:textId="452FD86F" w:rsidR="00AB34B2" w:rsidRPr="00ED6C4E" w:rsidRDefault="00AB34B2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nustatomas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ilgesnis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kaip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30</w:t>
      </w:r>
      <w:r w:rsidR="00DD2CC6" w:rsidRPr="00ED6C4E">
        <w:rPr>
          <w:rFonts w:cs="Arial"/>
          <w:lang w:val="lt-LT"/>
        </w:rPr>
        <w:t xml:space="preserve"> </w:t>
      </w:r>
      <w:r w:rsidR="006C0A75" w:rsidRPr="00ED6C4E">
        <w:rPr>
          <w:rFonts w:cs="Arial"/>
          <w:lang w:val="lt-LT"/>
        </w:rPr>
        <w:t>(trisdešimt)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</w:t>
      </w:r>
      <w:r w:rsidR="00A27468" w:rsidRPr="00ED6C4E">
        <w:rPr>
          <w:rFonts w:cs="Arial"/>
          <w:lang w:val="lt-LT"/>
        </w:rPr>
        <w:t>alendorinių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</w:t>
      </w:r>
      <w:r w:rsidR="00A27468" w:rsidRPr="00ED6C4E">
        <w:rPr>
          <w:rFonts w:cs="Arial"/>
          <w:lang w:val="lt-LT"/>
        </w:rPr>
        <w:t>ienų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terminas</w:t>
      </w:r>
      <w:r w:rsidR="00DD2CC6" w:rsidRPr="00ED6C4E">
        <w:rPr>
          <w:rFonts w:cs="Arial"/>
          <w:lang w:val="lt-LT"/>
        </w:rPr>
        <w:t xml:space="preserve"> </w:t>
      </w:r>
      <w:r w:rsidR="00F41912"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="00C00931"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="00E56470" w:rsidRPr="00ED6C4E">
        <w:rPr>
          <w:rFonts w:cs="Arial"/>
          <w:lang w:val="lt-LT"/>
        </w:rPr>
        <w:t>pateikimo</w:t>
      </w:r>
      <w:r w:rsidR="00DD2CC6" w:rsidRPr="00ED6C4E">
        <w:rPr>
          <w:rFonts w:cs="Arial"/>
          <w:lang w:val="lt-LT"/>
        </w:rPr>
        <w:t xml:space="preserve"> </w:t>
      </w:r>
      <w:r w:rsidR="00E56470" w:rsidRPr="00ED6C4E">
        <w:rPr>
          <w:rFonts w:cs="Arial"/>
          <w:lang w:val="lt-LT"/>
        </w:rPr>
        <w:t>dienos</w:t>
      </w:r>
      <w:r w:rsidR="00DD2CC6" w:rsidRPr="00ED6C4E">
        <w:rPr>
          <w:rFonts w:cs="Arial"/>
          <w:lang w:val="lt-LT"/>
        </w:rPr>
        <w:t xml:space="preserve"> </w:t>
      </w:r>
      <w:r w:rsidR="00A21DB1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A21DB1" w:rsidRPr="00ED6C4E">
        <w:rPr>
          <w:rFonts w:cs="Arial"/>
          <w:lang w:val="lt-LT"/>
        </w:rPr>
        <w:t>teikėjui</w:t>
      </w:r>
      <w:r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įrodymus,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kad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nurodytais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terminais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pagrįstai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negali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suteikti</w:t>
      </w:r>
      <w:r w:rsidR="00DD2CC6" w:rsidRPr="00ED6C4E">
        <w:rPr>
          <w:rFonts w:cs="Arial"/>
          <w:lang w:val="lt-LT"/>
        </w:rPr>
        <w:t xml:space="preserve"> </w:t>
      </w:r>
      <w:r w:rsidR="00DD16BE"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="00DD16BE" w:rsidRPr="00ED6C4E">
        <w:rPr>
          <w:rFonts w:cs="Arial"/>
          <w:lang w:val="lt-LT"/>
        </w:rPr>
        <w:t>nurodytų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A21DB1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gali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nustatomas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kitas,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Užsakovu</w:t>
      </w:r>
      <w:r w:rsidR="00DD2CC6" w:rsidRPr="00ED6C4E">
        <w:rPr>
          <w:rFonts w:cs="Arial"/>
          <w:lang w:val="lt-LT"/>
        </w:rPr>
        <w:t xml:space="preserve"> </w:t>
      </w:r>
      <w:r w:rsidR="00BD0D20" w:rsidRPr="00ED6C4E">
        <w:rPr>
          <w:rFonts w:cs="Arial"/>
          <w:lang w:val="lt-LT"/>
        </w:rPr>
        <w:t>raštu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sutartas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terminas.</w:t>
      </w:r>
      <w:r w:rsidR="00DD2CC6" w:rsidRPr="00ED6C4E">
        <w:rPr>
          <w:rFonts w:cs="Arial"/>
          <w:lang w:val="lt-LT"/>
        </w:rPr>
        <w:t xml:space="preserve"> </w:t>
      </w:r>
    </w:p>
    <w:p w14:paraId="3960CF4A" w14:textId="2B7BDDFD" w:rsidR="00AB34B2" w:rsidRPr="00ED6C4E" w:rsidRDefault="00AB34B2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8F3EFF" w:rsidRPr="00ED6C4E">
        <w:rPr>
          <w:rFonts w:cs="Arial"/>
          <w:lang w:val="lt-LT"/>
        </w:rPr>
        <w:t>t</w:t>
      </w:r>
      <w:r w:rsidR="00597E07" w:rsidRPr="00ED6C4E">
        <w:rPr>
          <w:rFonts w:cs="Arial"/>
          <w:lang w:val="lt-LT"/>
        </w:rPr>
        <w:t>eikėjas</w:t>
      </w:r>
      <w:r w:rsidR="00DD2CC6" w:rsidRPr="00ED6C4E">
        <w:rPr>
          <w:rFonts w:cs="Arial"/>
          <w:lang w:val="lt-LT"/>
        </w:rPr>
        <w:t xml:space="preserve"> </w:t>
      </w:r>
      <w:r w:rsidR="00BE6328"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="00BE6328" w:rsidRPr="00ED6C4E">
        <w:rPr>
          <w:rFonts w:cs="Arial"/>
          <w:lang w:val="lt-LT"/>
        </w:rPr>
        <w:t>gautus</w:t>
      </w:r>
      <w:r w:rsidR="00DD2CC6" w:rsidRPr="00ED6C4E">
        <w:rPr>
          <w:rFonts w:cs="Arial"/>
          <w:lang w:val="lt-LT"/>
        </w:rPr>
        <w:t xml:space="preserve"> </w:t>
      </w:r>
      <w:r w:rsidR="00BE6328" w:rsidRPr="00ED6C4E">
        <w:rPr>
          <w:rFonts w:cs="Arial"/>
          <w:lang w:val="lt-LT"/>
        </w:rPr>
        <w:t>DUŽ</w:t>
      </w:r>
      <w:r w:rsidR="00D42E0A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D42E0A" w:rsidRPr="00ED6C4E">
        <w:rPr>
          <w:rFonts w:cs="Arial"/>
          <w:lang w:val="lt-LT"/>
        </w:rPr>
        <w:t>jeigu</w:t>
      </w:r>
      <w:r w:rsidR="00DD2CC6" w:rsidRPr="00ED6C4E">
        <w:rPr>
          <w:rFonts w:cs="Arial"/>
          <w:lang w:val="lt-LT"/>
        </w:rPr>
        <w:t xml:space="preserve"> </w:t>
      </w:r>
      <w:r w:rsidR="00D21537" w:rsidRPr="00ED6C4E">
        <w:rPr>
          <w:rFonts w:cs="Arial"/>
          <w:lang w:val="lt-LT"/>
        </w:rPr>
        <w:t>užsakomoms</w:t>
      </w:r>
      <w:r w:rsidR="00DD2CC6" w:rsidRPr="00ED6C4E">
        <w:rPr>
          <w:rFonts w:cs="Arial"/>
          <w:lang w:val="lt-LT"/>
        </w:rPr>
        <w:t xml:space="preserve"> </w:t>
      </w:r>
      <w:r w:rsidR="00D21537" w:rsidRPr="00ED6C4E">
        <w:rPr>
          <w:rFonts w:cs="Arial"/>
          <w:lang w:val="lt-LT"/>
        </w:rPr>
        <w:t>Paslaugoms</w:t>
      </w:r>
      <w:r w:rsidR="00DD2CC6" w:rsidRPr="00ED6C4E">
        <w:rPr>
          <w:rFonts w:cs="Arial"/>
          <w:lang w:val="lt-LT"/>
        </w:rPr>
        <w:t xml:space="preserve"> </w:t>
      </w:r>
      <w:r w:rsidR="00171AD1" w:rsidRPr="00ED6C4E">
        <w:rPr>
          <w:rFonts w:cs="Arial"/>
          <w:lang w:val="lt-LT"/>
        </w:rPr>
        <w:t>reikalingas</w:t>
      </w:r>
      <w:r w:rsidR="00DD2CC6" w:rsidRPr="00ED6C4E">
        <w:rPr>
          <w:rFonts w:cs="Arial"/>
          <w:lang w:val="lt-LT"/>
        </w:rPr>
        <w:t xml:space="preserve"> </w:t>
      </w:r>
      <w:r w:rsidR="001435C9" w:rsidRPr="00ED6C4E">
        <w:rPr>
          <w:rFonts w:cs="Arial"/>
          <w:lang w:val="lt-LT"/>
        </w:rPr>
        <w:t>pagrindinių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(nepagalbinių)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tiekimas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ir/ar</w:t>
      </w:r>
      <w:r w:rsidR="00DD2CC6" w:rsidRPr="00ED6C4E">
        <w:rPr>
          <w:rFonts w:cs="Arial"/>
          <w:lang w:val="lt-LT"/>
        </w:rPr>
        <w:t xml:space="preserve"> </w:t>
      </w:r>
      <w:r w:rsidR="00E95C1A" w:rsidRPr="00ED6C4E">
        <w:rPr>
          <w:rFonts w:cs="Arial"/>
          <w:lang w:val="lt-LT"/>
        </w:rPr>
        <w:t xml:space="preserve">TS </w:t>
      </w:r>
      <w:r w:rsidRPr="00ED6C4E">
        <w:rPr>
          <w:rFonts w:cs="Arial"/>
          <w:lang w:val="lt-LT"/>
        </w:rPr>
        <w:t>pried</w:t>
      </w:r>
      <w:r w:rsidR="007105D2" w:rsidRPr="00ED6C4E">
        <w:rPr>
          <w:rFonts w:cs="Arial"/>
          <w:lang w:val="lt-LT"/>
        </w:rPr>
        <w:t>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Nr.</w:t>
      </w:r>
      <w:r w:rsidR="00DD2CC6" w:rsidRPr="00ED6C4E">
        <w:rPr>
          <w:rFonts w:cs="Arial"/>
          <w:lang w:val="lt-LT"/>
        </w:rPr>
        <w:t xml:space="preserve"> </w:t>
      </w:r>
      <w:r w:rsidR="00CF4779" w:rsidRPr="00ED6C4E">
        <w:rPr>
          <w:rFonts w:cs="Arial"/>
          <w:lang w:val="lt-LT"/>
        </w:rPr>
        <w:t>2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nenumatytų,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tačiau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pirkimo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objektu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susijusių</w:t>
      </w:r>
      <w:r w:rsidR="00DD2CC6" w:rsidRPr="00ED6C4E">
        <w:rPr>
          <w:rFonts w:cs="Arial"/>
          <w:lang w:val="lt-LT"/>
        </w:rPr>
        <w:t xml:space="preserve"> </w:t>
      </w:r>
      <w:r w:rsidR="0047464B" w:rsidRPr="00ED6C4E">
        <w:rPr>
          <w:rFonts w:cs="Arial"/>
          <w:lang w:val="lt-LT"/>
        </w:rPr>
        <w:t>P</w:t>
      </w:r>
      <w:r w:rsidRPr="00ED6C4E">
        <w:rPr>
          <w:rFonts w:cs="Arial"/>
          <w:lang w:val="lt-LT"/>
        </w:rPr>
        <w:t>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suteikimas,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paruošti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sąmatas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el.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paštu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atsakingam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asmeniui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="00E51242" w:rsidRPr="00ED6C4E">
        <w:rPr>
          <w:rFonts w:cs="Arial"/>
          <w:lang w:val="lt-LT"/>
        </w:rPr>
        <w:t>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derinti.</w:t>
      </w:r>
      <w:r w:rsidR="00DD2CC6" w:rsidRPr="00ED6C4E">
        <w:rPr>
          <w:rFonts w:cs="Arial"/>
          <w:lang w:val="lt-LT"/>
        </w:rPr>
        <w:t xml:space="preserve"> </w:t>
      </w:r>
    </w:p>
    <w:p w14:paraId="7706787C" w14:textId="2D80EF49" w:rsidR="00BC3114" w:rsidRPr="00ED6C4E" w:rsidRDefault="00BC3114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lastRenderedPageBreak/>
        <w:t>Terminas,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sąmatą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derinimui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-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vėliau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kaip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10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(dešimt)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dienų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dienos,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jeigu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suteikiamoms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Paslaugoms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reikalingas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tiekimas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ir/ar</w:t>
      </w:r>
      <w:r w:rsidR="00DD2CC6" w:rsidRPr="00ED6C4E">
        <w:rPr>
          <w:rFonts w:cs="Arial"/>
          <w:lang w:val="lt-LT"/>
        </w:rPr>
        <w:t xml:space="preserve"> </w:t>
      </w:r>
      <w:r w:rsidR="00E95C1A" w:rsidRPr="00ED6C4E">
        <w:rPr>
          <w:rFonts w:cs="Arial"/>
          <w:lang w:val="lt-LT"/>
        </w:rPr>
        <w:t xml:space="preserve">TS </w:t>
      </w:r>
      <w:r w:rsidRPr="00ED6C4E">
        <w:rPr>
          <w:rFonts w:cs="Arial"/>
          <w:lang w:val="lt-LT"/>
        </w:rPr>
        <w:t>priede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Nr.</w:t>
      </w:r>
      <w:r w:rsidR="00DD2CC6" w:rsidRPr="00ED6C4E">
        <w:rPr>
          <w:rFonts w:cs="Arial"/>
          <w:lang w:val="lt-LT"/>
        </w:rPr>
        <w:t xml:space="preserve"> </w:t>
      </w:r>
      <w:r w:rsidR="00CF4779" w:rsidRPr="00ED6C4E">
        <w:rPr>
          <w:rFonts w:cs="Arial"/>
          <w:lang w:val="lt-LT"/>
        </w:rPr>
        <w:t>2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nenumatytų,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tačiau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pirkimo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objektu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susijusių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suteikimas.</w:t>
      </w:r>
      <w:r w:rsidR="00DD2CC6" w:rsidRPr="00ED6C4E">
        <w:rPr>
          <w:rFonts w:cs="Arial"/>
          <w:lang w:val="lt-LT"/>
        </w:rPr>
        <w:t xml:space="preserve"> </w:t>
      </w:r>
    </w:p>
    <w:p w14:paraId="38E13E27" w14:textId="7E0B5AA5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prieš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patirdamas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faktines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išlaidas,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kurios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="001F1FE4" w:rsidRPr="00ED6C4E">
        <w:rPr>
          <w:rFonts w:cs="Arial"/>
          <w:lang w:val="lt-LT"/>
        </w:rPr>
        <w:t>Sutarties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vykdymo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išlaidų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atlyginimo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kainodarą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apmokamos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Užsakovo,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raštu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suderinti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Užsakovu.</w:t>
      </w:r>
      <w:r w:rsidR="00DD2CC6" w:rsidRPr="00ED6C4E">
        <w:rPr>
          <w:rFonts w:cs="Arial"/>
          <w:lang w:val="lt-LT"/>
        </w:rPr>
        <w:t xml:space="preserve"> </w:t>
      </w:r>
    </w:p>
    <w:p w14:paraId="341A38E8" w14:textId="5F87169C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Suderintas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sąmatas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atsakingas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asmuo</w:t>
      </w:r>
      <w:r w:rsidR="00DD2CC6" w:rsidRPr="00ED6C4E">
        <w:rPr>
          <w:rFonts w:cs="Arial"/>
          <w:lang w:val="lt-LT"/>
        </w:rPr>
        <w:t xml:space="preserve"> </w:t>
      </w:r>
      <w:r w:rsidR="10F58251" w:rsidRPr="00ED6C4E">
        <w:rPr>
          <w:rFonts w:cs="Arial"/>
          <w:lang w:val="lt-LT"/>
        </w:rPr>
        <w:t>pa</w:t>
      </w:r>
      <w:r w:rsidR="4D837D9B" w:rsidRPr="00ED6C4E">
        <w:rPr>
          <w:rFonts w:cs="Arial"/>
          <w:lang w:val="lt-LT"/>
        </w:rPr>
        <w:t>sirašo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pateikia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elektroniniu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būdu.</w:t>
      </w:r>
      <w:r w:rsidR="00DD2CC6" w:rsidRPr="00ED6C4E">
        <w:rPr>
          <w:rFonts w:cs="Arial"/>
          <w:lang w:val="lt-LT"/>
        </w:rPr>
        <w:t xml:space="preserve"> </w:t>
      </w:r>
    </w:p>
    <w:p w14:paraId="6D05F4D8" w14:textId="6E3C94D4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naudojamoms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medžiagoms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sertifikatus,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kokybės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pažymėjimus,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kurie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patvirtina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standartų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reikalavimų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atitikimą.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Prieš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naudojant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identifikacijai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įvadinei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kontrolei.</w:t>
      </w:r>
    </w:p>
    <w:p w14:paraId="3FABA626" w14:textId="2A200E0B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kainą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įsiskaičiavęs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reikalingų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pagalbinių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(ne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pagrindinių)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kainą.</w:t>
      </w:r>
    </w:p>
    <w:p w14:paraId="3711CEA1" w14:textId="6798EC3F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Paraiškas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Įrenginių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atjungimui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Tinklo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komandos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dispečerinei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teikia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Užsakovas.</w:t>
      </w:r>
    </w:p>
    <w:p w14:paraId="4130D3A0" w14:textId="2F5D0643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Atliekant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reikalingas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elektros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automatikos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įrangos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atjungimas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pajungimas,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nurodytus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Užsakovas.</w:t>
      </w:r>
    </w:p>
    <w:p w14:paraId="09337280" w14:textId="76305D0C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atsako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</w:t>
      </w:r>
      <w:r w:rsidR="00DD2CC6" w:rsidRPr="00ED6C4E">
        <w:rPr>
          <w:rFonts w:cs="Arial"/>
          <w:lang w:val="lt-LT"/>
        </w:rPr>
        <w:t xml:space="preserve"> </w:t>
      </w:r>
      <w:r w:rsidR="002C4417" w:rsidRPr="00ED6C4E">
        <w:rPr>
          <w:rFonts w:cs="Arial"/>
          <w:lang w:val="lt-LT"/>
        </w:rPr>
        <w:t>visų</w:t>
      </w:r>
      <w:r w:rsidR="00DD2CC6" w:rsidRPr="00ED6C4E">
        <w:rPr>
          <w:rFonts w:cs="Arial"/>
          <w:lang w:val="lt-LT"/>
        </w:rPr>
        <w:t xml:space="preserve"> </w:t>
      </w:r>
      <w:r w:rsidR="002C4417" w:rsidRPr="00ED6C4E">
        <w:rPr>
          <w:rFonts w:cs="Arial"/>
          <w:lang w:val="lt-LT"/>
        </w:rPr>
        <w:t>būtinų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leidimų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kasimo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darbams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gavimą</w:t>
      </w:r>
      <w:r w:rsidR="00DD2CC6" w:rsidRPr="00ED6C4E">
        <w:rPr>
          <w:rFonts w:cs="Arial"/>
          <w:lang w:val="lt-LT"/>
        </w:rPr>
        <w:t xml:space="preserve"> </w:t>
      </w:r>
      <w:r w:rsidR="00A6418A" w:rsidRPr="00ED6C4E">
        <w:rPr>
          <w:rFonts w:cs="Arial"/>
          <w:lang w:val="lt-LT"/>
        </w:rPr>
        <w:t>(aptverti/kasti,</w:t>
      </w:r>
      <w:r w:rsidR="00DD2CC6" w:rsidRPr="00ED6C4E">
        <w:rPr>
          <w:rFonts w:cs="Arial"/>
          <w:lang w:val="lt-LT"/>
        </w:rPr>
        <w:t xml:space="preserve"> </w:t>
      </w:r>
      <w:r w:rsidR="008A40DA" w:rsidRPr="00ED6C4E">
        <w:rPr>
          <w:rFonts w:cs="Arial"/>
          <w:lang w:val="lt-LT"/>
        </w:rPr>
        <w:t>augmenijos</w:t>
      </w:r>
      <w:r w:rsidR="00DD2CC6" w:rsidRPr="00ED6C4E">
        <w:rPr>
          <w:rFonts w:cs="Arial"/>
          <w:lang w:val="lt-LT"/>
        </w:rPr>
        <w:t xml:space="preserve"> </w:t>
      </w:r>
      <w:r w:rsidR="008A40DA" w:rsidRPr="00ED6C4E">
        <w:rPr>
          <w:rFonts w:cs="Arial"/>
          <w:lang w:val="lt-LT"/>
        </w:rPr>
        <w:t>šalinimo)</w:t>
      </w:r>
      <w:r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taip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esant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poreikiui,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judėjimo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(eismo)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schemų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parengimą,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derinimą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patvirtinimą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atsakingose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institucijose.</w:t>
      </w:r>
      <w:r w:rsidR="00DD2CC6" w:rsidRPr="00ED6C4E">
        <w:rPr>
          <w:rFonts w:cs="Arial"/>
          <w:lang w:val="lt-LT"/>
        </w:rPr>
        <w:t xml:space="preserve"> </w:t>
      </w:r>
    </w:p>
    <w:p w14:paraId="15BC5605" w14:textId="0BDB7DA5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Užsakovas,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Sutarties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vykdymo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teisę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kuriuo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tikrinti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teikiamų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kokybę,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taip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naudojamų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kokybę.</w:t>
      </w:r>
      <w:r w:rsidR="00DD2CC6" w:rsidRPr="00ED6C4E">
        <w:rPr>
          <w:rFonts w:cs="Arial"/>
          <w:lang w:val="lt-LT"/>
        </w:rPr>
        <w:t xml:space="preserve"> </w:t>
      </w:r>
    </w:p>
    <w:p w14:paraId="35253383" w14:textId="79EA6D58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Terminas,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dokumentaciją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suteikęs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5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(penkios)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dienos.</w:t>
      </w:r>
    </w:p>
    <w:p w14:paraId="6F3602BA" w14:textId="5ED60034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Terminas,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pilnai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priimti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raštu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informuoti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apie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ir/ar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dokumentacijos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trūkumus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dokumentacijos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3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(trys)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dienos.</w:t>
      </w:r>
    </w:p>
    <w:p w14:paraId="0613871F" w14:textId="56897AAE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Terminas,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ištaisyti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priėmimo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nustatytus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ir/ar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dokumentacijos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trūkumus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5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(penkios)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dienos.</w:t>
      </w:r>
      <w:r w:rsidR="00DD2CC6" w:rsidRPr="00ED6C4E">
        <w:rPr>
          <w:rFonts w:cs="Arial"/>
          <w:lang w:val="lt-LT"/>
        </w:rPr>
        <w:t xml:space="preserve"> </w:t>
      </w:r>
    </w:p>
    <w:p w14:paraId="363352F4" w14:textId="41D6EEDD" w:rsidR="0089238A" w:rsidRPr="00ED6C4E" w:rsidRDefault="0089238A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Suteiktų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priėmimo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perdavimo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tvarka:</w:t>
      </w:r>
    </w:p>
    <w:p w14:paraId="6A02384C" w14:textId="06D72DA8" w:rsidR="0089238A" w:rsidRPr="00ED6C4E" w:rsidRDefault="0089238A" w:rsidP="00ED6C4E">
      <w:pPr>
        <w:pStyle w:val="ListNumber"/>
        <w:numPr>
          <w:ilvl w:val="2"/>
          <w:numId w:val="5"/>
        </w:numPr>
        <w:tabs>
          <w:tab w:val="left" w:pos="360"/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Sutartyje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numatytų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priėmimą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įgalioti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asmenys,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dalyvaujant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atsakingam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asmeniui.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priimamos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pasirašant</w:t>
      </w:r>
      <w:r w:rsidR="00DD2CC6" w:rsidRPr="00ED6C4E">
        <w:rPr>
          <w:rFonts w:cs="Arial"/>
          <w:lang w:val="lt-LT"/>
        </w:rPr>
        <w:t xml:space="preserve"> </w:t>
      </w:r>
      <w:r w:rsidR="006E39A8" w:rsidRPr="00ED6C4E">
        <w:rPr>
          <w:rFonts w:cs="Arial"/>
          <w:lang w:val="lt-LT"/>
        </w:rPr>
        <w:t>m</w:t>
      </w:r>
      <w:r w:rsidR="00A87A6A" w:rsidRPr="00ED6C4E">
        <w:rPr>
          <w:rFonts w:cs="Arial"/>
          <w:lang w:val="lt-LT"/>
        </w:rPr>
        <w:t>ė</w:t>
      </w:r>
      <w:r w:rsidR="006E39A8" w:rsidRPr="00ED6C4E">
        <w:rPr>
          <w:rFonts w:cs="Arial"/>
          <w:lang w:val="lt-LT"/>
        </w:rPr>
        <w:t>nesin</w:t>
      </w:r>
      <w:r w:rsidR="00A87A6A"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="00812F66" w:rsidRPr="00ED6C4E">
        <w:rPr>
          <w:rFonts w:cs="Arial"/>
          <w:lang w:val="lt-LT"/>
        </w:rPr>
        <w:t>ir/ar</w:t>
      </w:r>
      <w:r w:rsidR="00DD2CC6" w:rsidRPr="00ED6C4E">
        <w:rPr>
          <w:rFonts w:cs="Arial"/>
          <w:lang w:val="lt-LT"/>
        </w:rPr>
        <w:t xml:space="preserve"> </w:t>
      </w:r>
      <w:r w:rsidR="00812F66" w:rsidRPr="00ED6C4E">
        <w:rPr>
          <w:rFonts w:cs="Arial"/>
          <w:lang w:val="lt-LT"/>
        </w:rPr>
        <w:t>vienkartinį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priėmimo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perdavimo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aktą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</w:t>
      </w:r>
      <w:r w:rsidR="004B0B2B" w:rsidRPr="00ED6C4E">
        <w:rPr>
          <w:rFonts w:cs="Arial"/>
          <w:lang w:val="lt-LT"/>
        </w:rPr>
        <w:t xml:space="preserve">TS </w:t>
      </w:r>
      <w:r w:rsidRPr="00ED6C4E">
        <w:rPr>
          <w:rFonts w:cs="Arial"/>
          <w:lang w:val="lt-LT"/>
        </w:rPr>
        <w:t>priedas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Nr.</w:t>
      </w:r>
      <w:r w:rsidR="00DD2CC6" w:rsidRPr="00ED6C4E">
        <w:rPr>
          <w:rFonts w:cs="Arial"/>
          <w:lang w:val="lt-LT"/>
        </w:rPr>
        <w:t xml:space="preserve"> </w:t>
      </w:r>
      <w:r w:rsidR="00856CAA" w:rsidRPr="00ED6C4E">
        <w:rPr>
          <w:rFonts w:cs="Arial"/>
          <w:lang w:val="lt-LT"/>
        </w:rPr>
        <w:t>4</w:t>
      </w:r>
      <w:r w:rsidRPr="00ED6C4E">
        <w:rPr>
          <w:rFonts w:cs="Arial"/>
          <w:lang w:val="lt-LT"/>
        </w:rPr>
        <w:t>),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aktą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paruošia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786595" w:rsidRPr="00ED6C4E">
        <w:rPr>
          <w:rFonts w:cs="Arial"/>
          <w:lang w:val="lt-LT"/>
        </w:rPr>
        <w:t>;</w:t>
      </w:r>
    </w:p>
    <w:p w14:paraId="391AA8DF" w14:textId="4F76E858" w:rsidR="0089238A" w:rsidRPr="00ED6C4E" w:rsidRDefault="0089238A" w:rsidP="00ED6C4E">
      <w:pPr>
        <w:pStyle w:val="ListNumber"/>
        <w:numPr>
          <w:ilvl w:val="2"/>
          <w:numId w:val="5"/>
        </w:numPr>
        <w:tabs>
          <w:tab w:val="left" w:pos="360"/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priėmimo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perdavimo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aktas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pasirašomas</w:t>
      </w:r>
      <w:r w:rsidR="004E14DA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jeigu</w:t>
      </w:r>
      <w:r w:rsidR="00DD2CC6" w:rsidRPr="00ED6C4E">
        <w:rPr>
          <w:rFonts w:cs="Arial"/>
          <w:lang w:val="lt-LT"/>
        </w:rPr>
        <w:t xml:space="preserve"> </w:t>
      </w:r>
      <w:r w:rsidR="007D5EC4"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="00BA3301" w:rsidRPr="00ED6C4E">
        <w:rPr>
          <w:rFonts w:cs="Arial"/>
          <w:lang w:val="lt-LT"/>
        </w:rPr>
        <w:t>(pagal</w:t>
      </w:r>
      <w:r w:rsidR="00DD2CC6" w:rsidRPr="00ED6C4E">
        <w:rPr>
          <w:rFonts w:cs="Arial"/>
          <w:lang w:val="lt-LT"/>
        </w:rPr>
        <w:t xml:space="preserve"> </w:t>
      </w:r>
      <w:r w:rsidR="00BA3301" w:rsidRPr="00ED6C4E">
        <w:rPr>
          <w:rFonts w:cs="Arial"/>
          <w:lang w:val="lt-LT"/>
        </w:rPr>
        <w:t>DUŽ)</w:t>
      </w:r>
      <w:r w:rsidR="00DD2CC6" w:rsidRPr="00ED6C4E">
        <w:rPr>
          <w:rFonts w:cs="Arial"/>
          <w:lang w:val="lt-LT"/>
        </w:rPr>
        <w:t xml:space="preserve"> </w:t>
      </w:r>
      <w:r w:rsidR="007D5EC4" w:rsidRPr="00ED6C4E">
        <w:rPr>
          <w:rFonts w:cs="Arial"/>
          <w:lang w:val="lt-LT"/>
        </w:rPr>
        <w:t>suteiktos</w:t>
      </w:r>
      <w:r w:rsidR="00DD2CC6" w:rsidRPr="00ED6C4E">
        <w:rPr>
          <w:rFonts w:cs="Arial"/>
          <w:lang w:val="lt-LT"/>
        </w:rPr>
        <w:t xml:space="preserve"> </w:t>
      </w:r>
      <w:r w:rsidR="007D5EC4" w:rsidRPr="00ED6C4E">
        <w:rPr>
          <w:rFonts w:cs="Arial"/>
          <w:lang w:val="lt-LT"/>
        </w:rPr>
        <w:t>pilna</w:t>
      </w:r>
      <w:r w:rsidR="00DD2CC6" w:rsidRPr="00ED6C4E">
        <w:rPr>
          <w:rFonts w:cs="Arial"/>
          <w:lang w:val="lt-LT"/>
        </w:rPr>
        <w:t xml:space="preserve"> </w:t>
      </w:r>
      <w:r w:rsidR="007D5EC4" w:rsidRPr="00ED6C4E">
        <w:rPr>
          <w:rFonts w:cs="Arial"/>
          <w:lang w:val="lt-LT"/>
        </w:rPr>
        <w:t>ap</w:t>
      </w:r>
      <w:r w:rsidR="00F67B6E" w:rsidRPr="00ED6C4E">
        <w:rPr>
          <w:rFonts w:cs="Arial"/>
          <w:lang w:val="lt-LT"/>
        </w:rPr>
        <w:t>i</w:t>
      </w:r>
      <w:r w:rsidR="007D5EC4" w:rsidRPr="00ED6C4E">
        <w:rPr>
          <w:rFonts w:cs="Arial"/>
          <w:lang w:val="lt-LT"/>
        </w:rPr>
        <w:t>mtimi</w:t>
      </w:r>
      <w:r w:rsidR="00BB2D6D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nėra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pastebėta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trūkumų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visa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dokumentacija</w:t>
      </w:r>
      <w:r w:rsidR="4012B662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šios</w:t>
      </w:r>
      <w:r w:rsidR="00DD2CC6" w:rsidRPr="00ED6C4E">
        <w:rPr>
          <w:rFonts w:cs="Arial"/>
          <w:lang w:val="lt-LT"/>
        </w:rPr>
        <w:t xml:space="preserve"> </w:t>
      </w:r>
      <w:r w:rsidR="00FF115B" w:rsidRPr="00ED6C4E">
        <w:rPr>
          <w:rFonts w:cs="Arial"/>
          <w:lang w:val="lt-LT"/>
        </w:rPr>
        <w:t>TS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8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punkte</w:t>
      </w:r>
      <w:r w:rsidR="00786595" w:rsidRPr="00ED6C4E">
        <w:rPr>
          <w:rFonts w:cs="Arial"/>
          <w:lang w:val="lt-LT"/>
        </w:rPr>
        <w:t>;</w:t>
      </w:r>
    </w:p>
    <w:p w14:paraId="13BF50AF" w14:textId="685BCEF1" w:rsidR="009E5207" w:rsidRPr="00ED6C4E" w:rsidRDefault="00CF4E33" w:rsidP="00ED6C4E">
      <w:pPr>
        <w:pStyle w:val="ListNumber"/>
        <w:numPr>
          <w:ilvl w:val="2"/>
          <w:numId w:val="5"/>
        </w:numPr>
        <w:tabs>
          <w:tab w:val="left" w:pos="360"/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priėmimo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perdavimo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aktas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pasirašomas</w:t>
      </w:r>
      <w:r w:rsidR="00F26C9F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F26C9F" w:rsidRPr="00ED6C4E">
        <w:rPr>
          <w:rFonts w:cs="Arial"/>
          <w:lang w:val="lt-LT"/>
        </w:rPr>
        <w:t>jeigu</w:t>
      </w:r>
      <w:r w:rsidR="00DD2CC6" w:rsidRPr="00ED6C4E">
        <w:rPr>
          <w:rFonts w:cs="Arial"/>
          <w:lang w:val="lt-LT"/>
        </w:rPr>
        <w:t xml:space="preserve"> </w:t>
      </w:r>
      <w:r w:rsidR="0008023D" w:rsidRPr="00ED6C4E">
        <w:rPr>
          <w:rFonts w:cs="Arial"/>
          <w:lang w:val="lt-LT"/>
        </w:rPr>
        <w:t>Paslaug</w:t>
      </w:r>
      <w:r w:rsidR="00FD4A1D" w:rsidRPr="00ED6C4E">
        <w:rPr>
          <w:rFonts w:cs="Arial"/>
          <w:lang w:val="lt-LT"/>
        </w:rPr>
        <w:t>os</w:t>
      </w:r>
      <w:r w:rsidR="00DD2CC6" w:rsidRPr="00ED6C4E">
        <w:rPr>
          <w:rFonts w:cs="Arial"/>
          <w:lang w:val="lt-LT"/>
        </w:rPr>
        <w:t xml:space="preserve"> </w:t>
      </w:r>
      <w:r w:rsidR="004D3071"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="005872EB" w:rsidRPr="00ED6C4E">
        <w:rPr>
          <w:rFonts w:cs="Arial"/>
          <w:lang w:val="lt-LT"/>
        </w:rPr>
        <w:t>mėnesi</w:t>
      </w:r>
      <w:r w:rsidR="00387BA3" w:rsidRPr="00ED6C4E">
        <w:rPr>
          <w:rFonts w:cs="Arial"/>
          <w:lang w:val="lt-LT"/>
        </w:rPr>
        <w:t>ni</w:t>
      </w:r>
      <w:r w:rsidR="005872EB" w:rsidRPr="00ED6C4E">
        <w:rPr>
          <w:rFonts w:cs="Arial"/>
          <w:lang w:val="lt-LT"/>
        </w:rPr>
        <w:t>o</w:t>
      </w:r>
      <w:r w:rsidR="00DD2CC6" w:rsidRPr="00ED6C4E">
        <w:rPr>
          <w:rFonts w:cs="Arial"/>
          <w:lang w:val="lt-LT"/>
        </w:rPr>
        <w:t xml:space="preserve"> </w:t>
      </w:r>
      <w:r w:rsidR="005872EB" w:rsidRPr="00ED6C4E">
        <w:rPr>
          <w:rFonts w:cs="Arial"/>
          <w:lang w:val="lt-LT"/>
        </w:rPr>
        <w:t>mokesčio</w:t>
      </w:r>
      <w:r w:rsidR="00DD2CC6" w:rsidRPr="00ED6C4E">
        <w:rPr>
          <w:rFonts w:cs="Arial"/>
          <w:lang w:val="lt-LT"/>
        </w:rPr>
        <w:t xml:space="preserve"> </w:t>
      </w:r>
      <w:r w:rsidR="00013C95" w:rsidRPr="00ED6C4E">
        <w:rPr>
          <w:rFonts w:cs="Arial"/>
          <w:lang w:val="lt-LT"/>
        </w:rPr>
        <w:t>(</w:t>
      </w:r>
      <w:r w:rsidR="004B0B2B" w:rsidRPr="00ED6C4E">
        <w:rPr>
          <w:rFonts w:cs="Arial"/>
          <w:lang w:val="lt-LT"/>
        </w:rPr>
        <w:t xml:space="preserve">TS </w:t>
      </w:r>
      <w:r w:rsidR="4BA4E496" w:rsidRPr="00ED6C4E">
        <w:rPr>
          <w:rFonts w:cs="Arial"/>
          <w:lang w:val="lt-LT"/>
        </w:rPr>
        <w:t>3.1</w:t>
      </w:r>
      <w:r w:rsidR="00DD2CC6" w:rsidRPr="00ED6C4E">
        <w:rPr>
          <w:rFonts w:cs="Arial"/>
          <w:lang w:val="lt-LT"/>
        </w:rPr>
        <w:t xml:space="preserve"> </w:t>
      </w:r>
      <w:r w:rsidR="4BA4E496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4BA4E496" w:rsidRPr="00ED6C4E">
        <w:rPr>
          <w:rFonts w:cs="Arial"/>
          <w:lang w:val="lt-LT"/>
        </w:rPr>
        <w:t>3.3</w:t>
      </w:r>
      <w:r w:rsidR="00DD2CC6" w:rsidRPr="00ED6C4E">
        <w:rPr>
          <w:rFonts w:cs="Arial"/>
          <w:lang w:val="lt-LT"/>
        </w:rPr>
        <w:t xml:space="preserve"> </w:t>
      </w:r>
      <w:r w:rsidR="004D3071" w:rsidRPr="00ED6C4E">
        <w:rPr>
          <w:rFonts w:cs="Arial"/>
          <w:lang w:val="lt-LT"/>
        </w:rPr>
        <w:t>punktus</w:t>
      </w:r>
      <w:r w:rsidR="0068690D" w:rsidRPr="00ED6C4E">
        <w:rPr>
          <w:rFonts w:cs="Arial"/>
          <w:lang w:val="lt-LT"/>
        </w:rPr>
        <w:t>)</w:t>
      </w:r>
      <w:r w:rsidR="00DD2CC6" w:rsidRPr="00ED6C4E">
        <w:rPr>
          <w:rFonts w:cs="Arial"/>
          <w:lang w:val="lt-LT"/>
        </w:rPr>
        <w:t xml:space="preserve"> </w:t>
      </w:r>
      <w:r w:rsidR="777A6C5D" w:rsidRPr="00ED6C4E">
        <w:rPr>
          <w:rFonts w:cs="Arial"/>
          <w:lang w:val="lt-LT"/>
        </w:rPr>
        <w:t>atli</w:t>
      </w:r>
      <w:r w:rsidR="3252E9EB" w:rsidRPr="00ED6C4E">
        <w:rPr>
          <w:rFonts w:cs="Arial"/>
          <w:lang w:val="lt-LT"/>
        </w:rPr>
        <w:t>ktos</w:t>
      </w:r>
      <w:r w:rsidR="00DD2CC6" w:rsidRPr="00ED6C4E">
        <w:rPr>
          <w:rFonts w:cs="Arial"/>
          <w:lang w:val="lt-LT"/>
        </w:rPr>
        <w:t xml:space="preserve"> </w:t>
      </w:r>
      <w:r w:rsidR="777A6C5D" w:rsidRPr="00ED6C4E">
        <w:rPr>
          <w:rFonts w:cs="Arial"/>
          <w:lang w:val="lt-LT"/>
        </w:rPr>
        <w:t>pilna</w:t>
      </w:r>
      <w:r w:rsidR="00DD2CC6" w:rsidRPr="00ED6C4E">
        <w:rPr>
          <w:rFonts w:cs="Arial"/>
          <w:lang w:val="lt-LT"/>
        </w:rPr>
        <w:t xml:space="preserve"> </w:t>
      </w:r>
      <w:r w:rsidR="777A6C5D" w:rsidRPr="00ED6C4E">
        <w:rPr>
          <w:rFonts w:cs="Arial"/>
          <w:lang w:val="lt-LT"/>
        </w:rPr>
        <w:t>apimtimi.</w:t>
      </w:r>
      <w:r w:rsidR="00DD2CC6" w:rsidRPr="00ED6C4E">
        <w:rPr>
          <w:rFonts w:cs="Arial"/>
          <w:lang w:val="lt-LT"/>
        </w:rPr>
        <w:t xml:space="preserve"> </w:t>
      </w:r>
      <w:r w:rsidR="777A6C5D" w:rsidRPr="00ED6C4E">
        <w:rPr>
          <w:rFonts w:cs="Arial"/>
          <w:lang w:val="lt-LT"/>
        </w:rPr>
        <w:t>Mėnesio</w:t>
      </w:r>
      <w:r w:rsidR="00DD2CC6" w:rsidRPr="00ED6C4E">
        <w:rPr>
          <w:rFonts w:cs="Arial"/>
          <w:lang w:val="lt-LT"/>
        </w:rPr>
        <w:t xml:space="preserve"> </w:t>
      </w:r>
      <w:r w:rsidR="777A6C5D" w:rsidRPr="00ED6C4E">
        <w:rPr>
          <w:rFonts w:cs="Arial"/>
          <w:lang w:val="lt-LT"/>
        </w:rPr>
        <w:t>plano</w:t>
      </w:r>
      <w:r w:rsidR="00DD2CC6" w:rsidRPr="00ED6C4E">
        <w:rPr>
          <w:rFonts w:cs="Arial"/>
          <w:lang w:val="lt-LT"/>
        </w:rPr>
        <w:t xml:space="preserve"> </w:t>
      </w:r>
      <w:r w:rsidR="00C23AAC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777A6C5D" w:rsidRPr="00ED6C4E">
        <w:rPr>
          <w:rFonts w:cs="Arial"/>
          <w:lang w:val="lt-LT"/>
        </w:rPr>
        <w:t>dalis</w:t>
      </w:r>
      <w:r w:rsidR="00DD2CC6" w:rsidRPr="00ED6C4E">
        <w:rPr>
          <w:rFonts w:cs="Arial"/>
          <w:lang w:val="lt-LT"/>
        </w:rPr>
        <w:t xml:space="preserve"> </w:t>
      </w:r>
      <w:r w:rsidR="777A6C5D" w:rsidRPr="00ED6C4E">
        <w:rPr>
          <w:rFonts w:cs="Arial"/>
          <w:lang w:val="lt-LT"/>
        </w:rPr>
        <w:t>nėra</w:t>
      </w:r>
      <w:r w:rsidR="00DD2CC6" w:rsidRPr="00ED6C4E">
        <w:rPr>
          <w:rFonts w:cs="Arial"/>
          <w:lang w:val="lt-LT"/>
        </w:rPr>
        <w:t xml:space="preserve"> </w:t>
      </w:r>
      <w:r w:rsidR="777A6C5D" w:rsidRPr="00ED6C4E">
        <w:rPr>
          <w:rFonts w:cs="Arial"/>
          <w:lang w:val="lt-LT"/>
        </w:rPr>
        <w:t>daloma</w:t>
      </w:r>
      <w:r w:rsidR="00786595" w:rsidRPr="00ED6C4E">
        <w:rPr>
          <w:rFonts w:cs="Arial"/>
          <w:lang w:val="lt-LT"/>
        </w:rPr>
        <w:t>;</w:t>
      </w:r>
    </w:p>
    <w:p w14:paraId="1F18320C" w14:textId="77777777" w:rsidR="002F37C8" w:rsidRPr="00ED6C4E" w:rsidRDefault="002F37C8" w:rsidP="00ED6C4E">
      <w:pPr>
        <w:pStyle w:val="ListNumber"/>
        <w:numPr>
          <w:ilvl w:val="2"/>
          <w:numId w:val="5"/>
        </w:numPr>
        <w:tabs>
          <w:tab w:val="left" w:pos="360"/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 teikėjas iki Paslaugų priėmimo-perdavimo akto pateikimo Užsakovui:</w:t>
      </w:r>
    </w:p>
    <w:p w14:paraId="57CDA598" w14:textId="693FDFD8" w:rsidR="00F41B11" w:rsidRPr="00ED6C4E" w:rsidRDefault="00F77EC1" w:rsidP="00ED6C4E">
      <w:pPr>
        <w:pStyle w:val="ListNumber"/>
        <w:numPr>
          <w:ilvl w:val="3"/>
          <w:numId w:val="5"/>
        </w:numPr>
        <w:tabs>
          <w:tab w:val="left" w:pos="360"/>
          <w:tab w:val="left" w:pos="567"/>
          <w:tab w:val="left" w:pos="851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J</w:t>
      </w:r>
      <w:r w:rsidR="00A23CB2" w:rsidRPr="00ED6C4E">
        <w:rPr>
          <w:rFonts w:cs="Arial"/>
          <w:lang w:val="lt-LT"/>
        </w:rPr>
        <w:t>ei</w:t>
      </w:r>
      <w:r w:rsidRPr="00ED6C4E">
        <w:rPr>
          <w:rFonts w:cs="Arial"/>
          <w:lang w:val="lt-LT"/>
        </w:rPr>
        <w:t>gu</w:t>
      </w:r>
      <w:r w:rsidR="00A23CB2" w:rsidRPr="00ED6C4E">
        <w:rPr>
          <w:rFonts w:cs="Arial"/>
          <w:lang w:val="lt-LT"/>
        </w:rPr>
        <w:t xml:space="preserve"> Paslaugos pagal DUŽ - </w:t>
      </w:r>
      <w:r w:rsidR="00F41B11" w:rsidRPr="00ED6C4E">
        <w:rPr>
          <w:rFonts w:cs="Arial"/>
          <w:lang w:val="lt-LT"/>
        </w:rPr>
        <w:t>esant Užsakovo poreikiui Paslaugų teikėjas turi pateikti nuotraukas iš atliktų patikrų vietų, jas patalpinant ArcGIS sistemoje;</w:t>
      </w:r>
    </w:p>
    <w:p w14:paraId="5DF3686D" w14:textId="7D484776" w:rsidR="00CB3264" w:rsidRPr="00ED6C4E" w:rsidRDefault="00F77EC1" w:rsidP="00ED6C4E">
      <w:pPr>
        <w:pStyle w:val="ListNumber"/>
        <w:numPr>
          <w:ilvl w:val="3"/>
          <w:numId w:val="5"/>
        </w:numPr>
        <w:tabs>
          <w:tab w:val="left" w:pos="360"/>
          <w:tab w:val="left" w:pos="567"/>
          <w:tab w:val="left" w:pos="851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J</w:t>
      </w:r>
      <w:r w:rsidR="00CB3264" w:rsidRPr="00ED6C4E">
        <w:rPr>
          <w:rFonts w:cs="Arial"/>
          <w:lang w:val="lt-LT"/>
        </w:rPr>
        <w:t>eigu</w:t>
      </w:r>
      <w:r w:rsidR="00F41B11" w:rsidRPr="00ED6C4E">
        <w:rPr>
          <w:rFonts w:cs="Arial"/>
          <w:lang w:val="lt-LT"/>
        </w:rPr>
        <w:t xml:space="preserve"> Paslaugos pagal mėnesinio mokesčio (</w:t>
      </w:r>
      <w:r w:rsidR="00F35229" w:rsidRPr="00ED6C4E">
        <w:rPr>
          <w:rFonts w:cs="Arial"/>
          <w:lang w:val="lt-LT"/>
        </w:rPr>
        <w:t xml:space="preserve">TS </w:t>
      </w:r>
      <w:r w:rsidR="00CB3264" w:rsidRPr="00ED6C4E">
        <w:rPr>
          <w:rFonts w:cs="Arial"/>
          <w:lang w:val="lt-LT"/>
        </w:rPr>
        <w:t>3.1 ir 3.3 punktus) - privalo ArcGIS sistemoje patalpinti nuotraukas už ataskaitinį mėnesį suteiktas Paslaugų (atliktų patikrų).</w:t>
      </w:r>
    </w:p>
    <w:p w14:paraId="4ECD5458" w14:textId="07A84801" w:rsidR="0089238A" w:rsidRPr="00ED6C4E" w:rsidRDefault="0089238A" w:rsidP="00ED6C4E">
      <w:pPr>
        <w:pStyle w:val="ListNumber"/>
        <w:numPr>
          <w:ilvl w:val="2"/>
          <w:numId w:val="5"/>
        </w:numPr>
        <w:tabs>
          <w:tab w:val="left" w:pos="360"/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priėmimo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perdavimo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aktas</w:t>
      </w:r>
      <w:r w:rsidR="59F11686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pasirašytas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atsakingo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asmens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el.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parašu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pasirašytas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skenuotas</w:t>
      </w:r>
      <w:r w:rsidR="16B57E41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pateikiamas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el.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paštu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sutartyje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nurodytam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kontaktiniam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asmeniui</w:t>
      </w:r>
      <w:r w:rsidR="009A622A" w:rsidRPr="00ED6C4E">
        <w:rPr>
          <w:rFonts w:cs="Arial"/>
          <w:lang w:val="lt-LT"/>
        </w:rPr>
        <w:t>;</w:t>
      </w:r>
    </w:p>
    <w:p w14:paraId="613F0037" w14:textId="19209006" w:rsidR="0CB0E893" w:rsidRPr="00ED6C4E" w:rsidRDefault="0CB0E893" w:rsidP="00ED6C4E">
      <w:pPr>
        <w:pStyle w:val="ListNumber"/>
        <w:numPr>
          <w:ilvl w:val="2"/>
          <w:numId w:val="5"/>
        </w:numPr>
        <w:tabs>
          <w:tab w:val="left" w:pos="360"/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Laiku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neatlikus</w:t>
      </w:r>
      <w:r w:rsidR="00DD2CC6" w:rsidRPr="00ED6C4E">
        <w:rPr>
          <w:rFonts w:cs="Arial"/>
          <w:lang w:val="lt-LT"/>
        </w:rPr>
        <w:t xml:space="preserve"> </w:t>
      </w:r>
      <w:r w:rsidR="6AAED7C4" w:rsidRPr="00ED6C4E">
        <w:rPr>
          <w:rFonts w:cs="Arial"/>
          <w:lang w:val="lt-LT"/>
        </w:rPr>
        <w:t>P</w:t>
      </w:r>
      <w:r w:rsidRPr="00ED6C4E">
        <w:rPr>
          <w:rFonts w:cs="Arial"/>
          <w:lang w:val="lt-LT"/>
        </w:rPr>
        <w:t>aslaug</w:t>
      </w:r>
      <w:r w:rsidR="53BFE22D" w:rsidRPr="00ED6C4E">
        <w:rPr>
          <w:rFonts w:cs="Arial"/>
          <w:lang w:val="lt-LT"/>
        </w:rPr>
        <w:t>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mėnesinius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planus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Užsakovas</w:t>
      </w:r>
      <w:r w:rsidR="00DD2CC6" w:rsidRPr="00ED6C4E">
        <w:rPr>
          <w:rFonts w:cs="Arial"/>
          <w:lang w:val="lt-LT"/>
        </w:rPr>
        <w:t xml:space="preserve"> </w:t>
      </w:r>
      <w:r w:rsidR="22401DBA" w:rsidRPr="00ED6C4E">
        <w:rPr>
          <w:rFonts w:cs="Arial"/>
          <w:lang w:val="lt-LT"/>
        </w:rPr>
        <w:t>taiko</w:t>
      </w:r>
      <w:r w:rsidR="00DD2CC6" w:rsidRPr="00ED6C4E">
        <w:rPr>
          <w:rFonts w:cs="Arial"/>
          <w:lang w:val="lt-LT"/>
        </w:rPr>
        <w:t xml:space="preserve"> </w:t>
      </w:r>
      <w:r w:rsidR="17D41CDA" w:rsidRPr="00ED6C4E">
        <w:rPr>
          <w:rFonts w:cs="Arial"/>
          <w:lang w:val="lt-LT"/>
        </w:rPr>
        <w:t>0,1%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(vienos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dešimtosios)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procento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dydžio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delspinigius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="61AA3F96" w:rsidRPr="00ED6C4E">
        <w:rPr>
          <w:rFonts w:cs="Arial"/>
          <w:lang w:val="lt-LT"/>
        </w:rPr>
        <w:t>DUŽ</w:t>
      </w:r>
      <w:r w:rsidR="00DD2CC6" w:rsidRPr="00ED6C4E">
        <w:rPr>
          <w:rFonts w:cs="Arial"/>
          <w:lang w:val="lt-LT"/>
        </w:rPr>
        <w:t xml:space="preserve"> </w:t>
      </w:r>
      <w:r w:rsidR="61AA3F96"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="61AA3F96" w:rsidRPr="00ED6C4E">
        <w:rPr>
          <w:rFonts w:cs="Arial"/>
          <w:lang w:val="lt-LT"/>
        </w:rPr>
        <w:t>einamojo</w:t>
      </w:r>
      <w:r w:rsidR="00DD2CC6" w:rsidRPr="00ED6C4E">
        <w:rPr>
          <w:rFonts w:cs="Arial"/>
          <w:lang w:val="lt-LT"/>
        </w:rPr>
        <w:t xml:space="preserve"> </w:t>
      </w:r>
      <w:r w:rsidR="61AA3F96" w:rsidRPr="00ED6C4E">
        <w:rPr>
          <w:rFonts w:cs="Arial"/>
          <w:lang w:val="lt-LT"/>
        </w:rPr>
        <w:t>mėnesio</w:t>
      </w:r>
      <w:r w:rsidR="00DD2CC6" w:rsidRPr="00ED6C4E">
        <w:rPr>
          <w:rFonts w:cs="Arial"/>
          <w:lang w:val="lt-LT"/>
        </w:rPr>
        <w:t xml:space="preserve"> </w:t>
      </w:r>
      <w:r w:rsidR="61AA3F96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vertės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neįskaitant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PVM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už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kiekvieną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uždelstą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kalendorinę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dieną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iki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pažeidimo</w:t>
      </w:r>
      <w:r w:rsidR="00DD2CC6" w:rsidRPr="00ED6C4E">
        <w:rPr>
          <w:rFonts w:cs="Arial"/>
          <w:lang w:val="lt-LT"/>
        </w:rPr>
        <w:t xml:space="preserve"> </w:t>
      </w:r>
      <w:r w:rsidR="239BA612" w:rsidRPr="00ED6C4E">
        <w:rPr>
          <w:rFonts w:cs="Arial"/>
          <w:lang w:val="lt-LT"/>
        </w:rPr>
        <w:t>pašali</w:t>
      </w:r>
      <w:r w:rsidR="4D8B3C23" w:rsidRPr="00ED6C4E">
        <w:rPr>
          <w:rFonts w:cs="Arial"/>
          <w:lang w:val="lt-LT"/>
        </w:rPr>
        <w:t>ni</w:t>
      </w:r>
      <w:r w:rsidR="239BA612" w:rsidRPr="00ED6C4E">
        <w:rPr>
          <w:rFonts w:cs="Arial"/>
          <w:lang w:val="lt-LT"/>
        </w:rPr>
        <w:t>mo</w:t>
      </w:r>
      <w:r w:rsidR="4B1A63FC" w:rsidRPr="00ED6C4E">
        <w:rPr>
          <w:rFonts w:cs="Arial"/>
          <w:lang w:val="lt-LT"/>
        </w:rPr>
        <w:t>.</w:t>
      </w:r>
    </w:p>
    <w:p w14:paraId="0B274D4E" w14:textId="77777777" w:rsidR="003727D5" w:rsidRDefault="003727D5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05210484" w14:textId="77777777" w:rsidR="00ED6C4E" w:rsidRDefault="00ED6C4E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2AFAE169" w14:textId="77777777" w:rsidR="00ED6C4E" w:rsidRDefault="00ED6C4E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06ADF789" w14:textId="77777777" w:rsidR="00ED6C4E" w:rsidRDefault="00ED6C4E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5CF09424" w14:textId="77777777" w:rsidR="00ED6C4E" w:rsidRDefault="00ED6C4E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2C0F564C" w14:textId="77777777" w:rsidR="00ED6C4E" w:rsidRPr="00ED6C4E" w:rsidRDefault="00ED6C4E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79D69849" w14:textId="1097307B" w:rsidR="00197D80" w:rsidRPr="00ED6C4E" w:rsidRDefault="00D629C5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center"/>
        <w:rPr>
          <w:rFonts w:cs="Arial"/>
          <w:lang w:val="lt-LT"/>
        </w:rPr>
      </w:pPr>
      <w:r w:rsidRPr="00ED6C4E">
        <w:rPr>
          <w:rFonts w:eastAsiaTheme="majorEastAsia" w:cs="Arial"/>
          <w:b/>
          <w:bCs/>
          <w:lang w:val="lt-LT"/>
        </w:rPr>
        <w:lastRenderedPageBreak/>
        <w:t>GARANTIJOS</w:t>
      </w:r>
    </w:p>
    <w:p w14:paraId="4F86F814" w14:textId="77777777" w:rsidR="00541976" w:rsidRPr="00ED6C4E" w:rsidRDefault="00541976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eastAsiaTheme="majorEastAsia" w:cs="Arial"/>
          <w:b/>
          <w:bCs/>
          <w:lang w:val="lt-LT"/>
        </w:rPr>
      </w:pPr>
    </w:p>
    <w:p w14:paraId="389D19A9" w14:textId="45BF1717" w:rsidR="00197D80" w:rsidRPr="00ED6C4E" w:rsidRDefault="00D629C5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Garantinis</w:t>
      </w:r>
      <w:r w:rsidR="00DD2CC6" w:rsidRPr="00ED6C4E">
        <w:rPr>
          <w:rFonts w:cs="Arial"/>
          <w:lang w:val="lt-LT"/>
        </w:rPr>
        <w:t xml:space="preserve"> </w:t>
      </w:r>
      <w:r w:rsidR="00AD724C" w:rsidRPr="00ED6C4E">
        <w:rPr>
          <w:rFonts w:cs="Arial"/>
          <w:lang w:val="lt-LT"/>
        </w:rPr>
        <w:t>laikotarpis</w:t>
      </w:r>
      <w:r w:rsidR="00DD2CC6" w:rsidRPr="00ED6C4E">
        <w:rPr>
          <w:rFonts w:cs="Arial"/>
          <w:lang w:val="lt-LT"/>
        </w:rPr>
        <w:t xml:space="preserve"> </w:t>
      </w:r>
      <w:r w:rsidR="00AD724C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AD724C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suteiktoms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Paslaugoms</w:t>
      </w:r>
      <w:r w:rsidR="00DD2CC6" w:rsidRPr="00ED6C4E">
        <w:rPr>
          <w:rFonts w:cs="Arial"/>
          <w:lang w:val="lt-LT"/>
        </w:rPr>
        <w:t xml:space="preserve"> </w:t>
      </w:r>
      <w:r w:rsidR="003442A2"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24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(dvidešimt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keturi)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mėnesiai,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pateiktoms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medžiagoms</w:t>
      </w:r>
      <w:r w:rsidR="00DD2CC6" w:rsidRPr="00ED6C4E">
        <w:rPr>
          <w:rFonts w:cs="Arial"/>
          <w:lang w:val="lt-LT"/>
        </w:rPr>
        <w:t xml:space="preserve"> </w:t>
      </w:r>
      <w:r w:rsidR="003442A2"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mažiau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kaip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12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(dvylika)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mėnesių</w:t>
      </w:r>
      <w:r w:rsidR="007601E6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="007601E6" w:rsidRPr="00ED6C4E">
        <w:rPr>
          <w:rFonts w:cs="Arial"/>
          <w:lang w:val="lt-LT"/>
        </w:rPr>
        <w:t>Transportavimo</w:t>
      </w:r>
      <w:r w:rsidR="00DD2CC6" w:rsidRPr="00ED6C4E">
        <w:rPr>
          <w:rFonts w:cs="Arial"/>
          <w:lang w:val="lt-LT"/>
        </w:rPr>
        <w:t xml:space="preserve"> </w:t>
      </w:r>
      <w:r w:rsidR="007601E6" w:rsidRPr="00ED6C4E">
        <w:rPr>
          <w:rFonts w:cs="Arial"/>
          <w:lang w:val="lt-LT"/>
        </w:rPr>
        <w:t>paslaugoms,</w:t>
      </w:r>
      <w:r w:rsidR="00DD2CC6" w:rsidRPr="00ED6C4E">
        <w:rPr>
          <w:rFonts w:cs="Arial"/>
          <w:lang w:val="lt-LT"/>
        </w:rPr>
        <w:t xml:space="preserve"> </w:t>
      </w:r>
      <w:r w:rsidR="007601E6" w:rsidRPr="00ED6C4E">
        <w:rPr>
          <w:rFonts w:cs="Arial"/>
          <w:lang w:val="lt-LT"/>
        </w:rPr>
        <w:t>nurodytoms</w:t>
      </w:r>
      <w:r w:rsidR="00DD2CC6" w:rsidRPr="00ED6C4E">
        <w:rPr>
          <w:rFonts w:cs="Arial"/>
          <w:lang w:val="lt-LT"/>
        </w:rPr>
        <w:t xml:space="preserve"> </w:t>
      </w:r>
      <w:r w:rsidR="00C47CDF" w:rsidRPr="00ED6C4E">
        <w:rPr>
          <w:rFonts w:cs="Arial"/>
          <w:lang w:val="lt-LT"/>
        </w:rPr>
        <w:t xml:space="preserve">TS </w:t>
      </w:r>
      <w:r w:rsidR="002553BE" w:rsidRPr="00ED6C4E">
        <w:rPr>
          <w:rFonts w:cs="Arial"/>
          <w:lang w:val="lt-LT"/>
        </w:rPr>
        <w:t>1.1.3.3.</w:t>
      </w:r>
      <w:r w:rsidR="00DD2CC6" w:rsidRPr="00ED6C4E">
        <w:rPr>
          <w:rFonts w:cs="Arial"/>
          <w:lang w:val="lt-LT"/>
        </w:rPr>
        <w:t xml:space="preserve"> </w:t>
      </w:r>
      <w:r w:rsidR="002553BE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2553BE" w:rsidRPr="00ED6C4E">
        <w:rPr>
          <w:rFonts w:cs="Arial"/>
          <w:lang w:val="lt-LT"/>
        </w:rPr>
        <w:t>3.3.5.</w:t>
      </w:r>
      <w:r w:rsidR="00DD2CC6" w:rsidRPr="00ED6C4E">
        <w:rPr>
          <w:rFonts w:cs="Arial"/>
          <w:lang w:val="lt-LT"/>
        </w:rPr>
        <w:t xml:space="preserve"> </w:t>
      </w:r>
      <w:r w:rsidR="006B1577" w:rsidRPr="00ED6C4E">
        <w:rPr>
          <w:rFonts w:cs="Arial"/>
          <w:lang w:val="lt-LT"/>
        </w:rPr>
        <w:t>punktuose</w:t>
      </w:r>
      <w:r w:rsidR="005246C0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C04319" w:rsidRPr="00ED6C4E">
        <w:rPr>
          <w:rFonts w:cs="Arial"/>
          <w:lang w:val="lt-LT"/>
        </w:rPr>
        <w:t>garantinis</w:t>
      </w:r>
      <w:r w:rsidR="00DD2CC6" w:rsidRPr="00ED6C4E">
        <w:rPr>
          <w:rFonts w:cs="Arial"/>
          <w:lang w:val="lt-LT"/>
        </w:rPr>
        <w:t xml:space="preserve"> </w:t>
      </w:r>
      <w:r w:rsidR="00C04319" w:rsidRPr="00ED6C4E">
        <w:rPr>
          <w:rFonts w:cs="Arial"/>
          <w:lang w:val="lt-LT"/>
        </w:rPr>
        <w:t>terminas</w:t>
      </w:r>
      <w:r w:rsidR="00DD2CC6" w:rsidRPr="00ED6C4E">
        <w:rPr>
          <w:rFonts w:cs="Arial"/>
          <w:lang w:val="lt-LT"/>
        </w:rPr>
        <w:t xml:space="preserve"> </w:t>
      </w:r>
      <w:r w:rsidR="00C04319" w:rsidRPr="00ED6C4E">
        <w:rPr>
          <w:rFonts w:cs="Arial"/>
          <w:lang w:val="lt-LT"/>
        </w:rPr>
        <w:t>netaikomas</w:t>
      </w:r>
      <w:r w:rsidR="00CD5DA6" w:rsidRPr="00ED6C4E">
        <w:rPr>
          <w:rFonts w:cs="Arial"/>
          <w:lang w:val="lt-LT"/>
        </w:rPr>
        <w:t>. Garantinis</w:t>
      </w:r>
      <w:r w:rsidR="00DD2CC6" w:rsidRPr="00ED6C4E">
        <w:rPr>
          <w:rFonts w:cs="Arial"/>
          <w:lang w:val="lt-LT"/>
        </w:rPr>
        <w:t xml:space="preserve"> </w:t>
      </w:r>
      <w:r w:rsidR="00CD5DA6" w:rsidRPr="00ED6C4E">
        <w:rPr>
          <w:rFonts w:cs="Arial"/>
          <w:lang w:val="lt-LT"/>
        </w:rPr>
        <w:t>laikotarpis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skaičiuoja</w:t>
      </w:r>
      <w:r w:rsidR="00BC07AF" w:rsidRPr="00ED6C4E">
        <w:rPr>
          <w:rFonts w:cs="Arial"/>
          <w:lang w:val="lt-LT"/>
        </w:rPr>
        <w:t>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="00BC07AF" w:rsidRPr="00ED6C4E">
        <w:rPr>
          <w:rFonts w:cs="Arial"/>
          <w:lang w:val="lt-LT"/>
        </w:rPr>
        <w:t>s</w:t>
      </w:r>
      <w:r w:rsidRPr="00ED6C4E">
        <w:rPr>
          <w:rFonts w:cs="Arial"/>
          <w:lang w:val="lt-LT"/>
        </w:rPr>
        <w:t>uteiktų</w:t>
      </w:r>
      <w:r w:rsidR="00DD2CC6" w:rsidRPr="00ED6C4E">
        <w:rPr>
          <w:rFonts w:cs="Arial"/>
          <w:lang w:val="lt-LT"/>
        </w:rPr>
        <w:t xml:space="preserve"> </w:t>
      </w:r>
      <w:r w:rsidR="0047464B" w:rsidRPr="00ED6C4E">
        <w:rPr>
          <w:rFonts w:cs="Arial"/>
          <w:lang w:val="lt-LT"/>
        </w:rPr>
        <w:t>P</w:t>
      </w:r>
      <w:r w:rsidRPr="00ED6C4E">
        <w:rPr>
          <w:rFonts w:cs="Arial"/>
          <w:lang w:val="lt-LT"/>
        </w:rPr>
        <w:t>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priėmimo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perdavimo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akto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pasirašymo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dienos.</w:t>
      </w:r>
      <w:r w:rsidR="00DD2CC6" w:rsidRPr="00ED6C4E">
        <w:rPr>
          <w:rFonts w:cs="Arial"/>
          <w:lang w:val="lt-LT"/>
        </w:rPr>
        <w:t xml:space="preserve"> </w:t>
      </w:r>
    </w:p>
    <w:p w14:paraId="604E7F15" w14:textId="3A81334C" w:rsidR="00F207AE" w:rsidRPr="00ED6C4E" w:rsidRDefault="00D629C5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0334D6" w:rsidRPr="00ED6C4E">
        <w:rPr>
          <w:rFonts w:cs="Arial"/>
          <w:lang w:val="lt-LT"/>
        </w:rPr>
        <w:t>t</w:t>
      </w:r>
      <w:r w:rsidRPr="00ED6C4E">
        <w:rPr>
          <w:rFonts w:cs="Arial"/>
          <w:lang w:val="lt-LT"/>
        </w:rPr>
        <w:t>eikėjas,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gavęs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raštišką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pretenziją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dėl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defekto,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="000334D6" w:rsidRPr="00ED6C4E">
        <w:rPr>
          <w:rFonts w:cs="Arial"/>
          <w:lang w:val="lt-LT"/>
        </w:rPr>
        <w:t>ne</w:t>
      </w:r>
      <w:r w:rsidR="00DD2CC6" w:rsidRPr="00ED6C4E">
        <w:rPr>
          <w:rFonts w:cs="Arial"/>
          <w:lang w:val="lt-LT"/>
        </w:rPr>
        <w:t xml:space="preserve"> </w:t>
      </w:r>
      <w:r w:rsidR="000334D6" w:rsidRPr="00ED6C4E">
        <w:rPr>
          <w:rFonts w:cs="Arial"/>
          <w:lang w:val="lt-LT"/>
        </w:rPr>
        <w:t>vėliau</w:t>
      </w:r>
      <w:r w:rsidR="00DD2CC6" w:rsidRPr="00ED6C4E">
        <w:rPr>
          <w:rFonts w:cs="Arial"/>
          <w:lang w:val="lt-LT"/>
        </w:rPr>
        <w:t xml:space="preserve"> </w:t>
      </w:r>
      <w:r w:rsidR="000334D6" w:rsidRPr="00ED6C4E">
        <w:rPr>
          <w:rFonts w:cs="Arial"/>
          <w:lang w:val="lt-LT"/>
        </w:rPr>
        <w:t>kaip</w:t>
      </w:r>
      <w:r w:rsidR="00DD2CC6" w:rsidRPr="00ED6C4E">
        <w:rPr>
          <w:rFonts w:cs="Arial"/>
          <w:lang w:val="lt-LT"/>
        </w:rPr>
        <w:t xml:space="preserve"> </w:t>
      </w:r>
      <w:r w:rsidR="000334D6" w:rsidRPr="00ED6C4E">
        <w:rPr>
          <w:rFonts w:cs="Arial"/>
          <w:lang w:val="lt-LT"/>
        </w:rPr>
        <w:t>per</w:t>
      </w:r>
      <w:r w:rsidR="00DD2CC6" w:rsidRPr="00ED6C4E">
        <w:rPr>
          <w:rFonts w:cs="Arial"/>
          <w:lang w:val="lt-LT"/>
        </w:rPr>
        <w:t xml:space="preserve"> </w:t>
      </w:r>
      <w:r w:rsidR="000334D6" w:rsidRPr="00ED6C4E">
        <w:rPr>
          <w:rFonts w:cs="Arial"/>
          <w:lang w:val="lt-LT"/>
        </w:rPr>
        <w:t>2</w:t>
      </w:r>
      <w:r w:rsidR="00DD2CC6" w:rsidRPr="00ED6C4E">
        <w:rPr>
          <w:rFonts w:cs="Arial"/>
          <w:lang w:val="lt-LT"/>
        </w:rPr>
        <w:t xml:space="preserve"> </w:t>
      </w:r>
      <w:r w:rsidR="00F26575" w:rsidRPr="00ED6C4E">
        <w:rPr>
          <w:rFonts w:cs="Arial"/>
          <w:lang w:val="lt-LT"/>
        </w:rPr>
        <w:t>(dvi)</w:t>
      </w:r>
      <w:r w:rsidR="00DD2CC6" w:rsidRPr="00ED6C4E">
        <w:rPr>
          <w:rFonts w:cs="Arial"/>
          <w:lang w:val="lt-LT"/>
        </w:rPr>
        <w:t xml:space="preserve"> </w:t>
      </w:r>
      <w:r w:rsidR="00F26575" w:rsidRPr="00ED6C4E">
        <w:rPr>
          <w:rFonts w:cs="Arial"/>
          <w:lang w:val="lt-LT"/>
        </w:rPr>
        <w:t>darbo</w:t>
      </w:r>
      <w:r w:rsidR="00DD2CC6" w:rsidRPr="00ED6C4E">
        <w:rPr>
          <w:rFonts w:cs="Arial"/>
          <w:lang w:val="lt-LT"/>
        </w:rPr>
        <w:t xml:space="preserve"> </w:t>
      </w:r>
      <w:r w:rsidR="00F26575" w:rsidRPr="00ED6C4E">
        <w:rPr>
          <w:rFonts w:cs="Arial"/>
          <w:lang w:val="lt-LT"/>
        </w:rPr>
        <w:t>dienas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atvykti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vietą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apimčių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nustatymui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240A2A" w:rsidRPr="00ED6C4E">
        <w:rPr>
          <w:rFonts w:cs="Arial"/>
          <w:lang w:val="lt-LT"/>
        </w:rPr>
        <w:t>defekto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šalinimo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terminų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suderinimui</w:t>
      </w:r>
      <w:r w:rsidR="00DD2CC6" w:rsidRPr="00ED6C4E">
        <w:rPr>
          <w:rFonts w:cs="Arial"/>
          <w:lang w:val="lt-LT"/>
        </w:rPr>
        <w:t xml:space="preserve"> </w:t>
      </w:r>
      <w:r w:rsidR="00240A2A"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="00240A2A" w:rsidRPr="00ED6C4E">
        <w:rPr>
          <w:rFonts w:cs="Arial"/>
          <w:lang w:val="lt-LT"/>
        </w:rPr>
        <w:t>Užsakovu</w:t>
      </w:r>
      <w:r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  <w:r w:rsidR="00BD179E" w:rsidRPr="00ED6C4E">
        <w:rPr>
          <w:rFonts w:cs="Arial"/>
          <w:lang w:val="lt-LT"/>
        </w:rPr>
        <w:t>Transportavimo</w:t>
      </w:r>
      <w:r w:rsidR="00DD2CC6" w:rsidRPr="00ED6C4E">
        <w:rPr>
          <w:rFonts w:cs="Arial"/>
          <w:lang w:val="lt-LT"/>
        </w:rPr>
        <w:t xml:space="preserve"> </w:t>
      </w:r>
      <w:r w:rsidR="00BD179E" w:rsidRPr="00ED6C4E">
        <w:rPr>
          <w:rFonts w:cs="Arial"/>
          <w:lang w:val="lt-LT"/>
        </w:rPr>
        <w:t>paslaugų,</w:t>
      </w:r>
      <w:r w:rsidR="00DD2CC6" w:rsidRPr="00ED6C4E">
        <w:rPr>
          <w:rFonts w:cs="Arial"/>
          <w:lang w:val="lt-LT"/>
        </w:rPr>
        <w:t xml:space="preserve"> </w:t>
      </w:r>
      <w:r w:rsidR="00BD179E" w:rsidRPr="00ED6C4E">
        <w:rPr>
          <w:rFonts w:cs="Arial"/>
          <w:lang w:val="lt-LT"/>
        </w:rPr>
        <w:t>nurodytų</w:t>
      </w:r>
      <w:r w:rsidR="00DD2CC6" w:rsidRPr="00ED6C4E">
        <w:rPr>
          <w:rFonts w:cs="Arial"/>
          <w:lang w:val="lt-LT"/>
        </w:rPr>
        <w:t xml:space="preserve"> </w:t>
      </w:r>
      <w:r w:rsidR="00C47CDF" w:rsidRPr="00ED6C4E">
        <w:rPr>
          <w:rFonts w:cs="Arial"/>
          <w:lang w:val="lt-LT"/>
        </w:rPr>
        <w:t xml:space="preserve">TS </w:t>
      </w:r>
      <w:r w:rsidR="00BD179E" w:rsidRPr="00ED6C4E">
        <w:rPr>
          <w:rFonts w:cs="Arial"/>
          <w:lang w:val="lt-LT"/>
        </w:rPr>
        <w:t>1.1.3.3.</w:t>
      </w:r>
      <w:r w:rsidR="00DD2CC6" w:rsidRPr="00ED6C4E">
        <w:rPr>
          <w:rFonts w:cs="Arial"/>
          <w:lang w:val="lt-LT"/>
        </w:rPr>
        <w:t xml:space="preserve"> </w:t>
      </w:r>
      <w:r w:rsidR="00BD179E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BD179E" w:rsidRPr="00ED6C4E">
        <w:rPr>
          <w:rFonts w:cs="Arial"/>
          <w:lang w:val="lt-LT"/>
        </w:rPr>
        <w:t>3.3.5.</w:t>
      </w:r>
      <w:r w:rsidR="00DD2CC6" w:rsidRPr="00ED6C4E">
        <w:rPr>
          <w:rFonts w:cs="Arial"/>
          <w:lang w:val="lt-LT"/>
        </w:rPr>
        <w:t xml:space="preserve"> </w:t>
      </w:r>
      <w:r w:rsidR="00BD179E" w:rsidRPr="00ED6C4E">
        <w:rPr>
          <w:rFonts w:cs="Arial"/>
          <w:lang w:val="lt-LT"/>
        </w:rPr>
        <w:t>punktuose,</w:t>
      </w:r>
      <w:r w:rsidR="00DD2CC6" w:rsidRPr="00ED6C4E">
        <w:rPr>
          <w:rFonts w:cs="Arial"/>
          <w:lang w:val="lt-LT"/>
        </w:rPr>
        <w:t xml:space="preserve"> </w:t>
      </w:r>
      <w:r w:rsidR="00BD179E" w:rsidRPr="00ED6C4E">
        <w:rPr>
          <w:rFonts w:cs="Arial"/>
          <w:lang w:val="lt-LT"/>
        </w:rPr>
        <w:t>defektai</w:t>
      </w:r>
      <w:r w:rsidR="00DD2CC6" w:rsidRPr="00ED6C4E">
        <w:rPr>
          <w:rFonts w:cs="Arial"/>
          <w:lang w:val="lt-LT"/>
        </w:rPr>
        <w:t xml:space="preserve"> </w:t>
      </w:r>
      <w:r w:rsidR="00BD179E" w:rsidRPr="00ED6C4E">
        <w:rPr>
          <w:rFonts w:cs="Arial"/>
          <w:lang w:val="lt-LT"/>
        </w:rPr>
        <w:t>šalinami</w:t>
      </w:r>
      <w:r w:rsidR="00DD2CC6" w:rsidRPr="00ED6C4E">
        <w:rPr>
          <w:rFonts w:cs="Arial"/>
          <w:lang w:val="lt-LT"/>
        </w:rPr>
        <w:t xml:space="preserve"> </w:t>
      </w:r>
      <w:r w:rsidR="00BD179E" w:rsidRPr="00ED6C4E">
        <w:rPr>
          <w:rFonts w:cs="Arial"/>
          <w:lang w:val="lt-LT"/>
        </w:rPr>
        <w:t>nedelsiant</w:t>
      </w:r>
      <w:r w:rsidR="00D91C0E" w:rsidRPr="00ED6C4E">
        <w:rPr>
          <w:rFonts w:cs="Arial"/>
          <w:lang w:val="lt-LT"/>
        </w:rPr>
        <w:t>.</w:t>
      </w:r>
    </w:p>
    <w:p w14:paraId="2EAF6D23" w14:textId="109E7E85" w:rsidR="00E719F2" w:rsidRPr="00ED6C4E" w:rsidRDefault="00672780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Garantinis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laikotarpis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dėl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</w:t>
      </w:r>
      <w:r w:rsidR="00251788" w:rsidRPr="00ED6C4E">
        <w:rPr>
          <w:rFonts w:cs="Arial"/>
          <w:lang w:val="lt-LT"/>
        </w:rPr>
        <w:t>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251788" w:rsidRPr="00ED6C4E">
        <w:rPr>
          <w:rFonts w:cs="Arial"/>
          <w:lang w:val="lt-LT"/>
        </w:rPr>
        <w:t>suteiktų</w:t>
      </w:r>
      <w:r w:rsidR="00DD2CC6" w:rsidRPr="00ED6C4E">
        <w:rPr>
          <w:rFonts w:cs="Arial"/>
          <w:lang w:val="lt-LT"/>
        </w:rPr>
        <w:t xml:space="preserve"> </w:t>
      </w:r>
      <w:r w:rsidR="00251788" w:rsidRPr="00ED6C4E">
        <w:rPr>
          <w:rFonts w:cs="Arial"/>
          <w:lang w:val="lt-LT"/>
        </w:rPr>
        <w:t>P</w:t>
      </w:r>
      <w:r w:rsidRPr="00ED6C4E">
        <w:rPr>
          <w:rFonts w:cs="Arial"/>
          <w:lang w:val="lt-LT"/>
        </w:rPr>
        <w:t>aslaugų,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kuriose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garantinio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laikotarpio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atsirado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nepašalintų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pratęsiamas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laikotarpiui,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reikalingam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pašalinimui.</w:t>
      </w:r>
      <w:r w:rsidR="00DD2CC6" w:rsidRPr="00ED6C4E">
        <w:rPr>
          <w:rFonts w:cs="Arial"/>
          <w:lang w:val="lt-LT"/>
        </w:rPr>
        <w:t xml:space="preserve"> </w:t>
      </w:r>
    </w:p>
    <w:p w14:paraId="49FCF98F" w14:textId="77777777" w:rsidR="003C0457" w:rsidRPr="00ED6C4E" w:rsidRDefault="003C0457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67C3BE2B" w14:textId="045028B8" w:rsidR="00DC4074" w:rsidRPr="00ED6C4E" w:rsidRDefault="009E43AE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center"/>
        <w:rPr>
          <w:rFonts w:cs="Arial"/>
          <w:lang w:val="lt-LT"/>
        </w:rPr>
      </w:pPr>
      <w:r w:rsidRPr="00ED6C4E">
        <w:rPr>
          <w:rFonts w:eastAsiaTheme="majorEastAsia" w:cs="Arial"/>
          <w:b/>
          <w:bCs/>
          <w:lang w:val="lt-LT"/>
        </w:rPr>
        <w:t>SUTARTIES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METU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TEIKIAMI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DOKUMENTAI</w:t>
      </w:r>
    </w:p>
    <w:p w14:paraId="3C6BE596" w14:textId="77777777" w:rsidR="00541976" w:rsidRPr="00ED6C4E" w:rsidRDefault="00541976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eastAsiaTheme="majorEastAsia" w:cs="Arial"/>
          <w:b/>
          <w:bCs/>
          <w:lang w:val="lt-LT"/>
        </w:rPr>
      </w:pPr>
    </w:p>
    <w:p w14:paraId="35819A76" w14:textId="6A6C8B84" w:rsidR="002659B5" w:rsidRPr="00ED6C4E" w:rsidRDefault="004D2564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suteiktų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="00830DBF" w:rsidRPr="00ED6C4E">
        <w:rPr>
          <w:rFonts w:cs="Arial"/>
          <w:lang w:val="lt-LT"/>
        </w:rPr>
        <w:t>Užsakovui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šią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techninę</w:t>
      </w:r>
      <w:r w:rsidR="00DD2CC6" w:rsidRPr="00ED6C4E">
        <w:rPr>
          <w:rFonts w:cs="Arial"/>
          <w:lang w:val="lt-LT"/>
        </w:rPr>
        <w:t xml:space="preserve"> </w:t>
      </w:r>
      <w:r w:rsidR="729CAD95" w:rsidRPr="00ED6C4E">
        <w:rPr>
          <w:rFonts w:cs="Arial"/>
          <w:lang w:val="lt-LT"/>
        </w:rPr>
        <w:t>dokumentaciją:</w:t>
      </w:r>
    </w:p>
    <w:p w14:paraId="161205D7" w14:textId="507A825E" w:rsidR="002659B5" w:rsidRPr="00ED6C4E" w:rsidRDefault="729CAD95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Įmonės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atestatai</w:t>
      </w:r>
      <w:r w:rsidR="009A622A" w:rsidRPr="00ED6C4E">
        <w:rPr>
          <w:rFonts w:cs="Arial"/>
          <w:lang w:val="lt-LT"/>
        </w:rPr>
        <w:t>;</w:t>
      </w:r>
    </w:p>
    <w:p w14:paraId="4A7666BC" w14:textId="16967E71" w:rsidR="00455450" w:rsidRPr="00ED6C4E" w:rsidRDefault="00455450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priėmimo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perdavimo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aktas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kiekvieną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DUŽ</w:t>
      </w:r>
      <w:r w:rsidR="009A622A" w:rsidRPr="00ED6C4E">
        <w:rPr>
          <w:rFonts w:cs="Arial"/>
          <w:lang w:val="lt-LT"/>
        </w:rPr>
        <w:t>;</w:t>
      </w:r>
    </w:p>
    <w:p w14:paraId="3B502332" w14:textId="37BD6B13" w:rsidR="00455450" w:rsidRPr="00ED6C4E" w:rsidRDefault="00455450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Užsakovui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pareikalavus,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0E6271" w:rsidRPr="00ED6C4E">
        <w:rPr>
          <w:rFonts w:cs="Arial"/>
          <w:lang w:val="lt-LT"/>
        </w:rPr>
        <w:t>turėtas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išlaidas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pagrindžiančius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trečiųjų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šalių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dokumentus</w:t>
      </w:r>
      <w:r w:rsidR="009A622A" w:rsidRPr="00ED6C4E">
        <w:rPr>
          <w:rFonts w:cs="Arial"/>
          <w:lang w:val="lt-LT"/>
        </w:rPr>
        <w:t>;</w:t>
      </w:r>
    </w:p>
    <w:p w14:paraId="0C631A65" w14:textId="318B9F87" w:rsidR="00455450" w:rsidRPr="00ED6C4E" w:rsidRDefault="00455450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Suvirinimo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dokumentacija</w:t>
      </w:r>
      <w:r w:rsidR="009A622A" w:rsidRPr="00ED6C4E">
        <w:rPr>
          <w:rFonts w:cs="Arial"/>
          <w:lang w:val="lt-LT"/>
        </w:rPr>
        <w:t>;</w:t>
      </w:r>
    </w:p>
    <w:p w14:paraId="50F85760" w14:textId="7BA0C599" w:rsidR="006F6AA6" w:rsidRPr="00ED6C4E" w:rsidRDefault="006F6AA6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Paslėptų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patikrinimo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aktai</w:t>
      </w:r>
      <w:r w:rsidR="009A622A" w:rsidRPr="00ED6C4E">
        <w:rPr>
          <w:rFonts w:cs="Arial"/>
          <w:lang w:val="lt-LT"/>
        </w:rPr>
        <w:t>;</w:t>
      </w:r>
    </w:p>
    <w:p w14:paraId="623CF10A" w14:textId="5CC49460" w:rsidR="00455450" w:rsidRPr="00ED6C4E" w:rsidRDefault="00455450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Remonto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formuliaras.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Formuliare,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grafiškai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pavaizduotas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įrenginio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fragmentas,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jame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paryškinti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remontuoti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mazgai,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matmenys,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pažymėtos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sunumeruotos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suvirinimo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siūlės.</w:t>
      </w:r>
      <w:r w:rsidR="00DD2CC6" w:rsidRPr="00ED6C4E">
        <w:rPr>
          <w:rFonts w:cs="Arial"/>
          <w:lang w:val="lt-LT"/>
        </w:rPr>
        <w:t xml:space="preserve"> </w:t>
      </w:r>
    </w:p>
    <w:p w14:paraId="56F7ED70" w14:textId="084B8B34" w:rsidR="00455450" w:rsidRPr="00ED6C4E" w:rsidRDefault="00455450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Detalių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gamybos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kokybės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pažymėjimai</w:t>
      </w:r>
      <w:r w:rsidR="009A622A" w:rsidRPr="00ED6C4E">
        <w:rPr>
          <w:rFonts w:cs="Arial"/>
          <w:lang w:val="lt-LT"/>
        </w:rPr>
        <w:t>;</w:t>
      </w:r>
    </w:p>
    <w:p w14:paraId="005CD59B" w14:textId="7B01A760" w:rsidR="00455450" w:rsidRPr="00ED6C4E" w:rsidRDefault="00455450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Panaudotų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atsarginių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dalių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gamintojų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kokybės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sertifikatai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kokybės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atitikties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deklaracijos</w:t>
      </w:r>
      <w:r w:rsidR="009A622A" w:rsidRPr="00ED6C4E">
        <w:rPr>
          <w:rFonts w:cs="Arial"/>
          <w:lang w:val="lt-LT"/>
        </w:rPr>
        <w:t>;</w:t>
      </w:r>
    </w:p>
    <w:p w14:paraId="701A1351" w14:textId="77250076" w:rsidR="00447823" w:rsidRPr="00ED6C4E" w:rsidRDefault="00130025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Remonto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vykdžiusių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asmenų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pažymėjimai,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liudijimai,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leidimai,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sertifikatai,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patvirtinantys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kompetenciją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sutartyje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numatytas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Paslaugas.</w:t>
      </w:r>
    </w:p>
    <w:p w14:paraId="4578D8D3" w14:textId="3886E36D" w:rsidR="009D6B5B" w:rsidRPr="00ED6C4E" w:rsidRDefault="009D6B5B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techninė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dokumentacija,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šios</w:t>
      </w:r>
      <w:r w:rsidR="00DD2CC6" w:rsidRPr="00ED6C4E">
        <w:rPr>
          <w:rFonts w:cs="Arial"/>
          <w:lang w:val="lt-LT"/>
        </w:rPr>
        <w:t xml:space="preserve"> </w:t>
      </w:r>
      <w:r w:rsidR="008D7663" w:rsidRPr="00ED6C4E">
        <w:rPr>
          <w:rFonts w:cs="Arial"/>
          <w:lang w:val="lt-LT"/>
        </w:rPr>
        <w:t>TS</w:t>
      </w:r>
      <w:r w:rsidR="00DD2CC6" w:rsidRPr="00ED6C4E">
        <w:rPr>
          <w:rFonts w:cs="Arial"/>
          <w:lang w:val="lt-LT"/>
        </w:rPr>
        <w:t xml:space="preserve"> </w:t>
      </w:r>
      <w:r w:rsidR="00701A55" w:rsidRPr="00ED6C4E">
        <w:rPr>
          <w:rFonts w:cs="Arial"/>
          <w:lang w:val="lt-LT"/>
        </w:rPr>
        <w:t>8</w:t>
      </w:r>
      <w:r w:rsidRPr="00ED6C4E">
        <w:rPr>
          <w:rFonts w:cs="Arial"/>
          <w:lang w:val="lt-LT"/>
        </w:rPr>
        <w:t>.1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sunumeruota,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sukomplektuota,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parengtu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turiniu,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lietuvių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kalba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(išimtinais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atvejais,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anksto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suderinus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Užsakovu,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gali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kalba).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elektroniniu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būdu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el.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paštu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sutartyje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nurodytam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kontaktiniam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asmeniui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techninę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dokumentaciją.</w:t>
      </w:r>
      <w:r w:rsidR="00DD2CC6" w:rsidRPr="00ED6C4E">
        <w:rPr>
          <w:rFonts w:cs="Arial"/>
          <w:lang w:val="lt-LT"/>
        </w:rPr>
        <w:t xml:space="preserve"> </w:t>
      </w:r>
      <w:r w:rsidR="00BF0A6C" w:rsidRPr="00ED6C4E">
        <w:rPr>
          <w:rFonts w:cs="Arial"/>
          <w:lang w:val="lt-LT"/>
        </w:rPr>
        <w:t>Nesant</w:t>
      </w:r>
      <w:r w:rsidR="00DD2CC6" w:rsidRPr="00ED6C4E">
        <w:rPr>
          <w:rFonts w:cs="Arial"/>
          <w:lang w:val="lt-LT"/>
        </w:rPr>
        <w:t xml:space="preserve"> </w:t>
      </w:r>
      <w:r w:rsidR="00BF0A6C" w:rsidRPr="00ED6C4E">
        <w:rPr>
          <w:rFonts w:cs="Arial"/>
          <w:lang w:val="lt-LT"/>
        </w:rPr>
        <w:t>galimybei</w:t>
      </w:r>
      <w:r w:rsidR="00DD2CC6" w:rsidRPr="00ED6C4E">
        <w:rPr>
          <w:rFonts w:cs="Arial"/>
          <w:lang w:val="lt-LT"/>
        </w:rPr>
        <w:t xml:space="preserve"> </w:t>
      </w:r>
      <w:r w:rsidR="003806C6" w:rsidRPr="00ED6C4E">
        <w:rPr>
          <w:rFonts w:cs="Arial"/>
          <w:lang w:val="lt-LT"/>
        </w:rPr>
        <w:t>dokumentacijos</w:t>
      </w:r>
      <w:r w:rsidR="00DD2CC6" w:rsidRPr="00ED6C4E">
        <w:rPr>
          <w:rFonts w:cs="Arial"/>
          <w:lang w:val="lt-LT"/>
        </w:rPr>
        <w:t xml:space="preserve"> </w:t>
      </w:r>
      <w:r w:rsidR="003806C6"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="003E7B15" w:rsidRPr="00ED6C4E">
        <w:rPr>
          <w:rFonts w:cs="Arial"/>
          <w:lang w:val="lt-LT"/>
        </w:rPr>
        <w:t>elektroniniu</w:t>
      </w:r>
      <w:r w:rsidR="00DD2CC6" w:rsidRPr="00ED6C4E">
        <w:rPr>
          <w:rFonts w:cs="Arial"/>
          <w:lang w:val="lt-LT"/>
        </w:rPr>
        <w:t xml:space="preserve"> </w:t>
      </w:r>
      <w:r w:rsidR="003E7B15" w:rsidRPr="00ED6C4E">
        <w:rPr>
          <w:rFonts w:cs="Arial"/>
          <w:lang w:val="lt-LT"/>
        </w:rPr>
        <w:t>būdu</w:t>
      </w:r>
      <w:r w:rsidR="00881CC9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teikiami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originalai</w:t>
      </w:r>
      <w:r w:rsidR="00C95C21"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</w:p>
    <w:p w14:paraId="1C846BAB" w14:textId="77777777" w:rsidR="009114E9" w:rsidRPr="00ED6C4E" w:rsidRDefault="009114E9" w:rsidP="00ED6C4E">
      <w:pPr>
        <w:pStyle w:val="ListNumber"/>
        <w:tabs>
          <w:tab w:val="clear" w:pos="360"/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2E39102F" w14:textId="65184AFA" w:rsidR="00F04269" w:rsidRPr="00ED6C4E" w:rsidRDefault="00A320A9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center"/>
        <w:rPr>
          <w:rFonts w:eastAsiaTheme="majorEastAsia" w:cs="Arial"/>
          <w:b/>
          <w:bCs/>
          <w:lang w:val="lt-LT"/>
        </w:rPr>
      </w:pPr>
      <w:r w:rsidRPr="00ED6C4E">
        <w:rPr>
          <w:rFonts w:eastAsiaTheme="majorEastAsia" w:cs="Arial"/>
          <w:b/>
          <w:bCs/>
          <w:lang w:val="lt-LT"/>
        </w:rPr>
        <w:t>APLINKOSAUGOS</w:t>
      </w:r>
      <w:r w:rsidR="00DD2CC6" w:rsidRPr="00ED6C4E">
        <w:rPr>
          <w:rFonts w:eastAsiaTheme="majorEastAsia" w:cs="Arial"/>
          <w:b/>
          <w:bCs/>
          <w:lang w:val="lt-LT"/>
        </w:rPr>
        <w:t xml:space="preserve"> </w:t>
      </w:r>
      <w:r w:rsidRPr="00ED6C4E">
        <w:rPr>
          <w:rFonts w:eastAsiaTheme="majorEastAsia" w:cs="Arial"/>
          <w:b/>
          <w:bCs/>
          <w:lang w:val="lt-LT"/>
        </w:rPr>
        <w:t>REIKALAVIMAI</w:t>
      </w:r>
    </w:p>
    <w:p w14:paraId="67D84EA6" w14:textId="77777777" w:rsidR="00A320A9" w:rsidRPr="00ED6C4E" w:rsidRDefault="00A320A9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jc w:val="both"/>
        <w:rPr>
          <w:rFonts w:cs="Arial"/>
          <w:lang w:val="lt-LT"/>
        </w:rPr>
      </w:pPr>
    </w:p>
    <w:p w14:paraId="0AEA72F5" w14:textId="4AF164F7" w:rsidR="00BF29F6" w:rsidRPr="00ED6C4E" w:rsidRDefault="00473349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susidariusias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atliekas</w:t>
      </w:r>
      <w:r w:rsidR="00DD2CC6" w:rsidRPr="00ED6C4E">
        <w:rPr>
          <w:rFonts w:cs="Arial"/>
          <w:lang w:val="lt-LT"/>
        </w:rPr>
        <w:t xml:space="preserve"> </w:t>
      </w:r>
      <w:r w:rsidR="00B57CE6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B57CE6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tvarkyti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vadovaudamasis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Lietuvos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Respublikos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teisės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aktų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reikalavimais,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reglamentuojančiais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tvarkymą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(aktualiomis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redakcijomis).</w:t>
      </w:r>
      <w:r w:rsidR="00DD2CC6" w:rsidRPr="00ED6C4E">
        <w:rPr>
          <w:rFonts w:cs="Arial"/>
          <w:lang w:val="lt-LT"/>
        </w:rPr>
        <w:t xml:space="preserve"> </w:t>
      </w:r>
    </w:p>
    <w:p w14:paraId="7470C394" w14:textId="77777777" w:rsidR="00970DC9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Atliekos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tvarkomos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vadovaujantis</w:t>
      </w:r>
      <w:r w:rsidR="00970DC9" w:rsidRPr="00ED6C4E">
        <w:rPr>
          <w:rFonts w:cs="Arial"/>
          <w:lang w:val="lt-LT"/>
        </w:rPr>
        <w:t>:</w:t>
      </w:r>
    </w:p>
    <w:p w14:paraId="37EFD3A6" w14:textId="4B8E241E" w:rsidR="00970DC9" w:rsidRPr="00ED6C4E" w:rsidRDefault="00DD2CC6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Lietuvos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Respublikos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aplinkos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ministro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1999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m.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liepos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14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d.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įsakymu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Nr.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217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patvirtintomis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tvarkymo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taisyklėmis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(aktualia</w:t>
      </w:r>
      <w:r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redakcija)</w:t>
      </w:r>
      <w:r w:rsidR="009A622A" w:rsidRPr="00ED6C4E">
        <w:rPr>
          <w:rFonts w:cs="Arial"/>
          <w:lang w:val="lt-LT"/>
        </w:rPr>
        <w:t>;</w:t>
      </w:r>
    </w:p>
    <w:p w14:paraId="18238A17" w14:textId="15B75954" w:rsidR="00970DC9" w:rsidRPr="00ED6C4E" w:rsidRDefault="00BF29F6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Lietuvos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Respublikos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aplinkos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ministro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2006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gruodžio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29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įsakymu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Nr.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D1-637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„Dėl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Statybinių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tvarkymo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taisyklių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patvirtinimo“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(aktualia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redakcija)</w:t>
      </w:r>
      <w:r w:rsidR="009A622A" w:rsidRPr="00ED6C4E">
        <w:rPr>
          <w:rFonts w:cs="Arial"/>
          <w:lang w:val="lt-LT"/>
        </w:rPr>
        <w:t>;</w:t>
      </w:r>
    </w:p>
    <w:p w14:paraId="68D708A4" w14:textId="77777777" w:rsidR="00970DC9" w:rsidRPr="00ED6C4E" w:rsidRDefault="00BF29F6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Lietuvos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Respublikos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aplinkos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ministro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2011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gegužės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3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įsakymu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Nr.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D1-367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„Dėl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susidarymo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tvarkymo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apskaitos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ataskaitų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taisyklių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patvirtinimo“</w:t>
      </w:r>
      <w:r w:rsidR="00DD2CC6" w:rsidRPr="00ED6C4E">
        <w:rPr>
          <w:rFonts w:cs="Arial"/>
          <w:lang w:val="lt-LT"/>
        </w:rPr>
        <w:t xml:space="preserve"> </w:t>
      </w:r>
      <w:r w:rsidR="26E6F187" w:rsidRPr="00ED6C4E">
        <w:rPr>
          <w:rFonts w:cs="Arial"/>
          <w:lang w:val="lt-LT"/>
        </w:rPr>
        <w:t>(aktualia</w:t>
      </w:r>
      <w:r w:rsidR="00DD2CC6" w:rsidRPr="00ED6C4E">
        <w:rPr>
          <w:rFonts w:cs="Arial"/>
          <w:lang w:val="lt-LT"/>
        </w:rPr>
        <w:t xml:space="preserve"> </w:t>
      </w:r>
      <w:r w:rsidR="26E6F187" w:rsidRPr="00ED6C4E">
        <w:rPr>
          <w:rFonts w:cs="Arial"/>
          <w:lang w:val="lt-LT"/>
        </w:rPr>
        <w:t>redakcija)</w:t>
      </w:r>
      <w:r w:rsidRPr="00ED6C4E">
        <w:rPr>
          <w:rFonts w:cs="Arial"/>
          <w:lang w:val="lt-LT"/>
        </w:rPr>
        <w:t>.</w:t>
      </w:r>
      <w:r w:rsidR="00DD2CC6" w:rsidRPr="00ED6C4E">
        <w:rPr>
          <w:rFonts w:cs="Arial"/>
          <w:lang w:val="lt-LT"/>
        </w:rPr>
        <w:t xml:space="preserve"> </w:t>
      </w:r>
    </w:p>
    <w:p w14:paraId="5F48DC7F" w14:textId="45A7BCE3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Statybvietėje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susidarančių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apskaita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vykdoma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elektroniniu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būdu,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naudojantis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Vieninga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gaminių,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pakuočių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apskaitos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informacine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sistema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(GPAIS),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pildant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susidarymo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apskaitos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žurnalą.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apskaitos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ataskaitos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teikiamos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vadovaujantis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tvarkymo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taisykl</w:t>
      </w:r>
      <w:r w:rsidR="4F172B0F" w:rsidRPr="00ED6C4E">
        <w:rPr>
          <w:rFonts w:cs="Arial"/>
          <w:lang w:val="lt-LT"/>
        </w:rPr>
        <w:t>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susidarymo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tvarkymo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apskaitos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ataskaitų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taisykl</w:t>
      </w:r>
      <w:r w:rsidR="0832A318" w:rsidRPr="00ED6C4E">
        <w:rPr>
          <w:rFonts w:cs="Arial"/>
          <w:lang w:val="lt-LT"/>
        </w:rPr>
        <w:t>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nustatyta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tvarka.</w:t>
      </w:r>
      <w:r w:rsidR="00DD2CC6" w:rsidRPr="00ED6C4E">
        <w:rPr>
          <w:rFonts w:cs="Arial"/>
          <w:lang w:val="lt-LT"/>
        </w:rPr>
        <w:t xml:space="preserve"> </w:t>
      </w:r>
    </w:p>
    <w:p w14:paraId="4C9CEBA4" w14:textId="77777777" w:rsidR="00562581" w:rsidRPr="00ED6C4E" w:rsidRDefault="00562581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 xml:space="preserve">Paslaugų teikėjas privalo vadovautis AB „Miesto gijos“ Paslaugų teikėjų veikloje susidarančių atliekų tvarkymo sub-proceso aprašu (skelbiamas viešai: </w:t>
      </w:r>
      <w:hyperlink r:id="rId12">
        <w:r w:rsidRPr="00ED6C4E">
          <w:rPr>
            <w:rFonts w:cs="Arial"/>
            <w:lang w:val="lt-LT"/>
          </w:rPr>
          <w:t>https://miestogijos.lt/tiekejams-ir-rangovams/</w:t>
        </w:r>
      </w:hyperlink>
      <w:r w:rsidRPr="00ED6C4E">
        <w:rPr>
          <w:rFonts w:cs="Arial"/>
          <w:lang w:val="lt-LT"/>
        </w:rPr>
        <w:t>) ir pateikti šiame apraše reikalaujamus dokumentus.</w:t>
      </w:r>
    </w:p>
    <w:p w14:paraId="093FE206" w14:textId="0A4783D0" w:rsidR="00BF29F6" w:rsidRPr="00ED6C4E" w:rsidRDefault="00C0411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lastRenderedPageBreak/>
        <w:t>Paslaugų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 xml:space="preserve"> </w:t>
      </w:r>
      <w:r w:rsidR="00DD2CC6" w:rsidRPr="00ED6C4E">
        <w:rPr>
          <w:rFonts w:cs="Arial"/>
          <w:lang w:val="lt-LT"/>
        </w:rPr>
        <w:t xml:space="preserve">teikimo </w:t>
      </w:r>
      <w:r w:rsidR="00BF29F6"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susidariusias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statybines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kitas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pavojingas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/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nepavojingas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atliekas</w:t>
      </w:r>
      <w:r w:rsidR="00DD2CC6" w:rsidRPr="00ED6C4E">
        <w:rPr>
          <w:rFonts w:cs="Arial"/>
          <w:lang w:val="lt-LT"/>
        </w:rPr>
        <w:t xml:space="preserve"> </w:t>
      </w:r>
      <w:r w:rsidR="00032267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032267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kaupia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savo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paženklintuose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konteineriuose,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pastatytuose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Užsakovu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suderintose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vietose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atitinkančiuose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tvarkymo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taisyklių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reikalavimus.</w:t>
      </w:r>
      <w:r w:rsidR="00DD2CC6" w:rsidRPr="00ED6C4E">
        <w:rPr>
          <w:rFonts w:cs="Arial"/>
          <w:lang w:val="lt-LT"/>
        </w:rPr>
        <w:t xml:space="preserve"> </w:t>
      </w:r>
      <w:r w:rsidR="005A4092" w:rsidRPr="00ED6C4E">
        <w:rPr>
          <w:rFonts w:cs="Arial"/>
          <w:lang w:val="lt-LT"/>
        </w:rPr>
        <w:t>Paslaugų teikėjas atliekas turi rūšiuoti ir pagal galimybę pateikti antriniam panaudojimui.</w:t>
      </w:r>
    </w:p>
    <w:p w14:paraId="72CEAEEF" w14:textId="5B71F743" w:rsidR="00BF29F6" w:rsidRPr="00ED6C4E" w:rsidRDefault="00FA7DD2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Po</w:t>
      </w:r>
      <w:r w:rsidR="00DD2CC6" w:rsidRPr="00ED6C4E">
        <w:rPr>
          <w:rFonts w:cs="Arial"/>
          <w:lang w:val="lt-LT"/>
        </w:rPr>
        <w:t xml:space="preserve"> </w:t>
      </w:r>
      <w:r w:rsidR="00BB115E" w:rsidRPr="00ED6C4E">
        <w:rPr>
          <w:rFonts w:cs="Arial"/>
          <w:lang w:val="lt-LT"/>
        </w:rPr>
        <w:t>P</w:t>
      </w:r>
      <w:r w:rsidRPr="00ED6C4E">
        <w:rPr>
          <w:rFonts w:cs="Arial"/>
          <w:lang w:val="lt-LT"/>
        </w:rPr>
        <w:t>aslaugų</w:t>
      </w:r>
      <w:r w:rsidR="00DD2CC6" w:rsidRPr="00ED6C4E">
        <w:rPr>
          <w:rFonts w:cs="Arial"/>
          <w:lang w:val="lt-LT"/>
        </w:rPr>
        <w:t xml:space="preserve"> </w:t>
      </w:r>
      <w:r w:rsidR="008435E4" w:rsidRPr="00ED6C4E">
        <w:rPr>
          <w:rFonts w:cs="Arial"/>
          <w:lang w:val="lt-LT"/>
        </w:rPr>
        <w:t>suteikimo</w:t>
      </w:r>
      <w:r w:rsidR="00DD2CC6" w:rsidRPr="00ED6C4E">
        <w:rPr>
          <w:rFonts w:cs="Arial"/>
          <w:lang w:val="lt-LT"/>
        </w:rPr>
        <w:t xml:space="preserve"> </w:t>
      </w:r>
      <w:r w:rsidR="00C25633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C25633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visas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susidariusias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perduoda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licencijuotoms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tvarkymo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įmonėms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(registruotoms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tvarkytojų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valstybės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registre)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savo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transportu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iškviečia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tokią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veiklą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turinčią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teisę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atlikti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įmonę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išvežti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pateikti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sutvarkymo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dokumentą.</w:t>
      </w:r>
      <w:r w:rsidR="00DD2CC6" w:rsidRPr="00ED6C4E">
        <w:rPr>
          <w:rFonts w:cs="Arial"/>
          <w:lang w:val="lt-LT"/>
        </w:rPr>
        <w:t xml:space="preserve"> </w:t>
      </w:r>
      <w:r w:rsidR="00C25633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C25633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Užsakovui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el.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priemonėmis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pateikia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perdavimą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sutvarkymui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įrodančius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dokumentus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(pasirašytas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vežimo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lydraščių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kopijas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arba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laisvos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formos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dokumentus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apie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perduotas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atliekas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tvarkytojams),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pasirašytus</w:t>
      </w:r>
      <w:r w:rsidR="00DD2CC6" w:rsidRPr="00ED6C4E">
        <w:rPr>
          <w:rFonts w:cs="Arial"/>
          <w:lang w:val="lt-LT"/>
        </w:rPr>
        <w:t xml:space="preserve"> </w:t>
      </w:r>
      <w:r w:rsidR="00C25633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C25633" w:rsidRPr="00ED6C4E">
        <w:rPr>
          <w:rFonts w:cs="Arial"/>
          <w:lang w:val="lt-LT"/>
        </w:rPr>
        <w:t>teikėjo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tvarkymo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įmonės,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priėmusi</w:t>
      </w:r>
      <w:r w:rsidR="104B1A9A" w:rsidRPr="00ED6C4E">
        <w:rPr>
          <w:rFonts w:cs="Arial"/>
          <w:lang w:val="lt-LT"/>
        </w:rPr>
        <w:t>o</w:t>
      </w:r>
      <w:r w:rsidR="00BF29F6" w:rsidRPr="00ED6C4E">
        <w:rPr>
          <w:rFonts w:cs="Arial"/>
          <w:lang w:val="lt-LT"/>
        </w:rPr>
        <w:t>s</w:t>
      </w:r>
      <w:r w:rsidR="00DD2CC6" w:rsidRPr="00ED6C4E">
        <w:rPr>
          <w:rFonts w:cs="Arial"/>
          <w:lang w:val="lt-LT"/>
        </w:rPr>
        <w:t xml:space="preserve"> </w:t>
      </w:r>
      <w:r w:rsidR="00BF29F6" w:rsidRPr="00ED6C4E">
        <w:rPr>
          <w:rFonts w:cs="Arial"/>
          <w:lang w:val="lt-LT"/>
        </w:rPr>
        <w:t>atliekas.</w:t>
      </w:r>
      <w:r w:rsidR="00DD2CC6" w:rsidRPr="00ED6C4E">
        <w:rPr>
          <w:rFonts w:cs="Arial"/>
          <w:lang w:val="lt-LT"/>
        </w:rPr>
        <w:t xml:space="preserve">  </w:t>
      </w:r>
    </w:p>
    <w:p w14:paraId="7E19EDD9" w14:textId="10EC5B5D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Jeigu</w:t>
      </w:r>
      <w:r w:rsidR="00DD2CC6" w:rsidRPr="00ED6C4E">
        <w:rPr>
          <w:rFonts w:cs="Arial"/>
          <w:lang w:val="lt-LT"/>
        </w:rPr>
        <w:t xml:space="preserve"> </w:t>
      </w:r>
      <w:r w:rsidR="00626028" w:rsidRPr="00ED6C4E">
        <w:rPr>
          <w:rFonts w:cs="Arial"/>
          <w:lang w:val="lt-LT"/>
        </w:rPr>
        <w:t xml:space="preserve">Paslaugų teikimo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nesusidarė,</w:t>
      </w:r>
      <w:r w:rsidR="00DD2CC6" w:rsidRPr="00ED6C4E">
        <w:rPr>
          <w:rFonts w:cs="Arial"/>
          <w:lang w:val="lt-LT"/>
        </w:rPr>
        <w:t xml:space="preserve"> </w:t>
      </w:r>
      <w:r w:rsidR="00F133F0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F133F0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el.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priemonėmis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pateikia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pasirašytą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deklaraciją.</w:t>
      </w:r>
      <w:r w:rsidR="00DD2CC6" w:rsidRPr="00ED6C4E">
        <w:rPr>
          <w:rFonts w:cs="Arial"/>
          <w:lang w:val="lt-LT"/>
        </w:rPr>
        <w:t xml:space="preserve"> </w:t>
      </w:r>
    </w:p>
    <w:p w14:paraId="43C694BE" w14:textId="1634348C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Statybvietėje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susidariusios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rūšiuojamos,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laikomos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laikinai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saugomos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taip,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kad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neturėtų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nesukeltų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neigiamo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poveikio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žmonių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sveikatai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aplinkai.</w:t>
      </w:r>
      <w:r w:rsidR="00DD2CC6" w:rsidRPr="00ED6C4E">
        <w:rPr>
          <w:rFonts w:cs="Arial"/>
          <w:lang w:val="lt-LT"/>
        </w:rPr>
        <w:t xml:space="preserve"> </w:t>
      </w:r>
    </w:p>
    <w:p w14:paraId="3445210E" w14:textId="0C7408FE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Pavojingų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susidarymo,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surinkimo,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saugojimo,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vežimo,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rūšiavimo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negalima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skiesti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maišyti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jokiomis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kitomis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atliekomis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medžiagomis.</w:t>
      </w:r>
      <w:r w:rsidR="00DD2CC6" w:rsidRPr="00ED6C4E">
        <w:rPr>
          <w:rFonts w:cs="Arial"/>
          <w:lang w:val="lt-LT"/>
        </w:rPr>
        <w:t xml:space="preserve"> </w:t>
      </w:r>
    </w:p>
    <w:p w14:paraId="5B11DC5E" w14:textId="0C3F0B49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saugojimo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priemonės,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įrenginiai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vietos,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atsižvelgiant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juose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saugomų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savybes,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atitikti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teisės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aktų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nustatytus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aplinkos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apsaugos,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priešgaisrinės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apsaugos,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darbuotojų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sveikatos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reikalavimus.</w:t>
      </w:r>
      <w:r w:rsidR="00DD2CC6" w:rsidRPr="00ED6C4E">
        <w:rPr>
          <w:rFonts w:cs="Arial"/>
          <w:lang w:val="lt-LT"/>
        </w:rPr>
        <w:t xml:space="preserve"> </w:t>
      </w:r>
    </w:p>
    <w:p w14:paraId="573FEA86" w14:textId="13F65752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Saugomos,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laikomos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transportuojamos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pavojingos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supakuotos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taip,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kad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nekeltų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pavojaus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žmonių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sveikatai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aplinkai.</w:t>
      </w:r>
      <w:r w:rsidR="00DD2CC6" w:rsidRPr="00ED6C4E">
        <w:rPr>
          <w:rFonts w:cs="Arial"/>
          <w:lang w:val="lt-LT"/>
        </w:rPr>
        <w:t xml:space="preserve"> </w:t>
      </w:r>
    </w:p>
    <w:p w14:paraId="4A14F17E" w14:textId="65F954C8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Planuojamos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naudoti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cheminės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mišiniai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laikomi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saugomi,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kad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neišsilietų,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y.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laikomos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/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saugomos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padėklų,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išsiliejusi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cheminė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nepatektų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aplinką.</w:t>
      </w:r>
      <w:r w:rsidR="00DD2CC6" w:rsidRPr="00ED6C4E">
        <w:rPr>
          <w:rFonts w:cs="Arial"/>
          <w:lang w:val="lt-LT"/>
        </w:rPr>
        <w:t xml:space="preserve"> </w:t>
      </w:r>
    </w:p>
    <w:p w14:paraId="20814E4F" w14:textId="6F4FF221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Pakuotės,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konteineriai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sukonstruoti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pagaminti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taip,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kad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juose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esančios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pavojingos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negalėtų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išsipilti,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išsibarstyti,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išgaruoti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kitaip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patekti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aplinką.</w:t>
      </w:r>
      <w:r w:rsidR="00DD2CC6" w:rsidRPr="00ED6C4E">
        <w:rPr>
          <w:rFonts w:cs="Arial"/>
          <w:lang w:val="lt-LT"/>
        </w:rPr>
        <w:t xml:space="preserve"> </w:t>
      </w:r>
    </w:p>
    <w:p w14:paraId="1BA5F6E1" w14:textId="10141966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Pakuočių,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konteinerių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atsparios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juose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supakuotų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pavojingų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atskirų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komponentų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poveikiui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nereaguoti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šiomis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atliekomis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komponentais.</w:t>
      </w:r>
      <w:r w:rsidR="00DD2CC6" w:rsidRPr="00ED6C4E">
        <w:rPr>
          <w:rFonts w:cs="Arial"/>
          <w:lang w:val="lt-LT"/>
        </w:rPr>
        <w:t xml:space="preserve"> </w:t>
      </w:r>
    </w:p>
    <w:p w14:paraId="48FCE8D5" w14:textId="7FC9C249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Pakuočių,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konteinerių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dangčiai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kamščiai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tvirti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sandarūs,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sukonstruoti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pagaminti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taip,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kad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juos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galima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atidaryti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uždaryti,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saugojimo,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perkėlimo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vežimo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nesutrūktų,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neatsilaisvintų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neatsidarytų,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juose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esančios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nepatektų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aplinką.</w:t>
      </w:r>
      <w:r w:rsidR="00DD2CC6" w:rsidRPr="00ED6C4E">
        <w:rPr>
          <w:rFonts w:cs="Arial"/>
          <w:lang w:val="lt-LT"/>
        </w:rPr>
        <w:t xml:space="preserve"> </w:t>
      </w:r>
    </w:p>
    <w:p w14:paraId="297D1E14" w14:textId="40710F3A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Visi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saugomų,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laikomų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vežamų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pavojingų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konteineriai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pakuotės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paženklinti,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ženklinimo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etiketė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joje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pateikta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informacija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aiškiai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matoma,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atspari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kokiam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aplinkos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poveikiui.</w:t>
      </w:r>
      <w:r w:rsidR="00DD2CC6" w:rsidRPr="00ED6C4E">
        <w:rPr>
          <w:rFonts w:cs="Arial"/>
          <w:lang w:val="lt-LT"/>
        </w:rPr>
        <w:t xml:space="preserve"> </w:t>
      </w:r>
    </w:p>
    <w:p w14:paraId="16EF45E2" w14:textId="23D3825A" w:rsidR="008161D2" w:rsidRPr="00ED6C4E" w:rsidRDefault="008161D2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visas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susida</w:t>
      </w:r>
      <w:r w:rsidR="00451671" w:rsidRPr="00ED6C4E">
        <w:rPr>
          <w:rFonts w:cs="Arial"/>
          <w:lang w:val="lt-LT"/>
        </w:rPr>
        <w:t>ri</w:t>
      </w:r>
      <w:r w:rsidRPr="00ED6C4E">
        <w:rPr>
          <w:rFonts w:cs="Arial"/>
          <w:lang w:val="lt-LT"/>
        </w:rPr>
        <w:t>usias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atliekas</w:t>
      </w:r>
      <w:r w:rsidR="00DD2CC6" w:rsidRPr="00ED6C4E">
        <w:rPr>
          <w:rFonts w:cs="Arial"/>
          <w:lang w:val="lt-LT"/>
        </w:rPr>
        <w:t xml:space="preserve"> </w:t>
      </w:r>
      <w:r w:rsidR="00451671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BA74FD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šalina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</w:t>
      </w:r>
      <w:r w:rsidR="00DD2CC6" w:rsidRPr="00ED6C4E">
        <w:rPr>
          <w:rFonts w:cs="Arial"/>
          <w:lang w:val="lt-LT"/>
        </w:rPr>
        <w:t xml:space="preserve"> </w:t>
      </w:r>
      <w:r w:rsidR="005B6D58" w:rsidRPr="00ED6C4E">
        <w:rPr>
          <w:rFonts w:cs="Arial"/>
          <w:lang w:val="lt-LT"/>
        </w:rPr>
        <w:t>P</w:t>
      </w:r>
      <w:r w:rsidR="38D18FE0" w:rsidRPr="00ED6C4E">
        <w:rPr>
          <w:rFonts w:cs="Arial"/>
          <w:lang w:val="lt-LT"/>
        </w:rPr>
        <w:t xml:space="preserve">aslaugų </w:t>
      </w:r>
      <w:r w:rsidR="005B6D58" w:rsidRPr="00ED6C4E">
        <w:rPr>
          <w:rFonts w:cs="Arial"/>
          <w:lang w:val="lt-LT"/>
        </w:rPr>
        <w:t>teikimo</w:t>
      </w:r>
      <w:r w:rsidRPr="00ED6C4E">
        <w:rPr>
          <w:rFonts w:cs="Arial"/>
          <w:lang w:val="lt-LT"/>
        </w:rPr>
        <w:t xml:space="preserve"> vietos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jėgomis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lėšomis,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kiekvienos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pamainos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pabaigoje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sutvarkyti</w:t>
      </w:r>
      <w:r w:rsidR="00DD2CC6" w:rsidRPr="00ED6C4E">
        <w:rPr>
          <w:rFonts w:cs="Arial"/>
          <w:lang w:val="lt-LT"/>
        </w:rPr>
        <w:t xml:space="preserve"> </w:t>
      </w:r>
      <w:r w:rsidR="00EA79E2" w:rsidRPr="00ED6C4E">
        <w:rPr>
          <w:rFonts w:cs="Arial"/>
          <w:lang w:val="lt-LT"/>
        </w:rPr>
        <w:t xml:space="preserve">darbo </w:t>
      </w:r>
      <w:r w:rsidRPr="00ED6C4E">
        <w:rPr>
          <w:rFonts w:cs="Arial"/>
          <w:lang w:val="lt-LT"/>
        </w:rPr>
        <w:t>vietą</w:t>
      </w:r>
      <w:r w:rsidR="00B70405" w:rsidRPr="00ED6C4E">
        <w:rPr>
          <w:rFonts w:cs="Arial"/>
          <w:lang w:val="lt-LT"/>
        </w:rPr>
        <w:t>.</w:t>
      </w:r>
    </w:p>
    <w:p w14:paraId="087B8CC4" w14:textId="6DF072EB" w:rsidR="008161D2" w:rsidRPr="00ED6C4E" w:rsidRDefault="00EA79E2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Suteikus Paslaugas</w:t>
      </w:r>
      <w:r w:rsidR="008161D2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8161D2" w:rsidRPr="00ED6C4E">
        <w:rPr>
          <w:rFonts w:cs="Arial"/>
          <w:lang w:val="lt-LT"/>
        </w:rPr>
        <w:t>ne</w:t>
      </w:r>
      <w:r w:rsidR="00DD2CC6" w:rsidRPr="00ED6C4E">
        <w:rPr>
          <w:rFonts w:cs="Arial"/>
          <w:lang w:val="lt-LT"/>
        </w:rPr>
        <w:t xml:space="preserve"> </w:t>
      </w:r>
      <w:r w:rsidR="008161D2" w:rsidRPr="00ED6C4E">
        <w:rPr>
          <w:rFonts w:cs="Arial"/>
          <w:lang w:val="lt-LT"/>
        </w:rPr>
        <w:t>metalo</w:t>
      </w:r>
      <w:r w:rsidR="00DD2CC6" w:rsidRPr="00ED6C4E">
        <w:rPr>
          <w:rFonts w:cs="Arial"/>
          <w:lang w:val="lt-LT"/>
        </w:rPr>
        <w:t xml:space="preserve"> </w:t>
      </w:r>
      <w:r w:rsidR="008161D2" w:rsidRPr="00ED6C4E">
        <w:rPr>
          <w:rFonts w:cs="Arial"/>
          <w:lang w:val="lt-LT"/>
        </w:rPr>
        <w:t>atliekas</w:t>
      </w:r>
      <w:r w:rsidR="00DD2CC6" w:rsidRPr="00ED6C4E">
        <w:rPr>
          <w:rFonts w:cs="Arial"/>
          <w:lang w:val="lt-LT"/>
        </w:rPr>
        <w:t xml:space="preserve"> </w:t>
      </w:r>
      <w:r w:rsidR="009A0FFB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9A0FFB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211679" w:rsidRPr="00ED6C4E">
        <w:rPr>
          <w:rFonts w:cs="Arial"/>
          <w:lang w:val="lt-LT"/>
        </w:rPr>
        <w:t>sutvarko</w:t>
      </w:r>
      <w:r w:rsidR="00DD2CC6" w:rsidRPr="00ED6C4E">
        <w:rPr>
          <w:rFonts w:cs="Arial"/>
          <w:lang w:val="lt-LT"/>
        </w:rPr>
        <w:t xml:space="preserve"> </w:t>
      </w:r>
      <w:r w:rsidR="008161D2" w:rsidRPr="00ED6C4E">
        <w:rPr>
          <w:rFonts w:cs="Arial"/>
          <w:lang w:val="lt-LT"/>
        </w:rPr>
        <w:t>savo</w:t>
      </w:r>
      <w:r w:rsidR="00DD2CC6" w:rsidRPr="00ED6C4E">
        <w:rPr>
          <w:rFonts w:cs="Arial"/>
          <w:lang w:val="lt-LT"/>
        </w:rPr>
        <w:t xml:space="preserve"> </w:t>
      </w:r>
      <w:r w:rsidR="008161D2" w:rsidRPr="00ED6C4E">
        <w:rPr>
          <w:rFonts w:cs="Arial"/>
          <w:lang w:val="lt-LT"/>
        </w:rPr>
        <w:t>sąskaita</w:t>
      </w:r>
      <w:r w:rsidR="00B70405" w:rsidRPr="00ED6C4E">
        <w:rPr>
          <w:rFonts w:cs="Arial"/>
          <w:lang w:val="lt-LT"/>
        </w:rPr>
        <w:t>.</w:t>
      </w:r>
    </w:p>
    <w:p w14:paraId="06D4005E" w14:textId="7AA9549D" w:rsidR="008161D2" w:rsidRPr="00ED6C4E" w:rsidRDefault="008161D2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Metalo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atliekas</w:t>
      </w:r>
      <w:r w:rsidR="00DD2CC6" w:rsidRPr="00ED6C4E">
        <w:rPr>
          <w:rFonts w:cs="Arial"/>
          <w:lang w:val="lt-LT"/>
        </w:rPr>
        <w:t xml:space="preserve"> </w:t>
      </w:r>
      <w:r w:rsidR="00211679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211679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sandėliuoja</w:t>
      </w:r>
      <w:r w:rsidR="00DD2CC6" w:rsidRPr="00ED6C4E">
        <w:rPr>
          <w:rFonts w:cs="Arial"/>
          <w:lang w:val="lt-LT"/>
        </w:rPr>
        <w:t xml:space="preserve"> </w:t>
      </w:r>
      <w:r w:rsidR="00AE21F5" w:rsidRPr="00ED6C4E">
        <w:rPr>
          <w:rFonts w:cs="Arial"/>
          <w:lang w:val="lt-LT"/>
        </w:rPr>
        <w:t>objekte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pakeltas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žemės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pridengtas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kritulių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poveikio</w:t>
      </w:r>
      <w:r w:rsidR="00DD7404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DD7404" w:rsidRPr="00ED6C4E">
        <w:rPr>
          <w:rFonts w:cs="Arial"/>
          <w:lang w:val="lt-LT"/>
        </w:rPr>
        <w:t>kad</w:t>
      </w:r>
      <w:r w:rsidR="00DD2CC6" w:rsidRPr="00ED6C4E">
        <w:rPr>
          <w:rFonts w:cs="Arial"/>
          <w:lang w:val="lt-LT"/>
        </w:rPr>
        <w:t xml:space="preserve"> </w:t>
      </w:r>
      <w:r w:rsidR="00DD7404" w:rsidRPr="00ED6C4E">
        <w:rPr>
          <w:rFonts w:cs="Arial"/>
          <w:lang w:val="lt-LT"/>
        </w:rPr>
        <w:t>išvengti</w:t>
      </w:r>
      <w:r w:rsidR="00DD2CC6" w:rsidRPr="00ED6C4E">
        <w:rPr>
          <w:rFonts w:cs="Arial"/>
          <w:lang w:val="lt-LT"/>
        </w:rPr>
        <w:t xml:space="preserve"> </w:t>
      </w:r>
      <w:r w:rsidR="002E67F6" w:rsidRPr="00ED6C4E">
        <w:rPr>
          <w:rFonts w:cs="Arial"/>
          <w:lang w:val="lt-LT"/>
        </w:rPr>
        <w:t>teršalų</w:t>
      </w:r>
      <w:r w:rsidR="00DD2CC6" w:rsidRPr="00ED6C4E">
        <w:rPr>
          <w:rFonts w:cs="Arial"/>
          <w:lang w:val="lt-LT"/>
        </w:rPr>
        <w:t xml:space="preserve"> </w:t>
      </w:r>
      <w:r w:rsidR="002E67F6" w:rsidRPr="00ED6C4E">
        <w:rPr>
          <w:rFonts w:cs="Arial"/>
          <w:lang w:val="lt-LT"/>
        </w:rPr>
        <w:t>patekimo</w:t>
      </w:r>
      <w:r w:rsidR="00DD2CC6" w:rsidRPr="00ED6C4E">
        <w:rPr>
          <w:rFonts w:cs="Arial"/>
          <w:lang w:val="lt-LT"/>
        </w:rPr>
        <w:t xml:space="preserve"> </w:t>
      </w:r>
      <w:r w:rsidR="002E67F6"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="002E67F6" w:rsidRPr="00ED6C4E">
        <w:rPr>
          <w:rFonts w:cs="Arial"/>
          <w:lang w:val="lt-LT"/>
        </w:rPr>
        <w:t>gamtą</w:t>
      </w:r>
      <w:r w:rsidR="00B70405" w:rsidRPr="00ED6C4E">
        <w:rPr>
          <w:rFonts w:cs="Arial"/>
          <w:lang w:val="lt-LT"/>
        </w:rPr>
        <w:t>.</w:t>
      </w:r>
    </w:p>
    <w:p w14:paraId="0E1EBC5E" w14:textId="77777777" w:rsidR="0080126E" w:rsidRPr="00ED6C4E" w:rsidRDefault="0080126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Metalo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sutvarkymu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pasirūpina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Užsakovas.</w:t>
      </w:r>
    </w:p>
    <w:p w14:paraId="3FF7B1EB" w14:textId="7ABAAFC6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Metalo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laužas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tvarkymui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(apdorojimui)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priduotas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pagal</w:t>
      </w:r>
      <w:r w:rsidR="00DD2CC6" w:rsidRPr="00ED6C4E">
        <w:rPr>
          <w:rFonts w:cs="Arial"/>
          <w:lang w:val="lt-LT"/>
        </w:rPr>
        <w:t xml:space="preserve"> </w:t>
      </w:r>
      <w:r w:rsidR="00E64A1F" w:rsidRPr="00ED6C4E">
        <w:rPr>
          <w:rFonts w:cs="Arial"/>
          <w:lang w:val="lt-LT"/>
        </w:rPr>
        <w:t>Užsakovo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nustatytą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tvarką.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Tvarkos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aprašas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patiektas</w:t>
      </w:r>
      <w:r w:rsidR="00DD2CC6" w:rsidRPr="00ED6C4E">
        <w:rPr>
          <w:rFonts w:cs="Arial"/>
          <w:lang w:val="lt-LT"/>
        </w:rPr>
        <w:t xml:space="preserve"> </w:t>
      </w:r>
      <w:r w:rsidR="00A32D00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A32D00" w:rsidRPr="00ED6C4E">
        <w:rPr>
          <w:rFonts w:cs="Arial"/>
          <w:lang w:val="lt-LT"/>
        </w:rPr>
        <w:t>teikėjui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pareikalavus.</w:t>
      </w:r>
      <w:r w:rsidR="00DD2CC6" w:rsidRPr="00ED6C4E">
        <w:rPr>
          <w:rFonts w:cs="Arial"/>
          <w:lang w:val="lt-LT"/>
        </w:rPr>
        <w:t xml:space="preserve"> </w:t>
      </w:r>
    </w:p>
    <w:p w14:paraId="432CBB51" w14:textId="10458C79" w:rsidR="00BF29F6" w:rsidRPr="00ED6C4E" w:rsidRDefault="00BF29F6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Įrenginių</w:t>
      </w:r>
      <w:r w:rsidR="00AD18DA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="00AD18DA" w:rsidRPr="00ED6C4E">
        <w:rPr>
          <w:rFonts w:cs="Arial"/>
          <w:lang w:val="lt-LT"/>
        </w:rPr>
        <w:t>įrankių,</w:t>
      </w:r>
      <w:r w:rsidR="00DD2CC6" w:rsidRPr="00ED6C4E">
        <w:rPr>
          <w:rFonts w:cs="Arial"/>
          <w:lang w:val="lt-LT"/>
        </w:rPr>
        <w:t xml:space="preserve"> </w:t>
      </w:r>
      <w:r w:rsidR="00AD18DA" w:rsidRPr="00ED6C4E">
        <w:rPr>
          <w:rFonts w:cs="Arial"/>
          <w:lang w:val="lt-LT"/>
        </w:rPr>
        <w:t>įrangos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skleidžiamas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triukšmas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dienos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nakties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viršyti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miestuose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galiojančių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norminių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dokumentų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reikalavimų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bei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Lietuvos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higienos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normos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HN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33:2011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reikalavimų.</w:t>
      </w:r>
      <w:r w:rsidR="00DD2CC6" w:rsidRPr="00ED6C4E">
        <w:rPr>
          <w:rFonts w:cs="Arial"/>
          <w:lang w:val="lt-LT"/>
        </w:rPr>
        <w:t xml:space="preserve"> </w:t>
      </w:r>
    </w:p>
    <w:p w14:paraId="2CA26E1A" w14:textId="77777777" w:rsidR="0077784B" w:rsidRPr="00ED6C4E" w:rsidRDefault="0077784B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b/>
          <w:bCs/>
          <w:lang w:val="lt-LT"/>
        </w:rPr>
      </w:pPr>
    </w:p>
    <w:p w14:paraId="19DE9B0D" w14:textId="70E439FF" w:rsidR="00F8568E" w:rsidRPr="00ED6C4E" w:rsidRDefault="00423650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jc w:val="center"/>
        <w:rPr>
          <w:rFonts w:cs="Arial"/>
          <w:lang w:val="lt-LT"/>
        </w:rPr>
      </w:pPr>
      <w:r w:rsidRPr="00ED6C4E">
        <w:rPr>
          <w:rFonts w:cs="Arial"/>
          <w:b/>
          <w:bCs/>
          <w:lang w:val="lt-LT"/>
        </w:rPr>
        <w:t>BENDRIEJI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Pr="00ED6C4E">
        <w:rPr>
          <w:rFonts w:cs="Arial"/>
          <w:b/>
          <w:bCs/>
          <w:lang w:val="lt-LT"/>
        </w:rPr>
        <w:t>REIKALAVIMAI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002F0129" w:rsidRPr="00ED6C4E">
        <w:rPr>
          <w:rFonts w:cs="Arial"/>
          <w:b/>
          <w:bCs/>
          <w:lang w:val="lt-LT"/>
        </w:rPr>
        <w:t>DARBUI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002F0129" w:rsidRPr="00ED6C4E">
        <w:rPr>
          <w:rFonts w:cs="Arial"/>
          <w:b/>
          <w:bCs/>
          <w:lang w:val="lt-LT"/>
        </w:rPr>
        <w:t>SU</w:t>
      </w:r>
      <w:r w:rsidR="00DD2CC6" w:rsidRPr="00ED6C4E">
        <w:rPr>
          <w:rFonts w:cs="Arial"/>
          <w:b/>
          <w:bCs/>
          <w:lang w:val="lt-LT"/>
        </w:rPr>
        <w:t xml:space="preserve"> </w:t>
      </w:r>
      <w:r w:rsidR="002F0129" w:rsidRPr="00ED6C4E">
        <w:rPr>
          <w:rFonts w:cs="Arial"/>
          <w:b/>
          <w:bCs/>
          <w:lang w:val="lt-LT"/>
        </w:rPr>
        <w:t>ŽELDINIAIS</w:t>
      </w:r>
    </w:p>
    <w:p w14:paraId="3B4E17E5" w14:textId="77777777" w:rsidR="000A4EFC" w:rsidRPr="00ED6C4E" w:rsidRDefault="000A4EFC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720"/>
        <w:rPr>
          <w:rFonts w:cs="Arial"/>
          <w:lang w:val="lt-LT"/>
        </w:rPr>
      </w:pPr>
    </w:p>
    <w:p w14:paraId="4682B7DA" w14:textId="0E675EFC" w:rsidR="00F8568E" w:rsidRPr="00ED6C4E" w:rsidRDefault="00F8568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Medžiai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želdiniai,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kurie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gali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iškelti,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perkelti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persodinti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kitą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Vilniaus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miesto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savivaldybe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suderintą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vietą. </w:t>
      </w:r>
      <w:r w:rsidR="00DD2CC6" w:rsidRPr="00ED6C4E">
        <w:rPr>
          <w:rFonts w:cs="Arial"/>
          <w:lang w:val="lt-LT"/>
        </w:rPr>
        <w:t xml:space="preserve"> </w:t>
      </w:r>
    </w:p>
    <w:p w14:paraId="1FD3F46C" w14:textId="14CD75F8" w:rsidR="00F8568E" w:rsidRPr="00ED6C4E" w:rsidRDefault="00F8568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Jeigu</w:t>
      </w:r>
      <w:r w:rsidR="00DD2CC6" w:rsidRPr="00ED6C4E">
        <w:rPr>
          <w:rFonts w:cs="Arial"/>
          <w:lang w:val="lt-LT"/>
        </w:rPr>
        <w:t xml:space="preserve"> </w:t>
      </w:r>
      <w:r w:rsidR="00262802" w:rsidRPr="00ED6C4E">
        <w:rPr>
          <w:rFonts w:cs="Arial"/>
          <w:lang w:val="lt-LT"/>
        </w:rPr>
        <w:t xml:space="preserve">Paslaugų teikimo </w:t>
      </w:r>
      <w:r w:rsidRPr="00ED6C4E">
        <w:rPr>
          <w:rFonts w:cs="Arial"/>
          <w:lang w:val="lt-LT"/>
        </w:rPr>
        <w:t>zonoje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yra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brandžių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medžių,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jų pomedis,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kuris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yra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tapatus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lajai,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saugomas.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reiškia,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šioje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zonoje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negali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sandėliuojamos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jokios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medžiagos,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sunkioji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technika,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įrankiai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pan. Pomedžio zonas,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jeigu</w:t>
      </w:r>
      <w:r w:rsidR="00DD2CC6" w:rsidRPr="00ED6C4E">
        <w:rPr>
          <w:rFonts w:cs="Arial"/>
          <w:lang w:val="lt-LT"/>
        </w:rPr>
        <w:t xml:space="preserve"> </w:t>
      </w:r>
      <w:r w:rsidR="007271E2" w:rsidRPr="00ED6C4E">
        <w:rPr>
          <w:rFonts w:cs="Arial"/>
          <w:lang w:val="lt-LT"/>
        </w:rPr>
        <w:t xml:space="preserve">leidžia Paslaugų teikimo </w:t>
      </w:r>
      <w:r w:rsidRPr="00ED6C4E">
        <w:rPr>
          <w:rFonts w:cs="Arial"/>
          <w:lang w:val="lt-LT"/>
        </w:rPr>
        <w:t>aplinkybės,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būtina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aptverti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apsauginėmis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tvorelėmis. </w:t>
      </w:r>
      <w:r w:rsidR="00DD2CC6" w:rsidRPr="00ED6C4E">
        <w:rPr>
          <w:rFonts w:cs="Arial"/>
          <w:lang w:val="lt-LT"/>
        </w:rPr>
        <w:t xml:space="preserve"> </w:t>
      </w:r>
    </w:p>
    <w:p w14:paraId="21549EFD" w14:textId="1B0227A1" w:rsidR="00F8568E" w:rsidRPr="00ED6C4E" w:rsidRDefault="00F8568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lastRenderedPageBreak/>
        <w:t>Visų</w:t>
      </w:r>
      <w:r w:rsidR="00DD2CC6" w:rsidRPr="00ED6C4E">
        <w:rPr>
          <w:rFonts w:cs="Arial"/>
          <w:lang w:val="lt-LT"/>
        </w:rPr>
        <w:t xml:space="preserve"> </w:t>
      </w:r>
      <w:r w:rsidR="007271E2" w:rsidRPr="00ED6C4E">
        <w:rPr>
          <w:rFonts w:cs="Arial"/>
          <w:lang w:val="lt-LT"/>
        </w:rPr>
        <w:t xml:space="preserve">Paslaugų teikimo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šalia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esančių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kamienai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apsaugoti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juos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apdengiant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medinėmis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lentomis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kitu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apsaugos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būdu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taip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kamienus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apsaugant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galimo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sužalojimo</w:t>
      </w:r>
      <w:r w:rsidR="00DD2CC6" w:rsidRPr="00ED6C4E">
        <w:rPr>
          <w:rFonts w:cs="Arial"/>
          <w:lang w:val="lt-LT"/>
        </w:rPr>
        <w:t xml:space="preserve"> </w:t>
      </w:r>
      <w:r w:rsidR="00290B24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290B24" w:rsidRPr="00ED6C4E">
        <w:rPr>
          <w:rFonts w:cs="Arial"/>
          <w:lang w:val="lt-LT"/>
        </w:rPr>
        <w:t>teikimo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metu. </w:t>
      </w:r>
      <w:r w:rsidR="00DD2CC6" w:rsidRPr="00ED6C4E">
        <w:rPr>
          <w:rFonts w:cs="Arial"/>
          <w:lang w:val="lt-LT"/>
        </w:rPr>
        <w:t xml:space="preserve"> </w:t>
      </w:r>
    </w:p>
    <w:p w14:paraId="46641BE3" w14:textId="6ED7828C" w:rsidR="00F8568E" w:rsidRPr="00ED6C4E" w:rsidRDefault="00F8568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Kasimo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darbai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2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metrų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atstumu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nuo medžio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kamieno 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atliekami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rankiniu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būdu,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kad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nebūtų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pažeistos šaknys. </w:t>
      </w:r>
      <w:r w:rsidR="00DD2CC6" w:rsidRPr="00ED6C4E">
        <w:rPr>
          <w:rFonts w:cs="Arial"/>
          <w:lang w:val="lt-LT"/>
        </w:rPr>
        <w:t xml:space="preserve"> </w:t>
      </w:r>
    </w:p>
    <w:p w14:paraId="098EB45A" w14:textId="7FEFD0A7" w:rsidR="00F8568E" w:rsidRPr="00ED6C4E" w:rsidRDefault="00F8568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Atvėrus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šaknis,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uždengiamos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sudrėkintu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audeklu iki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tol,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kol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bus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vėl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užpiltos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žemėmis. </w:t>
      </w:r>
      <w:r w:rsidR="00DD2CC6" w:rsidRPr="00ED6C4E">
        <w:rPr>
          <w:rFonts w:cs="Arial"/>
          <w:lang w:val="lt-LT"/>
        </w:rPr>
        <w:t xml:space="preserve"> </w:t>
      </w:r>
    </w:p>
    <w:p w14:paraId="42A98EDA" w14:textId="2A391067" w:rsidR="00F8568E" w:rsidRPr="00ED6C4E" w:rsidRDefault="00F8568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Visi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šalintini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bandomi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išsaugoti.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Jeigu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padaryti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nepavyksta,</w:t>
      </w:r>
      <w:r w:rsidR="00DD2CC6" w:rsidRPr="00ED6C4E">
        <w:rPr>
          <w:rFonts w:cs="Arial"/>
          <w:lang w:val="lt-LT"/>
        </w:rPr>
        <w:t xml:space="preserve"> </w:t>
      </w:r>
      <w:r w:rsidR="0024063A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24063A" w:rsidRPr="00ED6C4E">
        <w:rPr>
          <w:rFonts w:cs="Arial"/>
          <w:lang w:val="lt-LT"/>
        </w:rPr>
        <w:t>teikėjas</w:t>
      </w:r>
      <w:r w:rsidR="00DD2CC6" w:rsidRPr="00ED6C4E">
        <w:rPr>
          <w:rFonts w:cs="Arial"/>
          <w:lang w:val="lt-LT"/>
        </w:rPr>
        <w:t xml:space="preserve"> </w:t>
      </w:r>
      <w:r w:rsidR="009918AB" w:rsidRPr="00ED6C4E">
        <w:rPr>
          <w:rFonts w:cs="Arial"/>
          <w:lang w:val="lt-LT"/>
        </w:rPr>
        <w:t>per</w:t>
      </w:r>
      <w:r w:rsidR="00DD2CC6" w:rsidRPr="00ED6C4E">
        <w:rPr>
          <w:rFonts w:cs="Arial"/>
          <w:lang w:val="lt-LT"/>
        </w:rPr>
        <w:t xml:space="preserve"> </w:t>
      </w:r>
      <w:r w:rsidR="004D3158" w:rsidRPr="00ED6C4E">
        <w:rPr>
          <w:rFonts w:cs="Arial"/>
          <w:lang w:val="lt-LT"/>
        </w:rPr>
        <w:t>2</w:t>
      </w:r>
      <w:r w:rsidR="00DD2CC6" w:rsidRPr="00ED6C4E">
        <w:rPr>
          <w:rFonts w:cs="Arial"/>
          <w:lang w:val="lt-LT"/>
        </w:rPr>
        <w:t xml:space="preserve"> </w:t>
      </w:r>
      <w:r w:rsidR="006D4577" w:rsidRPr="00ED6C4E">
        <w:rPr>
          <w:rFonts w:cs="Arial"/>
          <w:lang w:val="lt-LT"/>
        </w:rPr>
        <w:t>va</w:t>
      </w:r>
      <w:r w:rsidR="00A92384" w:rsidRPr="00ED6C4E">
        <w:rPr>
          <w:rFonts w:cs="Arial"/>
          <w:lang w:val="lt-LT"/>
        </w:rPr>
        <w:t>l.</w:t>
      </w:r>
      <w:r w:rsidR="00DD2CC6" w:rsidRPr="00ED6C4E">
        <w:rPr>
          <w:rFonts w:cs="Arial"/>
          <w:lang w:val="lt-LT"/>
        </w:rPr>
        <w:t xml:space="preserve"> </w:t>
      </w:r>
      <w:r w:rsidR="006C1986" w:rsidRPr="00ED6C4E">
        <w:rPr>
          <w:rFonts w:cs="Arial"/>
          <w:lang w:val="lt-LT"/>
        </w:rPr>
        <w:t>po</w:t>
      </w:r>
      <w:r w:rsidR="00DD2CC6" w:rsidRPr="00ED6C4E">
        <w:rPr>
          <w:rFonts w:cs="Arial"/>
          <w:lang w:val="lt-LT"/>
        </w:rPr>
        <w:t xml:space="preserve"> </w:t>
      </w:r>
      <w:r w:rsidR="006C1986" w:rsidRPr="00ED6C4E">
        <w:rPr>
          <w:rFonts w:cs="Arial"/>
          <w:lang w:val="lt-LT"/>
        </w:rPr>
        <w:t>atvykimo</w:t>
      </w:r>
      <w:r w:rsidR="00DD2CC6" w:rsidRPr="00ED6C4E">
        <w:rPr>
          <w:rFonts w:cs="Arial"/>
          <w:lang w:val="lt-LT"/>
        </w:rPr>
        <w:t xml:space="preserve"> </w:t>
      </w:r>
      <w:r w:rsidR="006C1986" w:rsidRPr="00ED6C4E">
        <w:rPr>
          <w:rFonts w:cs="Arial"/>
          <w:lang w:val="lt-LT"/>
        </w:rPr>
        <w:t>į</w:t>
      </w:r>
      <w:r w:rsidR="00DD2CC6" w:rsidRPr="00ED6C4E">
        <w:rPr>
          <w:rFonts w:cs="Arial"/>
          <w:lang w:val="lt-LT"/>
        </w:rPr>
        <w:t xml:space="preserve"> </w:t>
      </w:r>
      <w:r w:rsidR="001433B0" w:rsidRPr="00ED6C4E">
        <w:rPr>
          <w:rFonts w:cs="Arial"/>
          <w:lang w:val="lt-LT"/>
        </w:rPr>
        <w:t>nurodytą</w:t>
      </w:r>
      <w:r w:rsidR="00DD2CC6" w:rsidRPr="00ED6C4E">
        <w:rPr>
          <w:rFonts w:cs="Arial"/>
          <w:lang w:val="lt-LT"/>
        </w:rPr>
        <w:t xml:space="preserve"> </w:t>
      </w:r>
      <w:r w:rsidR="001433B0" w:rsidRPr="00ED6C4E">
        <w:rPr>
          <w:rFonts w:cs="Arial"/>
          <w:lang w:val="lt-LT"/>
        </w:rPr>
        <w:t>vietą</w:t>
      </w:r>
      <w:r w:rsidR="00DD2CC6" w:rsidRPr="00ED6C4E">
        <w:rPr>
          <w:rFonts w:cs="Arial"/>
          <w:lang w:val="lt-LT"/>
        </w:rPr>
        <w:t xml:space="preserve"> </w:t>
      </w:r>
      <w:r w:rsidR="001433B0" w:rsidRPr="00ED6C4E">
        <w:rPr>
          <w:rFonts w:cs="Arial"/>
          <w:lang w:val="lt-LT"/>
        </w:rPr>
        <w:t>avarijos</w:t>
      </w:r>
      <w:r w:rsidR="00DD2CC6" w:rsidRPr="00ED6C4E">
        <w:rPr>
          <w:rFonts w:cs="Arial"/>
          <w:lang w:val="lt-LT"/>
        </w:rPr>
        <w:t xml:space="preserve"> </w:t>
      </w:r>
      <w:r w:rsidR="001433B0" w:rsidRPr="00ED6C4E">
        <w:rPr>
          <w:rFonts w:cs="Arial"/>
          <w:lang w:val="lt-LT"/>
        </w:rPr>
        <w:t>likvidavimui</w:t>
      </w:r>
      <w:r w:rsidR="006A0EAF" w:rsidRPr="00ED6C4E">
        <w:rPr>
          <w:rFonts w:cs="Arial"/>
          <w:lang w:val="lt-LT"/>
        </w:rPr>
        <w:t>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privalo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apie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tai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informuoti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Užsakovą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derinti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šalinimo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laiką.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Esant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poreikiui,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ornitologo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pažyma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rūpinasi</w:t>
      </w:r>
      <w:r w:rsidR="00DD2CC6" w:rsidRPr="00ED6C4E">
        <w:rPr>
          <w:rFonts w:cs="Arial"/>
          <w:lang w:val="lt-LT"/>
        </w:rPr>
        <w:t xml:space="preserve"> </w:t>
      </w:r>
      <w:r w:rsidR="00DA52CD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DA52CD" w:rsidRPr="00ED6C4E">
        <w:rPr>
          <w:rFonts w:cs="Arial"/>
          <w:lang w:val="lt-LT"/>
        </w:rPr>
        <w:t>teikėjas</w:t>
      </w:r>
      <w:r w:rsidRPr="00ED6C4E">
        <w:rPr>
          <w:rFonts w:cs="Arial"/>
          <w:lang w:val="lt-LT"/>
        </w:rPr>
        <w:t>. </w:t>
      </w:r>
      <w:r w:rsidR="00DD2CC6" w:rsidRPr="00ED6C4E">
        <w:rPr>
          <w:rFonts w:cs="Arial"/>
          <w:lang w:val="lt-LT"/>
        </w:rPr>
        <w:t xml:space="preserve"> </w:t>
      </w:r>
    </w:p>
    <w:p w14:paraId="2212742D" w14:textId="45FBD1BC" w:rsidR="00F610C1" w:rsidRPr="00ED6C4E" w:rsidRDefault="00F8568E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Vis</w:t>
      </w:r>
      <w:r w:rsidR="00541790" w:rsidRPr="00ED6C4E">
        <w:rPr>
          <w:rFonts w:cs="Arial"/>
          <w:lang w:val="lt-LT"/>
        </w:rPr>
        <w:t>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želdiniais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susie</w:t>
      </w:r>
      <w:r w:rsidR="00541790" w:rsidRPr="00ED6C4E">
        <w:rPr>
          <w:rFonts w:cs="Arial"/>
          <w:lang w:val="lt-LT"/>
        </w:rPr>
        <w:t>tos</w:t>
      </w:r>
      <w:r w:rsidR="00DD2CC6" w:rsidRPr="00ED6C4E">
        <w:rPr>
          <w:rFonts w:cs="Arial"/>
          <w:lang w:val="lt-LT"/>
        </w:rPr>
        <w:t xml:space="preserve"> </w:t>
      </w:r>
      <w:r w:rsidR="000643C7" w:rsidRPr="00ED6C4E">
        <w:rPr>
          <w:rFonts w:cs="Arial"/>
          <w:lang w:val="lt-LT"/>
        </w:rPr>
        <w:t>Paslaugos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turi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būti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vykdom</w:t>
      </w:r>
      <w:r w:rsidR="000643C7" w:rsidRPr="00ED6C4E">
        <w:rPr>
          <w:rFonts w:cs="Arial"/>
          <w:lang w:val="lt-LT"/>
        </w:rPr>
        <w:t>os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vadovaujantis</w:t>
      </w:r>
      <w:r w:rsidR="00ED39CA" w:rsidRPr="00ED6C4E">
        <w:rPr>
          <w:rFonts w:cs="Arial"/>
          <w:lang w:val="lt-LT"/>
        </w:rPr>
        <w:t xml:space="preserve"> (aktualios redakcijos)</w:t>
      </w:r>
      <w:r w:rsidR="00EB23DA" w:rsidRPr="00ED6C4E">
        <w:rPr>
          <w:rFonts w:cs="Arial"/>
          <w:lang w:val="lt-LT"/>
        </w:rPr>
        <w:t>:</w:t>
      </w:r>
    </w:p>
    <w:p w14:paraId="35217618" w14:textId="04995CA7" w:rsidR="00BD6417" w:rsidRPr="00ED6C4E" w:rsidRDefault="00ED39CA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 xml:space="preserve">Lietuvos Respublikos želdinių </w:t>
      </w:r>
      <w:r w:rsidR="00F8568E" w:rsidRPr="00ED6C4E">
        <w:rPr>
          <w:rFonts w:cs="Arial"/>
          <w:lang w:val="lt-LT"/>
        </w:rPr>
        <w:t>įstatymu</w:t>
      </w:r>
      <w:r w:rsidRPr="00ED6C4E">
        <w:rPr>
          <w:rFonts w:cs="Arial"/>
          <w:lang w:val="lt-LT"/>
        </w:rPr>
        <w:t>;</w:t>
      </w:r>
    </w:p>
    <w:p w14:paraId="7DDA16D6" w14:textId="161C2EDC" w:rsidR="00F8568E" w:rsidRPr="00ED6C4E" w:rsidRDefault="00BD6417" w:rsidP="00ED6C4E">
      <w:pPr>
        <w:pStyle w:val="ListNumber"/>
        <w:numPr>
          <w:ilvl w:val="2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567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Ž</w:t>
      </w:r>
      <w:r w:rsidR="00F8568E" w:rsidRPr="00ED6C4E">
        <w:rPr>
          <w:rFonts w:cs="Arial"/>
          <w:lang w:val="lt-LT"/>
        </w:rPr>
        <w:t>eldinių</w:t>
      </w:r>
      <w:r w:rsidR="00DD2CC6" w:rsidRPr="00ED6C4E">
        <w:rPr>
          <w:rFonts w:cs="Arial"/>
          <w:lang w:val="lt-LT"/>
        </w:rPr>
        <w:t xml:space="preserve"> </w:t>
      </w:r>
      <w:r w:rsidR="00F8568E" w:rsidRPr="00ED6C4E">
        <w:rPr>
          <w:rFonts w:cs="Arial"/>
          <w:lang w:val="lt-LT"/>
        </w:rPr>
        <w:t>apsaugos,</w:t>
      </w:r>
      <w:r w:rsidR="00DD2CC6" w:rsidRPr="00ED6C4E">
        <w:rPr>
          <w:rFonts w:cs="Arial"/>
          <w:lang w:val="lt-LT"/>
        </w:rPr>
        <w:t xml:space="preserve"> </w:t>
      </w:r>
      <w:r w:rsidR="00F8568E" w:rsidRPr="00ED6C4E">
        <w:rPr>
          <w:rFonts w:cs="Arial"/>
          <w:lang w:val="lt-LT"/>
        </w:rPr>
        <w:t>vykdant</w:t>
      </w:r>
      <w:r w:rsidR="00DD2CC6" w:rsidRPr="00ED6C4E">
        <w:rPr>
          <w:rFonts w:cs="Arial"/>
          <w:lang w:val="lt-LT"/>
        </w:rPr>
        <w:t xml:space="preserve"> </w:t>
      </w:r>
      <w:r w:rsidR="00F8568E" w:rsidRPr="00ED6C4E">
        <w:rPr>
          <w:rFonts w:cs="Arial"/>
          <w:lang w:val="lt-LT"/>
        </w:rPr>
        <w:t>statybos</w:t>
      </w:r>
      <w:r w:rsidR="00DD2CC6" w:rsidRPr="00ED6C4E">
        <w:rPr>
          <w:rFonts w:cs="Arial"/>
          <w:lang w:val="lt-LT"/>
        </w:rPr>
        <w:t xml:space="preserve"> </w:t>
      </w:r>
      <w:r w:rsidR="00F8568E" w:rsidRPr="00ED6C4E">
        <w:rPr>
          <w:rFonts w:cs="Arial"/>
          <w:lang w:val="lt-LT"/>
        </w:rPr>
        <w:t>darbus</w:t>
      </w:r>
      <w:r w:rsidR="00DD2CC6" w:rsidRPr="00ED6C4E">
        <w:rPr>
          <w:rFonts w:cs="Arial"/>
          <w:lang w:val="lt-LT"/>
        </w:rPr>
        <w:t xml:space="preserve"> </w:t>
      </w:r>
      <w:r w:rsidR="00F8568E" w:rsidRPr="00ED6C4E">
        <w:rPr>
          <w:rFonts w:cs="Arial"/>
          <w:lang w:val="lt-LT"/>
        </w:rPr>
        <w:t>taisyklėmis</w:t>
      </w:r>
      <w:r w:rsidR="00ED39CA" w:rsidRPr="00ED6C4E">
        <w:rPr>
          <w:rFonts w:cs="Arial"/>
          <w:lang w:val="lt-LT"/>
        </w:rPr>
        <w:t>,</w:t>
      </w:r>
      <w:r w:rsidR="002C7DB0" w:rsidRPr="00ED6C4E">
        <w:rPr>
          <w:rFonts w:cs="Arial"/>
          <w:lang w:val="lt-LT"/>
        </w:rPr>
        <w:t xml:space="preserve"> patvirtintomis</w:t>
      </w:r>
      <w:r w:rsidR="000966FA" w:rsidRPr="00ED6C4E">
        <w:rPr>
          <w:rFonts w:cs="Arial"/>
          <w:lang w:val="lt-LT"/>
        </w:rPr>
        <w:t xml:space="preserve"> </w:t>
      </w:r>
      <w:r w:rsidR="00E82A9D" w:rsidRPr="00ED6C4E">
        <w:rPr>
          <w:rFonts w:cs="Arial"/>
          <w:lang w:val="lt-LT"/>
        </w:rPr>
        <w:t xml:space="preserve">Lietuvos </w:t>
      </w:r>
      <w:r w:rsidR="00D85F6D" w:rsidRPr="00ED6C4E">
        <w:rPr>
          <w:rFonts w:cs="Arial"/>
          <w:lang w:val="lt-LT"/>
        </w:rPr>
        <w:t xml:space="preserve">aplinkos ministro </w:t>
      </w:r>
      <w:r w:rsidR="00D54229" w:rsidRPr="00ED6C4E">
        <w:rPr>
          <w:rFonts w:cs="Arial"/>
          <w:lang w:val="lt-LT"/>
        </w:rPr>
        <w:t xml:space="preserve">2010 m. </w:t>
      </w:r>
      <w:r w:rsidR="00F156C4" w:rsidRPr="00ED6C4E">
        <w:rPr>
          <w:rFonts w:cs="Arial"/>
          <w:lang w:val="lt-LT"/>
        </w:rPr>
        <w:t xml:space="preserve">kovo </w:t>
      </w:r>
      <w:r w:rsidR="00F12EDA" w:rsidRPr="00ED6C4E">
        <w:rPr>
          <w:rFonts w:cs="Arial"/>
          <w:lang w:val="lt-LT"/>
        </w:rPr>
        <w:t xml:space="preserve">15 d. įsakymu Nr. </w:t>
      </w:r>
      <w:r w:rsidR="000F7FF8" w:rsidRPr="00ED6C4E">
        <w:rPr>
          <w:rFonts w:cs="Arial"/>
          <w:lang w:val="lt-LT"/>
        </w:rPr>
        <w:t>D1-193</w:t>
      </w:r>
      <w:r w:rsidR="00A46AD3" w:rsidRPr="00ED6C4E">
        <w:rPr>
          <w:rFonts w:cs="Arial"/>
          <w:lang w:val="lt-LT"/>
        </w:rPr>
        <w:t>.</w:t>
      </w:r>
      <w:r w:rsidR="00F8568E" w:rsidRPr="00ED6C4E">
        <w:rPr>
          <w:rFonts w:cs="Arial"/>
          <w:lang w:val="lt-LT"/>
        </w:rPr>
        <w:t> </w:t>
      </w:r>
      <w:r w:rsidR="00DD2CC6" w:rsidRPr="00ED6C4E">
        <w:rPr>
          <w:rFonts w:cs="Arial"/>
          <w:lang w:val="lt-LT"/>
        </w:rPr>
        <w:t xml:space="preserve"> </w:t>
      </w:r>
    </w:p>
    <w:p w14:paraId="3958C30F" w14:textId="0F78A96D" w:rsidR="00282F11" w:rsidRPr="00ED6C4E" w:rsidRDefault="00282F11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cs="Arial"/>
          <w:lang w:val="lt-LT"/>
        </w:rPr>
      </w:pPr>
    </w:p>
    <w:p w14:paraId="299D3786" w14:textId="6DE15C3D" w:rsidR="008A0E8B" w:rsidRPr="00ED6C4E" w:rsidRDefault="009E43AE" w:rsidP="00ED6C4E">
      <w:pPr>
        <w:pStyle w:val="ListNumber"/>
        <w:numPr>
          <w:ilvl w:val="0"/>
          <w:numId w:val="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center"/>
        <w:rPr>
          <w:rFonts w:cs="Arial"/>
          <w:lang w:val="lt-LT"/>
        </w:rPr>
      </w:pPr>
      <w:r w:rsidRPr="00ED6C4E">
        <w:rPr>
          <w:rFonts w:cs="Arial"/>
          <w:b/>
          <w:bCs/>
          <w:lang w:val="lt-LT"/>
        </w:rPr>
        <w:t>PRIEDAI</w:t>
      </w:r>
    </w:p>
    <w:p w14:paraId="7857DFBA" w14:textId="77777777" w:rsidR="008A04BC" w:rsidRPr="00ED6C4E" w:rsidRDefault="008A04BC" w:rsidP="00ED6C4E">
      <w:pPr>
        <w:pStyle w:val="ListNumber"/>
        <w:tabs>
          <w:tab w:val="clear" w:pos="360"/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ind w:left="0"/>
        <w:jc w:val="both"/>
        <w:rPr>
          <w:rFonts w:eastAsiaTheme="majorEastAsia" w:cs="Arial"/>
          <w:b/>
          <w:bCs/>
          <w:lang w:val="lt-LT"/>
        </w:rPr>
      </w:pPr>
    </w:p>
    <w:p w14:paraId="33108D77" w14:textId="67B7BF03" w:rsidR="007A435C" w:rsidRPr="00ED6C4E" w:rsidRDefault="0027279F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Priedas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Nr.</w:t>
      </w:r>
      <w:r w:rsidR="008B2F99" w:rsidRPr="00ED6C4E">
        <w:rPr>
          <w:rFonts w:cs="Arial"/>
          <w:lang w:val="lt-LT"/>
        </w:rPr>
        <w:t>1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="009C10E1" w:rsidRPr="00ED6C4E">
        <w:rPr>
          <w:rFonts w:cs="Arial"/>
          <w:lang w:val="lt-LT"/>
        </w:rPr>
        <w:t>ŠT</w:t>
      </w:r>
      <w:r w:rsidR="00CB3C55" w:rsidRPr="00ED6C4E">
        <w:rPr>
          <w:rFonts w:cs="Arial"/>
          <w:lang w:val="lt-LT"/>
        </w:rPr>
        <w:t>T</w:t>
      </w:r>
      <w:r w:rsidR="00DD2CC6" w:rsidRPr="00ED6C4E">
        <w:rPr>
          <w:rFonts w:cs="Arial"/>
          <w:lang w:val="lt-LT"/>
        </w:rPr>
        <w:t xml:space="preserve"> </w:t>
      </w:r>
      <w:r w:rsidR="00CB3C55" w:rsidRPr="00ED6C4E">
        <w:rPr>
          <w:rFonts w:cs="Arial"/>
          <w:lang w:val="lt-LT"/>
        </w:rPr>
        <w:t>operavimo</w:t>
      </w:r>
      <w:r w:rsidR="00DD2CC6" w:rsidRPr="00ED6C4E">
        <w:rPr>
          <w:rFonts w:cs="Arial"/>
          <w:lang w:val="lt-LT"/>
        </w:rPr>
        <w:t xml:space="preserve"> </w:t>
      </w:r>
      <w:r w:rsidR="00CB3C55" w:rsidRPr="00ED6C4E">
        <w:rPr>
          <w:rFonts w:cs="Arial"/>
          <w:lang w:val="lt-LT"/>
        </w:rPr>
        <w:t>paslaugai</w:t>
      </w:r>
      <w:r w:rsidR="00DD2CC6" w:rsidRPr="00ED6C4E">
        <w:rPr>
          <w:rFonts w:cs="Arial"/>
          <w:lang w:val="lt-LT"/>
        </w:rPr>
        <w:t xml:space="preserve"> </w:t>
      </w:r>
      <w:r w:rsidR="00CB3C55" w:rsidRPr="00ED6C4E">
        <w:rPr>
          <w:rFonts w:cs="Arial"/>
          <w:lang w:val="lt-LT"/>
        </w:rPr>
        <w:t>numatomų</w:t>
      </w:r>
      <w:r w:rsidR="00DD2CC6" w:rsidRPr="00ED6C4E">
        <w:rPr>
          <w:rFonts w:cs="Arial"/>
          <w:lang w:val="lt-LT"/>
        </w:rPr>
        <w:t xml:space="preserve"> </w:t>
      </w:r>
      <w:r w:rsidR="00282F11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CB3C55" w:rsidRPr="00ED6C4E">
        <w:rPr>
          <w:rFonts w:cs="Arial"/>
          <w:lang w:val="lt-LT"/>
        </w:rPr>
        <w:t>aprašai</w:t>
      </w:r>
      <w:r w:rsidR="00DD2CC6" w:rsidRPr="00ED6C4E">
        <w:rPr>
          <w:rFonts w:cs="Arial"/>
          <w:lang w:val="lt-LT"/>
        </w:rPr>
        <w:t xml:space="preserve"> </w:t>
      </w:r>
      <w:r w:rsidR="00CB3C55" w:rsidRPr="00ED6C4E">
        <w:rPr>
          <w:rFonts w:cs="Arial"/>
          <w:lang w:val="lt-LT"/>
        </w:rPr>
        <w:t>įkainiams</w:t>
      </w:r>
      <w:r w:rsidR="00DD2CC6" w:rsidRPr="00ED6C4E">
        <w:rPr>
          <w:rFonts w:cs="Arial"/>
          <w:lang w:val="lt-LT"/>
        </w:rPr>
        <w:t xml:space="preserve"> </w:t>
      </w:r>
      <w:r w:rsidR="00CB3C55" w:rsidRPr="00ED6C4E">
        <w:rPr>
          <w:rFonts w:cs="Arial"/>
          <w:lang w:val="lt-LT"/>
        </w:rPr>
        <w:t>pateikti.</w:t>
      </w:r>
    </w:p>
    <w:p w14:paraId="1A99B7EF" w14:textId="026F59CC" w:rsidR="00282F11" w:rsidRPr="00ED6C4E" w:rsidRDefault="00282F11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Priedas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Nr.</w:t>
      </w:r>
      <w:r w:rsidR="008B2F99" w:rsidRPr="00ED6C4E">
        <w:rPr>
          <w:rFonts w:cs="Arial"/>
          <w:lang w:val="lt-LT"/>
        </w:rPr>
        <w:t>2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Pagrindinių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medžiagų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sąrašas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šalinimui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remontui.</w:t>
      </w:r>
    </w:p>
    <w:p w14:paraId="16320E10" w14:textId="6CBF4CB4" w:rsidR="00693177" w:rsidRPr="00ED6C4E" w:rsidRDefault="0027279F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Priedas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Nr.</w:t>
      </w:r>
      <w:r w:rsidR="008B2F99" w:rsidRPr="00ED6C4E">
        <w:rPr>
          <w:rFonts w:cs="Arial"/>
          <w:lang w:val="lt-LT"/>
        </w:rPr>
        <w:t>3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="00693177"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="00693177" w:rsidRPr="00ED6C4E">
        <w:rPr>
          <w:rFonts w:cs="Arial"/>
          <w:lang w:val="lt-LT"/>
        </w:rPr>
        <w:t>užsakymo</w:t>
      </w:r>
      <w:r w:rsidR="00DD2CC6" w:rsidRPr="00ED6C4E">
        <w:rPr>
          <w:rFonts w:cs="Arial"/>
          <w:lang w:val="lt-LT"/>
        </w:rPr>
        <w:t xml:space="preserve"> </w:t>
      </w:r>
      <w:r w:rsidR="00693177" w:rsidRPr="00ED6C4E">
        <w:rPr>
          <w:rFonts w:cs="Arial"/>
          <w:lang w:val="lt-LT"/>
        </w:rPr>
        <w:t>(DUŽ)</w:t>
      </w:r>
      <w:r w:rsidR="00DD2CC6" w:rsidRPr="00ED6C4E">
        <w:rPr>
          <w:rFonts w:cs="Arial"/>
          <w:lang w:val="lt-LT"/>
        </w:rPr>
        <w:t xml:space="preserve"> </w:t>
      </w:r>
      <w:r w:rsidR="00693177" w:rsidRPr="00ED6C4E">
        <w:rPr>
          <w:rFonts w:cs="Arial"/>
          <w:lang w:val="lt-LT"/>
        </w:rPr>
        <w:t>forma.</w:t>
      </w:r>
    </w:p>
    <w:p w14:paraId="1952452C" w14:textId="396BD844" w:rsidR="00B051CB" w:rsidRPr="00ED6C4E" w:rsidRDefault="00B051CB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Priedas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Nr.</w:t>
      </w:r>
      <w:r w:rsidR="008B2F99" w:rsidRPr="00ED6C4E">
        <w:rPr>
          <w:rFonts w:cs="Arial"/>
          <w:lang w:val="lt-LT"/>
        </w:rPr>
        <w:t>4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Paslaugų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priėmimo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perdavimo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aktas.</w:t>
      </w:r>
    </w:p>
    <w:p w14:paraId="043455CC" w14:textId="369D3FA7" w:rsidR="00B051CB" w:rsidRPr="00ED6C4E" w:rsidRDefault="00B051CB" w:rsidP="00ED6C4E">
      <w:pPr>
        <w:pStyle w:val="ListNumber"/>
        <w:numPr>
          <w:ilvl w:val="1"/>
          <w:numId w:val="5"/>
        </w:numPr>
        <w:tabs>
          <w:tab w:val="left" w:pos="567"/>
          <w:tab w:val="left" w:pos="851"/>
          <w:tab w:val="left" w:pos="1134"/>
          <w:tab w:val="left" w:pos="1276"/>
          <w:tab w:val="left" w:pos="1418"/>
        </w:tabs>
        <w:spacing w:after="0" w:line="240" w:lineRule="auto"/>
        <w:ind w:left="0" w:firstLine="0"/>
        <w:jc w:val="both"/>
        <w:rPr>
          <w:rFonts w:cs="Arial"/>
          <w:lang w:val="lt-LT"/>
        </w:rPr>
      </w:pPr>
      <w:r w:rsidRPr="00ED6C4E">
        <w:rPr>
          <w:rFonts w:cs="Arial"/>
          <w:lang w:val="lt-LT"/>
        </w:rPr>
        <w:t>Priedas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Nr.</w:t>
      </w:r>
      <w:r w:rsidR="008B2F99" w:rsidRPr="00ED6C4E">
        <w:rPr>
          <w:rFonts w:cs="Arial"/>
          <w:lang w:val="lt-LT"/>
        </w:rPr>
        <w:t>5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–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</w:t>
      </w:r>
      <w:r w:rsidR="00BE590F" w:rsidRPr="00ED6C4E">
        <w:rPr>
          <w:rFonts w:cs="Arial"/>
          <w:lang w:val="lt-LT"/>
        </w:rPr>
        <w:t>TT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defektų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duomenų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įvedimo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ir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jų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šalinimo</w:t>
      </w:r>
      <w:r w:rsidR="00DD2CC6" w:rsidRPr="00ED6C4E">
        <w:rPr>
          <w:rFonts w:cs="Arial"/>
          <w:lang w:val="lt-LT"/>
        </w:rPr>
        <w:t xml:space="preserve"> </w:t>
      </w:r>
      <w:r w:rsidRPr="00ED6C4E">
        <w:rPr>
          <w:rFonts w:cs="Arial"/>
          <w:lang w:val="lt-LT"/>
        </w:rPr>
        <w:t>metodika.</w:t>
      </w:r>
    </w:p>
    <w:p w14:paraId="7F1EC422" w14:textId="21C4E807" w:rsidR="002B05DC" w:rsidRPr="00ED6C4E" w:rsidRDefault="002B05DC" w:rsidP="00ED6C4E">
      <w:p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jc w:val="both"/>
        <w:rPr>
          <w:rFonts w:eastAsia="Calibri" w:cs="Arial"/>
          <w:lang w:val="lt-LT"/>
        </w:rPr>
      </w:pPr>
    </w:p>
    <w:p w14:paraId="05B129FD" w14:textId="0BEFA729" w:rsidR="002B05DC" w:rsidRPr="00ED6C4E" w:rsidRDefault="00CD5201" w:rsidP="00ED6C4E">
      <w:p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1418"/>
        </w:tabs>
        <w:spacing w:after="0" w:line="240" w:lineRule="auto"/>
        <w:jc w:val="center"/>
        <w:rPr>
          <w:rFonts w:eastAsia="Calibri" w:cs="Arial"/>
          <w:lang w:val="lt-LT"/>
        </w:rPr>
      </w:pPr>
      <w:r w:rsidRPr="00ED6C4E">
        <w:rPr>
          <w:rFonts w:eastAsia="Calibri" w:cs="Arial"/>
          <w:lang w:val="lt-LT"/>
        </w:rPr>
        <w:t>_______________</w:t>
      </w:r>
    </w:p>
    <w:sectPr w:rsidR="002B05DC" w:rsidRPr="00ED6C4E" w:rsidSect="00ED6C4E">
      <w:footerReference w:type="default" r:id="rId13"/>
      <w:footerReference w:type="first" r:id="rId14"/>
      <w:pgSz w:w="12240" w:h="15840"/>
      <w:pgMar w:top="993" w:right="616" w:bottom="851" w:left="1418" w:header="720" w:footer="42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5C71B" w14:textId="77777777" w:rsidR="00DC4FA1" w:rsidRDefault="00DC4FA1" w:rsidP="0013510E">
      <w:pPr>
        <w:spacing w:after="0" w:line="240" w:lineRule="auto"/>
      </w:pPr>
      <w:r>
        <w:separator/>
      </w:r>
    </w:p>
  </w:endnote>
  <w:endnote w:type="continuationSeparator" w:id="0">
    <w:p w14:paraId="13CBEF3A" w14:textId="77777777" w:rsidR="00DC4FA1" w:rsidRDefault="00DC4FA1" w:rsidP="001351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IDFont+F2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8709491"/>
      <w:docPartObj>
        <w:docPartGallery w:val="Page Numbers (Bottom of Page)"/>
        <w:docPartUnique/>
      </w:docPartObj>
    </w:sdtPr>
    <w:sdtEndPr/>
    <w:sdtContent>
      <w:p w14:paraId="5794CFEC" w14:textId="0A2854DA" w:rsidR="00C5383D" w:rsidRDefault="00C5383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2D12E40C" w14:textId="77777777" w:rsidR="0013510E" w:rsidRDefault="001351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10229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8B56FC" w14:textId="44CD2AE8" w:rsidR="0013510E" w:rsidRDefault="00ED6C4E" w:rsidP="00ED6C4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0173D" w14:textId="77777777" w:rsidR="00DC4FA1" w:rsidRDefault="00DC4FA1" w:rsidP="0013510E">
      <w:pPr>
        <w:spacing w:after="0" w:line="240" w:lineRule="auto"/>
      </w:pPr>
      <w:r>
        <w:separator/>
      </w:r>
    </w:p>
  </w:footnote>
  <w:footnote w:type="continuationSeparator" w:id="0">
    <w:p w14:paraId="320AB072" w14:textId="77777777" w:rsidR="00DC4FA1" w:rsidRDefault="00DC4FA1" w:rsidP="0013510E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xOtcmeCk5KFuow" int2:id="6EsQjjf1">
      <int2:state int2:value="Rejected" int2:type="spell"/>
    </int2:textHash>
    <int2:textHash int2:hashCode="99+pG83/UydhxG" int2:id="GnOqNc3J">
      <int2:state int2:value="Rejected" int2:type="spell"/>
    </int2:textHash>
    <int2:textHash int2:hashCode="DxQrKhm1gkghL2" int2:id="HkfxwSZt">
      <int2:state int2:value="Rejected" int2:type="spell"/>
    </int2:textHash>
    <int2:textHash int2:hashCode="xRMIXKow+fhOuR" int2:id="NhJpl0Sk">
      <int2:state int2:value="Rejected" int2:type="spell"/>
    </int2:textHash>
    <int2:textHash int2:hashCode="f+tInHG6WKtA/Z" int2:id="PMrZlOM6">
      <int2:state int2:value="Rejected" int2:type="spell"/>
    </int2:textHash>
    <int2:textHash int2:hashCode="4egWOdYmf52bfV" int2:id="SXuIB181">
      <int2:state int2:value="Rejected" int2:type="spell"/>
    </int2:textHash>
    <int2:textHash int2:hashCode="jOU8m9oL7e/Iup" int2:id="cCqG6C54">
      <int2:state int2:value="Rejected" int2:type="spell"/>
    </int2:textHash>
    <int2:textHash int2:hashCode="FVZrcdjO1Na9Cw" int2:id="eqJNwFW0">
      <int2:state int2:value="Rejected" int2:type="spell"/>
    </int2:textHash>
    <int2:textHash int2:hashCode="JFcUnG1ffh+GtP" int2:id="foh4pYVW">
      <int2:state int2:value="Rejected" int2:type="spell"/>
    </int2:textHash>
    <int2:textHash int2:hashCode="s7mBK7Wnv9OP8F" int2:id="hmetA2HS">
      <int2:state int2:value="Rejected" int2:type="spell"/>
    </int2:textHash>
    <int2:textHash int2:hashCode="OSxXiV5dFRTZC/" int2:id="j3HEeoel">
      <int2:state int2:value="Rejected" int2:type="spell"/>
    </int2:textHash>
    <int2:textHash int2:hashCode="SS7zdcDihoz2Qb" int2:id="mA4GpPrF">
      <int2:state int2:value="Rejected" int2:type="spell"/>
    </int2:textHash>
    <int2:textHash int2:hashCode="+6fXXBqPAqq1F1" int2:id="mQrw5FP7">
      <int2:state int2:value="Rejected" int2:type="spell"/>
    </int2:textHash>
    <int2:textHash int2:hashCode="eER3PMsZzxxhKU" int2:id="nWS2NY7B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8"/>
    <w:multiLevelType w:val="singleLevel"/>
    <w:tmpl w:val="B8AEA3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F40494"/>
    <w:multiLevelType w:val="multilevel"/>
    <w:tmpl w:val="8D569D1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FC78C4"/>
    <w:multiLevelType w:val="multilevel"/>
    <w:tmpl w:val="6EF66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C74B71"/>
    <w:multiLevelType w:val="multilevel"/>
    <w:tmpl w:val="F134E17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06EE0428"/>
    <w:multiLevelType w:val="multilevel"/>
    <w:tmpl w:val="2BE2C7F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3E77ED"/>
    <w:multiLevelType w:val="multilevel"/>
    <w:tmpl w:val="1F5C5598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D6D33DF"/>
    <w:multiLevelType w:val="multilevel"/>
    <w:tmpl w:val="909403F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0AC5102"/>
    <w:multiLevelType w:val="multilevel"/>
    <w:tmpl w:val="FE441E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D12C11"/>
    <w:multiLevelType w:val="multilevel"/>
    <w:tmpl w:val="8C7AA38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1DE37D2"/>
    <w:multiLevelType w:val="multilevel"/>
    <w:tmpl w:val="846E10D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343082"/>
    <w:multiLevelType w:val="multilevel"/>
    <w:tmpl w:val="5A8299E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A101BA"/>
    <w:multiLevelType w:val="multilevel"/>
    <w:tmpl w:val="D708001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84B1905"/>
    <w:multiLevelType w:val="multilevel"/>
    <w:tmpl w:val="0388BAC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B3316D8"/>
    <w:multiLevelType w:val="multilevel"/>
    <w:tmpl w:val="3788CE0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59485B"/>
    <w:multiLevelType w:val="multilevel"/>
    <w:tmpl w:val="16BC9F2C"/>
    <w:lvl w:ilvl="0">
      <w:start w:val="3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0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004619F"/>
    <w:multiLevelType w:val="multilevel"/>
    <w:tmpl w:val="C608A2B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3483064"/>
    <w:multiLevelType w:val="multilevel"/>
    <w:tmpl w:val="7256E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580BED"/>
    <w:multiLevelType w:val="hybridMultilevel"/>
    <w:tmpl w:val="6F940986"/>
    <w:lvl w:ilvl="0" w:tplc="D848FAC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3F4A568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2667C3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45D67E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B7ACC7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14EBF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A75016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18857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748A58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9" w15:restartNumberingAfterBreak="0">
    <w:nsid w:val="27690E8E"/>
    <w:multiLevelType w:val="multilevel"/>
    <w:tmpl w:val="21FC07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88D5A2F"/>
    <w:multiLevelType w:val="multilevel"/>
    <w:tmpl w:val="09D0C2B0"/>
    <w:lvl w:ilvl="0">
      <w:start w:val="3"/>
      <w:numFmt w:val="decimal"/>
      <w:lvlText w:val="%1."/>
      <w:lvlJc w:val="left"/>
      <w:pPr>
        <w:ind w:left="765" w:hanging="765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125" w:hanging="765"/>
      </w:pPr>
      <w:rPr>
        <w:rFonts w:eastAsiaTheme="minorEastAsia" w:hint="default"/>
      </w:rPr>
    </w:lvl>
    <w:lvl w:ilvl="2">
      <w:start w:val="17"/>
      <w:numFmt w:val="decimal"/>
      <w:lvlText w:val="%1.%2.%3."/>
      <w:lvlJc w:val="left"/>
      <w:pPr>
        <w:ind w:left="1485" w:hanging="765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1845" w:hanging="765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Theme="minorEastAsia" w:hint="default"/>
      </w:rPr>
    </w:lvl>
  </w:abstractNum>
  <w:abstractNum w:abstractNumId="21" w15:restartNumberingAfterBreak="0">
    <w:nsid w:val="2A9B2643"/>
    <w:multiLevelType w:val="multilevel"/>
    <w:tmpl w:val="4656CD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DB75F1"/>
    <w:multiLevelType w:val="multilevel"/>
    <w:tmpl w:val="DF9E56A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4F60084"/>
    <w:multiLevelType w:val="multilevel"/>
    <w:tmpl w:val="E6BC6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564613"/>
    <w:multiLevelType w:val="multilevel"/>
    <w:tmpl w:val="CB8AE6A2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530" w:hanging="720"/>
      </w:pPr>
      <w:rPr>
        <w:rFonts w:hint="default"/>
        <w:b w:val="0"/>
        <w:bCs/>
      </w:rPr>
    </w:lvl>
    <w:lvl w:ilvl="3">
      <w:start w:val="2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E0752B5"/>
    <w:multiLevelType w:val="multilevel"/>
    <w:tmpl w:val="455071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F6412B9"/>
    <w:multiLevelType w:val="multilevel"/>
    <w:tmpl w:val="135630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B47917"/>
    <w:multiLevelType w:val="multilevel"/>
    <w:tmpl w:val="796A714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12F6135"/>
    <w:multiLevelType w:val="multilevel"/>
    <w:tmpl w:val="0F1285B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22536B3"/>
    <w:multiLevelType w:val="multilevel"/>
    <w:tmpl w:val="4030BEDA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37D4CF4"/>
    <w:multiLevelType w:val="multilevel"/>
    <w:tmpl w:val="E9089D9A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480326C"/>
    <w:multiLevelType w:val="multilevel"/>
    <w:tmpl w:val="486E2F3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45B629C6"/>
    <w:multiLevelType w:val="multilevel"/>
    <w:tmpl w:val="A65EE1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4A723970"/>
    <w:multiLevelType w:val="multilevel"/>
    <w:tmpl w:val="8BB4E4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ABE328F"/>
    <w:multiLevelType w:val="hybridMultilevel"/>
    <w:tmpl w:val="C728FB94"/>
    <w:lvl w:ilvl="0" w:tplc="03C864FC">
      <w:start w:val="1"/>
      <w:numFmt w:val="decimal"/>
      <w:lvlText w:val="%1)"/>
      <w:lvlJc w:val="left"/>
      <w:pPr>
        <w:ind w:left="1020" w:hanging="360"/>
      </w:pPr>
    </w:lvl>
    <w:lvl w:ilvl="1" w:tplc="9872D9F6">
      <w:start w:val="1"/>
      <w:numFmt w:val="decimal"/>
      <w:lvlText w:val="%2)"/>
      <w:lvlJc w:val="left"/>
      <w:pPr>
        <w:ind w:left="1020" w:hanging="360"/>
      </w:pPr>
    </w:lvl>
    <w:lvl w:ilvl="2" w:tplc="6B2E3F90">
      <w:start w:val="1"/>
      <w:numFmt w:val="decimal"/>
      <w:lvlText w:val="%3)"/>
      <w:lvlJc w:val="left"/>
      <w:pPr>
        <w:ind w:left="1020" w:hanging="360"/>
      </w:pPr>
    </w:lvl>
    <w:lvl w:ilvl="3" w:tplc="F3B62A6C">
      <w:start w:val="1"/>
      <w:numFmt w:val="decimal"/>
      <w:lvlText w:val="%4)"/>
      <w:lvlJc w:val="left"/>
      <w:pPr>
        <w:ind w:left="1020" w:hanging="360"/>
      </w:pPr>
    </w:lvl>
    <w:lvl w:ilvl="4" w:tplc="C6D0B014">
      <w:start w:val="1"/>
      <w:numFmt w:val="decimal"/>
      <w:lvlText w:val="%5)"/>
      <w:lvlJc w:val="left"/>
      <w:pPr>
        <w:ind w:left="1020" w:hanging="360"/>
      </w:pPr>
    </w:lvl>
    <w:lvl w:ilvl="5" w:tplc="A49ECD30">
      <w:start w:val="1"/>
      <w:numFmt w:val="decimal"/>
      <w:lvlText w:val="%6)"/>
      <w:lvlJc w:val="left"/>
      <w:pPr>
        <w:ind w:left="1020" w:hanging="360"/>
      </w:pPr>
    </w:lvl>
    <w:lvl w:ilvl="6" w:tplc="60ECA468">
      <w:start w:val="1"/>
      <w:numFmt w:val="decimal"/>
      <w:lvlText w:val="%7)"/>
      <w:lvlJc w:val="left"/>
      <w:pPr>
        <w:ind w:left="1020" w:hanging="360"/>
      </w:pPr>
    </w:lvl>
    <w:lvl w:ilvl="7" w:tplc="ABC4EF36">
      <w:start w:val="1"/>
      <w:numFmt w:val="decimal"/>
      <w:lvlText w:val="%8)"/>
      <w:lvlJc w:val="left"/>
      <w:pPr>
        <w:ind w:left="1020" w:hanging="360"/>
      </w:pPr>
    </w:lvl>
    <w:lvl w:ilvl="8" w:tplc="7C680B54">
      <w:start w:val="1"/>
      <w:numFmt w:val="decimal"/>
      <w:lvlText w:val="%9)"/>
      <w:lvlJc w:val="left"/>
      <w:pPr>
        <w:ind w:left="1020" w:hanging="360"/>
      </w:pPr>
    </w:lvl>
  </w:abstractNum>
  <w:abstractNum w:abstractNumId="35" w15:restartNumberingAfterBreak="0">
    <w:nsid w:val="4FAD76DC"/>
    <w:multiLevelType w:val="multilevel"/>
    <w:tmpl w:val="B7EC67C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8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5352CB9"/>
    <w:multiLevelType w:val="multilevel"/>
    <w:tmpl w:val="DCE4C75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6083759"/>
    <w:multiLevelType w:val="multilevel"/>
    <w:tmpl w:val="44D891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5953002B"/>
    <w:multiLevelType w:val="multilevel"/>
    <w:tmpl w:val="2C8A18B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E594B93"/>
    <w:multiLevelType w:val="multilevel"/>
    <w:tmpl w:val="439E790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622C0A0E"/>
    <w:multiLevelType w:val="multilevel"/>
    <w:tmpl w:val="B4745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7D81E93"/>
    <w:multiLevelType w:val="multilevel"/>
    <w:tmpl w:val="F7449158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EA16911"/>
    <w:multiLevelType w:val="multilevel"/>
    <w:tmpl w:val="FB78E5F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F4A410A"/>
    <w:multiLevelType w:val="multilevel"/>
    <w:tmpl w:val="CA5233BA"/>
    <w:lvl w:ilvl="0">
      <w:start w:val="3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 w15:restartNumberingAfterBreak="0">
    <w:nsid w:val="716924DF"/>
    <w:multiLevelType w:val="multilevel"/>
    <w:tmpl w:val="F03818AA"/>
    <w:lvl w:ilvl="0">
      <w:start w:val="3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753C582A"/>
    <w:multiLevelType w:val="multilevel"/>
    <w:tmpl w:val="1200FA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58820E6"/>
    <w:multiLevelType w:val="multilevel"/>
    <w:tmpl w:val="B9F43D32"/>
    <w:lvl w:ilvl="0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855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7" w15:restartNumberingAfterBreak="0">
    <w:nsid w:val="7B802B7C"/>
    <w:multiLevelType w:val="multilevel"/>
    <w:tmpl w:val="A7D4EA52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35" w:hanging="495"/>
      </w:pPr>
      <w:rPr>
        <w:rFonts w:hint="default"/>
        <w:b w:val="0"/>
        <w:bCs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004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48" w15:restartNumberingAfterBreak="0">
    <w:nsid w:val="7E8927DE"/>
    <w:multiLevelType w:val="multilevel"/>
    <w:tmpl w:val="3154E9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EFC4AD3"/>
    <w:multiLevelType w:val="multilevel"/>
    <w:tmpl w:val="D430B0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5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0" w15:restartNumberingAfterBreak="0">
    <w:nsid w:val="7F20390A"/>
    <w:multiLevelType w:val="multilevel"/>
    <w:tmpl w:val="338E282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tiliuspagrindinis"/>
      <w:isLgl/>
      <w:lvlText w:val="%1.%2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7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8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 w15:restartNumberingAfterBreak="0">
    <w:nsid w:val="7FCA3393"/>
    <w:multiLevelType w:val="multilevel"/>
    <w:tmpl w:val="B9F43D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2085518733">
    <w:abstractNumId w:val="0"/>
  </w:num>
  <w:num w:numId="2" w16cid:durableId="222565130">
    <w:abstractNumId w:val="44"/>
  </w:num>
  <w:num w:numId="3" w16cid:durableId="652177824">
    <w:abstractNumId w:val="43"/>
  </w:num>
  <w:num w:numId="4" w16cid:durableId="865406423">
    <w:abstractNumId w:val="15"/>
  </w:num>
  <w:num w:numId="5" w16cid:durableId="4482653">
    <w:abstractNumId w:val="46"/>
  </w:num>
  <w:num w:numId="6" w16cid:durableId="2054646810">
    <w:abstractNumId w:val="50"/>
  </w:num>
  <w:num w:numId="7" w16cid:durableId="15347825">
    <w:abstractNumId w:val="7"/>
  </w:num>
  <w:num w:numId="8" w16cid:durableId="946155865">
    <w:abstractNumId w:val="41"/>
  </w:num>
  <w:num w:numId="9" w16cid:durableId="72820084">
    <w:abstractNumId w:val="49"/>
  </w:num>
  <w:num w:numId="10" w16cid:durableId="724260176">
    <w:abstractNumId w:val="18"/>
  </w:num>
  <w:num w:numId="11" w16cid:durableId="44571993">
    <w:abstractNumId w:val="4"/>
  </w:num>
  <w:num w:numId="12" w16cid:durableId="888807145">
    <w:abstractNumId w:val="20"/>
  </w:num>
  <w:num w:numId="13" w16cid:durableId="1839420179">
    <w:abstractNumId w:val="47"/>
  </w:num>
  <w:num w:numId="14" w16cid:durableId="1358576795">
    <w:abstractNumId w:val="24"/>
  </w:num>
  <w:num w:numId="15" w16cid:durableId="2146702951">
    <w:abstractNumId w:val="1"/>
  </w:num>
  <w:num w:numId="16" w16cid:durableId="2123500008">
    <w:abstractNumId w:val="17"/>
  </w:num>
  <w:num w:numId="17" w16cid:durableId="1223179881">
    <w:abstractNumId w:val="23"/>
  </w:num>
  <w:num w:numId="18" w16cid:durableId="1981416182">
    <w:abstractNumId w:val="34"/>
  </w:num>
  <w:num w:numId="19" w16cid:durableId="1069428276">
    <w:abstractNumId w:val="35"/>
  </w:num>
  <w:num w:numId="20" w16cid:durableId="129715983">
    <w:abstractNumId w:val="3"/>
  </w:num>
  <w:num w:numId="21" w16cid:durableId="1505510077">
    <w:abstractNumId w:val="25"/>
  </w:num>
  <w:num w:numId="22" w16cid:durableId="1552232056">
    <w:abstractNumId w:val="2"/>
  </w:num>
  <w:num w:numId="23" w16cid:durableId="402412736">
    <w:abstractNumId w:val="48"/>
  </w:num>
  <w:num w:numId="24" w16cid:durableId="1848398273">
    <w:abstractNumId w:val="5"/>
  </w:num>
  <w:num w:numId="25" w16cid:durableId="1826970546">
    <w:abstractNumId w:val="21"/>
  </w:num>
  <w:num w:numId="26" w16cid:durableId="1659963515">
    <w:abstractNumId w:val="8"/>
  </w:num>
  <w:num w:numId="27" w16cid:durableId="980306511">
    <w:abstractNumId w:val="12"/>
  </w:num>
  <w:num w:numId="28" w16cid:durableId="1981960805">
    <w:abstractNumId w:val="42"/>
  </w:num>
  <w:num w:numId="29" w16cid:durableId="195389966">
    <w:abstractNumId w:val="22"/>
  </w:num>
  <w:num w:numId="30" w16cid:durableId="20906575">
    <w:abstractNumId w:val="37"/>
  </w:num>
  <w:num w:numId="31" w16cid:durableId="65224526">
    <w:abstractNumId w:val="27"/>
  </w:num>
  <w:num w:numId="32" w16cid:durableId="399406408">
    <w:abstractNumId w:val="31"/>
  </w:num>
  <w:num w:numId="33" w16cid:durableId="1835296901">
    <w:abstractNumId w:val="9"/>
  </w:num>
  <w:num w:numId="34" w16cid:durableId="293020571">
    <w:abstractNumId w:val="6"/>
  </w:num>
  <w:num w:numId="35" w16cid:durableId="1700742609">
    <w:abstractNumId w:val="16"/>
  </w:num>
  <w:num w:numId="36" w16cid:durableId="1421877891">
    <w:abstractNumId w:val="14"/>
  </w:num>
  <w:num w:numId="37" w16cid:durableId="1637028152">
    <w:abstractNumId w:val="30"/>
  </w:num>
  <w:num w:numId="38" w16cid:durableId="493186227">
    <w:abstractNumId w:val="29"/>
  </w:num>
  <w:num w:numId="39" w16cid:durableId="1599100125">
    <w:abstractNumId w:val="11"/>
  </w:num>
  <w:num w:numId="40" w16cid:durableId="602691206">
    <w:abstractNumId w:val="40"/>
  </w:num>
  <w:num w:numId="41" w16cid:durableId="1825510166">
    <w:abstractNumId w:val="19"/>
  </w:num>
  <w:num w:numId="42" w16cid:durableId="1771312157">
    <w:abstractNumId w:val="38"/>
  </w:num>
  <w:num w:numId="43" w16cid:durableId="1721705103">
    <w:abstractNumId w:val="36"/>
  </w:num>
  <w:num w:numId="44" w16cid:durableId="2090273386">
    <w:abstractNumId w:val="45"/>
  </w:num>
  <w:num w:numId="45" w16cid:durableId="921839876">
    <w:abstractNumId w:val="26"/>
  </w:num>
  <w:num w:numId="46" w16cid:durableId="55596059">
    <w:abstractNumId w:val="32"/>
  </w:num>
  <w:num w:numId="47" w16cid:durableId="81875163">
    <w:abstractNumId w:val="33"/>
  </w:num>
  <w:num w:numId="48" w16cid:durableId="81610630">
    <w:abstractNumId w:val="13"/>
  </w:num>
  <w:num w:numId="49" w16cid:durableId="1377777361">
    <w:abstractNumId w:val="10"/>
  </w:num>
  <w:num w:numId="50" w16cid:durableId="167450356">
    <w:abstractNumId w:val="28"/>
  </w:num>
  <w:num w:numId="51" w16cid:durableId="197281679">
    <w:abstractNumId w:val="51"/>
  </w:num>
  <w:num w:numId="52" w16cid:durableId="84154805">
    <w:abstractNumId w:val="3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trackedChanges" w:enforcement="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CF4"/>
    <w:rsid w:val="000012AF"/>
    <w:rsid w:val="0000147D"/>
    <w:rsid w:val="00001880"/>
    <w:rsid w:val="00001D21"/>
    <w:rsid w:val="00002E43"/>
    <w:rsid w:val="0000432A"/>
    <w:rsid w:val="00004CE6"/>
    <w:rsid w:val="00004E95"/>
    <w:rsid w:val="0000509B"/>
    <w:rsid w:val="00005BAF"/>
    <w:rsid w:val="00005DD5"/>
    <w:rsid w:val="0000736D"/>
    <w:rsid w:val="0000741C"/>
    <w:rsid w:val="0000789A"/>
    <w:rsid w:val="00007D36"/>
    <w:rsid w:val="00007D95"/>
    <w:rsid w:val="00010311"/>
    <w:rsid w:val="00010660"/>
    <w:rsid w:val="000108EA"/>
    <w:rsid w:val="00010E63"/>
    <w:rsid w:val="000120DF"/>
    <w:rsid w:val="0001334F"/>
    <w:rsid w:val="00013C95"/>
    <w:rsid w:val="0001594C"/>
    <w:rsid w:val="00016480"/>
    <w:rsid w:val="000164C1"/>
    <w:rsid w:val="00017317"/>
    <w:rsid w:val="000174C4"/>
    <w:rsid w:val="000178A6"/>
    <w:rsid w:val="00020A7A"/>
    <w:rsid w:val="00020C2F"/>
    <w:rsid w:val="0002110D"/>
    <w:rsid w:val="00022A30"/>
    <w:rsid w:val="00022BF0"/>
    <w:rsid w:val="00022F90"/>
    <w:rsid w:val="00023EE2"/>
    <w:rsid w:val="00024225"/>
    <w:rsid w:val="000243DB"/>
    <w:rsid w:val="000249BC"/>
    <w:rsid w:val="00024F09"/>
    <w:rsid w:val="000250CB"/>
    <w:rsid w:val="000255D2"/>
    <w:rsid w:val="0002588D"/>
    <w:rsid w:val="00025908"/>
    <w:rsid w:val="00025FB2"/>
    <w:rsid w:val="00025FBF"/>
    <w:rsid w:val="000274B5"/>
    <w:rsid w:val="00027A36"/>
    <w:rsid w:val="00027DBF"/>
    <w:rsid w:val="000301F9"/>
    <w:rsid w:val="00030FDF"/>
    <w:rsid w:val="0003166D"/>
    <w:rsid w:val="0003172B"/>
    <w:rsid w:val="00032267"/>
    <w:rsid w:val="000334D6"/>
    <w:rsid w:val="000337C4"/>
    <w:rsid w:val="00033A2E"/>
    <w:rsid w:val="00034616"/>
    <w:rsid w:val="0003474F"/>
    <w:rsid w:val="00034BAD"/>
    <w:rsid w:val="00034BF8"/>
    <w:rsid w:val="00035C1B"/>
    <w:rsid w:val="00035C63"/>
    <w:rsid w:val="00035E2F"/>
    <w:rsid w:val="00036625"/>
    <w:rsid w:val="000367E5"/>
    <w:rsid w:val="00036D81"/>
    <w:rsid w:val="00037793"/>
    <w:rsid w:val="00037A83"/>
    <w:rsid w:val="00037C98"/>
    <w:rsid w:val="00037DB0"/>
    <w:rsid w:val="00040296"/>
    <w:rsid w:val="0004048A"/>
    <w:rsid w:val="00040A10"/>
    <w:rsid w:val="00041389"/>
    <w:rsid w:val="0004204C"/>
    <w:rsid w:val="00042B63"/>
    <w:rsid w:val="00042F49"/>
    <w:rsid w:val="00043368"/>
    <w:rsid w:val="00043BD2"/>
    <w:rsid w:val="000440ED"/>
    <w:rsid w:val="00044260"/>
    <w:rsid w:val="000443FA"/>
    <w:rsid w:val="00044FCD"/>
    <w:rsid w:val="00045885"/>
    <w:rsid w:val="00045A97"/>
    <w:rsid w:val="00045CED"/>
    <w:rsid w:val="00046707"/>
    <w:rsid w:val="00046826"/>
    <w:rsid w:val="00046929"/>
    <w:rsid w:val="00046E65"/>
    <w:rsid w:val="00046E91"/>
    <w:rsid w:val="00047951"/>
    <w:rsid w:val="000500C3"/>
    <w:rsid w:val="000501F2"/>
    <w:rsid w:val="00050221"/>
    <w:rsid w:val="000503D8"/>
    <w:rsid w:val="00050BA3"/>
    <w:rsid w:val="00050DDF"/>
    <w:rsid w:val="00050E44"/>
    <w:rsid w:val="00050F3B"/>
    <w:rsid w:val="000514BE"/>
    <w:rsid w:val="00051FC9"/>
    <w:rsid w:val="000527A4"/>
    <w:rsid w:val="00052A2D"/>
    <w:rsid w:val="00053F3F"/>
    <w:rsid w:val="000557F7"/>
    <w:rsid w:val="000568CB"/>
    <w:rsid w:val="00056921"/>
    <w:rsid w:val="00057660"/>
    <w:rsid w:val="0006047C"/>
    <w:rsid w:val="0006063C"/>
    <w:rsid w:val="000606B7"/>
    <w:rsid w:val="00060D4F"/>
    <w:rsid w:val="00060F65"/>
    <w:rsid w:val="00060F75"/>
    <w:rsid w:val="00061409"/>
    <w:rsid w:val="000617B6"/>
    <w:rsid w:val="000619FE"/>
    <w:rsid w:val="00062078"/>
    <w:rsid w:val="00062449"/>
    <w:rsid w:val="000624CC"/>
    <w:rsid w:val="00062DED"/>
    <w:rsid w:val="00062E6A"/>
    <w:rsid w:val="00063EE3"/>
    <w:rsid w:val="000643C7"/>
    <w:rsid w:val="0006444C"/>
    <w:rsid w:val="0006468E"/>
    <w:rsid w:val="00064767"/>
    <w:rsid w:val="00064953"/>
    <w:rsid w:val="00065586"/>
    <w:rsid w:val="00066051"/>
    <w:rsid w:val="00066167"/>
    <w:rsid w:val="000665E4"/>
    <w:rsid w:val="00066950"/>
    <w:rsid w:val="00066A5B"/>
    <w:rsid w:val="00067CA2"/>
    <w:rsid w:val="0007024F"/>
    <w:rsid w:val="00071322"/>
    <w:rsid w:val="000718C1"/>
    <w:rsid w:val="000736D2"/>
    <w:rsid w:val="0007521E"/>
    <w:rsid w:val="00075D25"/>
    <w:rsid w:val="0007728D"/>
    <w:rsid w:val="000772F0"/>
    <w:rsid w:val="000777D6"/>
    <w:rsid w:val="00077BEC"/>
    <w:rsid w:val="00077FF7"/>
    <w:rsid w:val="000800CD"/>
    <w:rsid w:val="0008023D"/>
    <w:rsid w:val="000804F7"/>
    <w:rsid w:val="0008052F"/>
    <w:rsid w:val="00081393"/>
    <w:rsid w:val="0008174C"/>
    <w:rsid w:val="000818EE"/>
    <w:rsid w:val="00082EC7"/>
    <w:rsid w:val="00083C4E"/>
    <w:rsid w:val="00084295"/>
    <w:rsid w:val="00084A12"/>
    <w:rsid w:val="00084C58"/>
    <w:rsid w:val="00084E5B"/>
    <w:rsid w:val="000854F9"/>
    <w:rsid w:val="00085541"/>
    <w:rsid w:val="00085962"/>
    <w:rsid w:val="00086271"/>
    <w:rsid w:val="0008638B"/>
    <w:rsid w:val="0008699F"/>
    <w:rsid w:val="00086B21"/>
    <w:rsid w:val="00087289"/>
    <w:rsid w:val="00090139"/>
    <w:rsid w:val="000909BC"/>
    <w:rsid w:val="00090F3E"/>
    <w:rsid w:val="000911D7"/>
    <w:rsid w:val="00091A13"/>
    <w:rsid w:val="0009302D"/>
    <w:rsid w:val="00093C2A"/>
    <w:rsid w:val="00093DA3"/>
    <w:rsid w:val="00093F36"/>
    <w:rsid w:val="0009404A"/>
    <w:rsid w:val="00094AEA"/>
    <w:rsid w:val="000952E5"/>
    <w:rsid w:val="0009531F"/>
    <w:rsid w:val="0009545B"/>
    <w:rsid w:val="000956A7"/>
    <w:rsid w:val="00095971"/>
    <w:rsid w:val="0009631C"/>
    <w:rsid w:val="000966FA"/>
    <w:rsid w:val="00096F31"/>
    <w:rsid w:val="000971EE"/>
    <w:rsid w:val="0009731A"/>
    <w:rsid w:val="00097C0E"/>
    <w:rsid w:val="000A1150"/>
    <w:rsid w:val="000A15C3"/>
    <w:rsid w:val="000A175A"/>
    <w:rsid w:val="000A19B1"/>
    <w:rsid w:val="000A2107"/>
    <w:rsid w:val="000A2E58"/>
    <w:rsid w:val="000A32C8"/>
    <w:rsid w:val="000A4284"/>
    <w:rsid w:val="000A4772"/>
    <w:rsid w:val="000A49D8"/>
    <w:rsid w:val="000A4E47"/>
    <w:rsid w:val="000A4EFC"/>
    <w:rsid w:val="000A5751"/>
    <w:rsid w:val="000A57B8"/>
    <w:rsid w:val="000A7034"/>
    <w:rsid w:val="000A75EE"/>
    <w:rsid w:val="000A7C60"/>
    <w:rsid w:val="000B0872"/>
    <w:rsid w:val="000B162C"/>
    <w:rsid w:val="000B1EF9"/>
    <w:rsid w:val="000B203B"/>
    <w:rsid w:val="000B2180"/>
    <w:rsid w:val="000B24D9"/>
    <w:rsid w:val="000B2861"/>
    <w:rsid w:val="000B33F8"/>
    <w:rsid w:val="000B3F8B"/>
    <w:rsid w:val="000B436D"/>
    <w:rsid w:val="000B4494"/>
    <w:rsid w:val="000B50F8"/>
    <w:rsid w:val="000B56EE"/>
    <w:rsid w:val="000B63F3"/>
    <w:rsid w:val="000B6CFA"/>
    <w:rsid w:val="000B70B1"/>
    <w:rsid w:val="000B7535"/>
    <w:rsid w:val="000B7569"/>
    <w:rsid w:val="000C04C4"/>
    <w:rsid w:val="000C0DC0"/>
    <w:rsid w:val="000C0DE4"/>
    <w:rsid w:val="000C10C3"/>
    <w:rsid w:val="000C126B"/>
    <w:rsid w:val="000C136D"/>
    <w:rsid w:val="000C1E50"/>
    <w:rsid w:val="000C211A"/>
    <w:rsid w:val="000C2D65"/>
    <w:rsid w:val="000C3CCC"/>
    <w:rsid w:val="000C4425"/>
    <w:rsid w:val="000C4A67"/>
    <w:rsid w:val="000C4BCB"/>
    <w:rsid w:val="000C4D7B"/>
    <w:rsid w:val="000C4DDA"/>
    <w:rsid w:val="000C5351"/>
    <w:rsid w:val="000C56B2"/>
    <w:rsid w:val="000C5BFB"/>
    <w:rsid w:val="000C64A3"/>
    <w:rsid w:val="000C65AC"/>
    <w:rsid w:val="000C65D7"/>
    <w:rsid w:val="000C7646"/>
    <w:rsid w:val="000C7CB9"/>
    <w:rsid w:val="000D07A7"/>
    <w:rsid w:val="000D1B22"/>
    <w:rsid w:val="000D289A"/>
    <w:rsid w:val="000D28A6"/>
    <w:rsid w:val="000D2B0C"/>
    <w:rsid w:val="000D2C82"/>
    <w:rsid w:val="000D3EBE"/>
    <w:rsid w:val="000D41AA"/>
    <w:rsid w:val="000D4459"/>
    <w:rsid w:val="000D4698"/>
    <w:rsid w:val="000D49B3"/>
    <w:rsid w:val="000D4A81"/>
    <w:rsid w:val="000D5366"/>
    <w:rsid w:val="000D5620"/>
    <w:rsid w:val="000D5883"/>
    <w:rsid w:val="000D62C0"/>
    <w:rsid w:val="000D62FB"/>
    <w:rsid w:val="000D653B"/>
    <w:rsid w:val="000D7C36"/>
    <w:rsid w:val="000D7FE2"/>
    <w:rsid w:val="000E0A29"/>
    <w:rsid w:val="000E0E6D"/>
    <w:rsid w:val="000E1133"/>
    <w:rsid w:val="000E12F7"/>
    <w:rsid w:val="000E1C36"/>
    <w:rsid w:val="000E26D0"/>
    <w:rsid w:val="000E2706"/>
    <w:rsid w:val="000E3730"/>
    <w:rsid w:val="000E3D67"/>
    <w:rsid w:val="000E4155"/>
    <w:rsid w:val="000E4A05"/>
    <w:rsid w:val="000E59DC"/>
    <w:rsid w:val="000E5D6B"/>
    <w:rsid w:val="000E6254"/>
    <w:rsid w:val="000E6271"/>
    <w:rsid w:val="000E6F3D"/>
    <w:rsid w:val="000E7646"/>
    <w:rsid w:val="000E7F46"/>
    <w:rsid w:val="000F030B"/>
    <w:rsid w:val="000F0D2E"/>
    <w:rsid w:val="000F14B3"/>
    <w:rsid w:val="000F15F9"/>
    <w:rsid w:val="000F17F6"/>
    <w:rsid w:val="000F23C3"/>
    <w:rsid w:val="000F2F95"/>
    <w:rsid w:val="000F32DA"/>
    <w:rsid w:val="000F3568"/>
    <w:rsid w:val="000F3A5B"/>
    <w:rsid w:val="000F4D73"/>
    <w:rsid w:val="000F5388"/>
    <w:rsid w:val="000F5417"/>
    <w:rsid w:val="000F5CC5"/>
    <w:rsid w:val="000F64A9"/>
    <w:rsid w:val="000F7625"/>
    <w:rsid w:val="000F7FF8"/>
    <w:rsid w:val="001002C6"/>
    <w:rsid w:val="00100390"/>
    <w:rsid w:val="00100D6D"/>
    <w:rsid w:val="00100EA3"/>
    <w:rsid w:val="00100FDC"/>
    <w:rsid w:val="0010171F"/>
    <w:rsid w:val="00101727"/>
    <w:rsid w:val="001019EE"/>
    <w:rsid w:val="00101CDC"/>
    <w:rsid w:val="00102513"/>
    <w:rsid w:val="001028D1"/>
    <w:rsid w:val="001043F6"/>
    <w:rsid w:val="00104637"/>
    <w:rsid w:val="001054AE"/>
    <w:rsid w:val="001055C0"/>
    <w:rsid w:val="001058A8"/>
    <w:rsid w:val="00106099"/>
    <w:rsid w:val="0010647F"/>
    <w:rsid w:val="00106890"/>
    <w:rsid w:val="00106962"/>
    <w:rsid w:val="001069D5"/>
    <w:rsid w:val="001073E5"/>
    <w:rsid w:val="0010E388"/>
    <w:rsid w:val="00110346"/>
    <w:rsid w:val="00110A7C"/>
    <w:rsid w:val="00110D6F"/>
    <w:rsid w:val="00110F54"/>
    <w:rsid w:val="001113D5"/>
    <w:rsid w:val="00111608"/>
    <w:rsid w:val="00111638"/>
    <w:rsid w:val="001118B3"/>
    <w:rsid w:val="00112756"/>
    <w:rsid w:val="00112A2D"/>
    <w:rsid w:val="00112B2A"/>
    <w:rsid w:val="00112DF3"/>
    <w:rsid w:val="00113352"/>
    <w:rsid w:val="00113516"/>
    <w:rsid w:val="00113709"/>
    <w:rsid w:val="00114479"/>
    <w:rsid w:val="00115411"/>
    <w:rsid w:val="0011589C"/>
    <w:rsid w:val="00115EFB"/>
    <w:rsid w:val="00115FB9"/>
    <w:rsid w:val="001166C6"/>
    <w:rsid w:val="00116921"/>
    <w:rsid w:val="00116B95"/>
    <w:rsid w:val="00116D02"/>
    <w:rsid w:val="00117BEF"/>
    <w:rsid w:val="001203CE"/>
    <w:rsid w:val="00120B8A"/>
    <w:rsid w:val="0012137C"/>
    <w:rsid w:val="001215FD"/>
    <w:rsid w:val="0012199B"/>
    <w:rsid w:val="00121D99"/>
    <w:rsid w:val="00123E90"/>
    <w:rsid w:val="00123F45"/>
    <w:rsid w:val="00124946"/>
    <w:rsid w:val="00125578"/>
    <w:rsid w:val="001262C7"/>
    <w:rsid w:val="00126DFF"/>
    <w:rsid w:val="00127352"/>
    <w:rsid w:val="0012747B"/>
    <w:rsid w:val="001276E2"/>
    <w:rsid w:val="0012793C"/>
    <w:rsid w:val="00130013"/>
    <w:rsid w:val="00130025"/>
    <w:rsid w:val="0013021D"/>
    <w:rsid w:val="00130A58"/>
    <w:rsid w:val="001311B0"/>
    <w:rsid w:val="00131AE2"/>
    <w:rsid w:val="00132204"/>
    <w:rsid w:val="001331F0"/>
    <w:rsid w:val="001332B7"/>
    <w:rsid w:val="0013348C"/>
    <w:rsid w:val="001337E3"/>
    <w:rsid w:val="00133835"/>
    <w:rsid w:val="00133D68"/>
    <w:rsid w:val="0013400C"/>
    <w:rsid w:val="00134450"/>
    <w:rsid w:val="0013476E"/>
    <w:rsid w:val="001348B5"/>
    <w:rsid w:val="0013510E"/>
    <w:rsid w:val="001354E7"/>
    <w:rsid w:val="00135D84"/>
    <w:rsid w:val="00136105"/>
    <w:rsid w:val="001366D5"/>
    <w:rsid w:val="00136A2E"/>
    <w:rsid w:val="00136B70"/>
    <w:rsid w:val="001373F4"/>
    <w:rsid w:val="00137468"/>
    <w:rsid w:val="001376AF"/>
    <w:rsid w:val="00137D6A"/>
    <w:rsid w:val="001401E6"/>
    <w:rsid w:val="00140380"/>
    <w:rsid w:val="00141134"/>
    <w:rsid w:val="00141470"/>
    <w:rsid w:val="00141EDE"/>
    <w:rsid w:val="00142B34"/>
    <w:rsid w:val="001433B0"/>
    <w:rsid w:val="001435C9"/>
    <w:rsid w:val="001436C4"/>
    <w:rsid w:val="00143794"/>
    <w:rsid w:val="0014448B"/>
    <w:rsid w:val="001462AE"/>
    <w:rsid w:val="001466CA"/>
    <w:rsid w:val="001467D1"/>
    <w:rsid w:val="00146C5B"/>
    <w:rsid w:val="00146E41"/>
    <w:rsid w:val="00147470"/>
    <w:rsid w:val="00147D68"/>
    <w:rsid w:val="0015074B"/>
    <w:rsid w:val="00151169"/>
    <w:rsid w:val="001524E8"/>
    <w:rsid w:val="001529FA"/>
    <w:rsid w:val="00152D7A"/>
    <w:rsid w:val="00153435"/>
    <w:rsid w:val="00154021"/>
    <w:rsid w:val="001551C6"/>
    <w:rsid w:val="00155AD4"/>
    <w:rsid w:val="00155AFD"/>
    <w:rsid w:val="00155F22"/>
    <w:rsid w:val="00156C24"/>
    <w:rsid w:val="00156CA2"/>
    <w:rsid w:val="001571B0"/>
    <w:rsid w:val="001576D1"/>
    <w:rsid w:val="00157FF2"/>
    <w:rsid w:val="0016009B"/>
    <w:rsid w:val="0016061A"/>
    <w:rsid w:val="0016116A"/>
    <w:rsid w:val="00161C10"/>
    <w:rsid w:val="001620FF"/>
    <w:rsid w:val="001622E2"/>
    <w:rsid w:val="0016243E"/>
    <w:rsid w:val="00162633"/>
    <w:rsid w:val="00162C29"/>
    <w:rsid w:val="00162E64"/>
    <w:rsid w:val="00163294"/>
    <w:rsid w:val="0016330B"/>
    <w:rsid w:val="0016383B"/>
    <w:rsid w:val="00165BD2"/>
    <w:rsid w:val="00165C63"/>
    <w:rsid w:val="00165E32"/>
    <w:rsid w:val="001662DC"/>
    <w:rsid w:val="00166577"/>
    <w:rsid w:val="00166C6A"/>
    <w:rsid w:val="001701FF"/>
    <w:rsid w:val="00171AD1"/>
    <w:rsid w:val="00172411"/>
    <w:rsid w:val="001732E8"/>
    <w:rsid w:val="00173393"/>
    <w:rsid w:val="00173C2A"/>
    <w:rsid w:val="00173D49"/>
    <w:rsid w:val="00174047"/>
    <w:rsid w:val="00174666"/>
    <w:rsid w:val="00174DE3"/>
    <w:rsid w:val="00174EA2"/>
    <w:rsid w:val="00174FDC"/>
    <w:rsid w:val="001756B6"/>
    <w:rsid w:val="001761D2"/>
    <w:rsid w:val="0017632B"/>
    <w:rsid w:val="001766E6"/>
    <w:rsid w:val="00176ABB"/>
    <w:rsid w:val="00176D9F"/>
    <w:rsid w:val="001773F9"/>
    <w:rsid w:val="00177CDE"/>
    <w:rsid w:val="00180AF2"/>
    <w:rsid w:val="00180D59"/>
    <w:rsid w:val="001814FC"/>
    <w:rsid w:val="00182081"/>
    <w:rsid w:val="00182171"/>
    <w:rsid w:val="00182D09"/>
    <w:rsid w:val="00183117"/>
    <w:rsid w:val="00184254"/>
    <w:rsid w:val="00185BCA"/>
    <w:rsid w:val="00185F0D"/>
    <w:rsid w:val="00186294"/>
    <w:rsid w:val="0018669E"/>
    <w:rsid w:val="001871EC"/>
    <w:rsid w:val="00187A01"/>
    <w:rsid w:val="00187DB0"/>
    <w:rsid w:val="00187F2A"/>
    <w:rsid w:val="00187FDE"/>
    <w:rsid w:val="0019028B"/>
    <w:rsid w:val="001902F8"/>
    <w:rsid w:val="00190B20"/>
    <w:rsid w:val="00191397"/>
    <w:rsid w:val="00191687"/>
    <w:rsid w:val="00191C37"/>
    <w:rsid w:val="00191F25"/>
    <w:rsid w:val="00192348"/>
    <w:rsid w:val="00192E76"/>
    <w:rsid w:val="001934B5"/>
    <w:rsid w:val="00193620"/>
    <w:rsid w:val="0019365C"/>
    <w:rsid w:val="00195565"/>
    <w:rsid w:val="00195BF0"/>
    <w:rsid w:val="00195CCF"/>
    <w:rsid w:val="00195D6F"/>
    <w:rsid w:val="00196166"/>
    <w:rsid w:val="00196E51"/>
    <w:rsid w:val="00196F24"/>
    <w:rsid w:val="00197257"/>
    <w:rsid w:val="001972B7"/>
    <w:rsid w:val="00197BE3"/>
    <w:rsid w:val="00197D80"/>
    <w:rsid w:val="00197E05"/>
    <w:rsid w:val="001A077E"/>
    <w:rsid w:val="001A094D"/>
    <w:rsid w:val="001A0961"/>
    <w:rsid w:val="001A0F9E"/>
    <w:rsid w:val="001A13CC"/>
    <w:rsid w:val="001A1557"/>
    <w:rsid w:val="001A238F"/>
    <w:rsid w:val="001A2CC6"/>
    <w:rsid w:val="001A35DC"/>
    <w:rsid w:val="001A39ED"/>
    <w:rsid w:val="001A40BE"/>
    <w:rsid w:val="001A45BC"/>
    <w:rsid w:val="001A500D"/>
    <w:rsid w:val="001A5D0F"/>
    <w:rsid w:val="001A6094"/>
    <w:rsid w:val="001A6349"/>
    <w:rsid w:val="001A63FF"/>
    <w:rsid w:val="001A6D3B"/>
    <w:rsid w:val="001A6DCA"/>
    <w:rsid w:val="001A76D7"/>
    <w:rsid w:val="001A7BBA"/>
    <w:rsid w:val="001A7E11"/>
    <w:rsid w:val="001B0423"/>
    <w:rsid w:val="001B0B11"/>
    <w:rsid w:val="001B1261"/>
    <w:rsid w:val="001B142A"/>
    <w:rsid w:val="001B14F2"/>
    <w:rsid w:val="001B1B66"/>
    <w:rsid w:val="001B2403"/>
    <w:rsid w:val="001B2664"/>
    <w:rsid w:val="001B26B7"/>
    <w:rsid w:val="001B2EBC"/>
    <w:rsid w:val="001B30AA"/>
    <w:rsid w:val="001B39A6"/>
    <w:rsid w:val="001B41F1"/>
    <w:rsid w:val="001B74FE"/>
    <w:rsid w:val="001B7D3B"/>
    <w:rsid w:val="001B7F9A"/>
    <w:rsid w:val="001C0028"/>
    <w:rsid w:val="001C0A8A"/>
    <w:rsid w:val="001C0D4C"/>
    <w:rsid w:val="001C0ECB"/>
    <w:rsid w:val="001C112C"/>
    <w:rsid w:val="001C1227"/>
    <w:rsid w:val="001C1677"/>
    <w:rsid w:val="001C2274"/>
    <w:rsid w:val="001C3B87"/>
    <w:rsid w:val="001C4336"/>
    <w:rsid w:val="001C519F"/>
    <w:rsid w:val="001C5B61"/>
    <w:rsid w:val="001C6838"/>
    <w:rsid w:val="001C6BD0"/>
    <w:rsid w:val="001C7BAF"/>
    <w:rsid w:val="001D0577"/>
    <w:rsid w:val="001D0651"/>
    <w:rsid w:val="001D0B3F"/>
    <w:rsid w:val="001D0DC7"/>
    <w:rsid w:val="001D12FE"/>
    <w:rsid w:val="001D1390"/>
    <w:rsid w:val="001D1A1C"/>
    <w:rsid w:val="001D1FC5"/>
    <w:rsid w:val="001D2A1C"/>
    <w:rsid w:val="001D2C9A"/>
    <w:rsid w:val="001D2DAC"/>
    <w:rsid w:val="001D2F40"/>
    <w:rsid w:val="001D380F"/>
    <w:rsid w:val="001D3B1B"/>
    <w:rsid w:val="001D479E"/>
    <w:rsid w:val="001D498D"/>
    <w:rsid w:val="001D5259"/>
    <w:rsid w:val="001D5EFA"/>
    <w:rsid w:val="001E0915"/>
    <w:rsid w:val="001E0B80"/>
    <w:rsid w:val="001E1500"/>
    <w:rsid w:val="001E1E4F"/>
    <w:rsid w:val="001E2319"/>
    <w:rsid w:val="001E30C1"/>
    <w:rsid w:val="001E341A"/>
    <w:rsid w:val="001E34D2"/>
    <w:rsid w:val="001E356B"/>
    <w:rsid w:val="001E3E06"/>
    <w:rsid w:val="001E443F"/>
    <w:rsid w:val="001E52F4"/>
    <w:rsid w:val="001E5A92"/>
    <w:rsid w:val="001E6603"/>
    <w:rsid w:val="001E67A0"/>
    <w:rsid w:val="001E67F4"/>
    <w:rsid w:val="001E698D"/>
    <w:rsid w:val="001E7149"/>
    <w:rsid w:val="001E7181"/>
    <w:rsid w:val="001E72AD"/>
    <w:rsid w:val="001F0364"/>
    <w:rsid w:val="001F0E57"/>
    <w:rsid w:val="001F1992"/>
    <w:rsid w:val="001F1FE4"/>
    <w:rsid w:val="001F24D0"/>
    <w:rsid w:val="001F3157"/>
    <w:rsid w:val="001F3424"/>
    <w:rsid w:val="001F345D"/>
    <w:rsid w:val="001F3D09"/>
    <w:rsid w:val="001F3F2D"/>
    <w:rsid w:val="001F43A0"/>
    <w:rsid w:val="001F4D1C"/>
    <w:rsid w:val="001F4DBB"/>
    <w:rsid w:val="001F5228"/>
    <w:rsid w:val="001F583C"/>
    <w:rsid w:val="001F587C"/>
    <w:rsid w:val="001F5B39"/>
    <w:rsid w:val="001F6BFA"/>
    <w:rsid w:val="001F6CEE"/>
    <w:rsid w:val="002008D2"/>
    <w:rsid w:val="002008E0"/>
    <w:rsid w:val="00200D78"/>
    <w:rsid w:val="00200E71"/>
    <w:rsid w:val="0020108B"/>
    <w:rsid w:val="0020158F"/>
    <w:rsid w:val="00201827"/>
    <w:rsid w:val="00201C32"/>
    <w:rsid w:val="00201C84"/>
    <w:rsid w:val="00201EBC"/>
    <w:rsid w:val="00202DAB"/>
    <w:rsid w:val="0020439F"/>
    <w:rsid w:val="002043EF"/>
    <w:rsid w:val="002045B8"/>
    <w:rsid w:val="0020489C"/>
    <w:rsid w:val="0020497C"/>
    <w:rsid w:val="00204E2E"/>
    <w:rsid w:val="0020595C"/>
    <w:rsid w:val="00205EB1"/>
    <w:rsid w:val="002063E7"/>
    <w:rsid w:val="00207251"/>
    <w:rsid w:val="002072B8"/>
    <w:rsid w:val="002106C0"/>
    <w:rsid w:val="00210A4E"/>
    <w:rsid w:val="00210D55"/>
    <w:rsid w:val="00211679"/>
    <w:rsid w:val="002118DF"/>
    <w:rsid w:val="00212679"/>
    <w:rsid w:val="00212E60"/>
    <w:rsid w:val="00212EF9"/>
    <w:rsid w:val="0021305A"/>
    <w:rsid w:val="00213AD3"/>
    <w:rsid w:val="00213D8C"/>
    <w:rsid w:val="002142E5"/>
    <w:rsid w:val="0021475E"/>
    <w:rsid w:val="00215366"/>
    <w:rsid w:val="002154D5"/>
    <w:rsid w:val="002155FD"/>
    <w:rsid w:val="00215975"/>
    <w:rsid w:val="00215C2B"/>
    <w:rsid w:val="00216349"/>
    <w:rsid w:val="002169D5"/>
    <w:rsid w:val="0021781A"/>
    <w:rsid w:val="00217D22"/>
    <w:rsid w:val="002207B0"/>
    <w:rsid w:val="00221774"/>
    <w:rsid w:val="00221F54"/>
    <w:rsid w:val="002220E4"/>
    <w:rsid w:val="002224B1"/>
    <w:rsid w:val="00222F59"/>
    <w:rsid w:val="002236A6"/>
    <w:rsid w:val="00224C3F"/>
    <w:rsid w:val="00225AF2"/>
    <w:rsid w:val="00226DBA"/>
    <w:rsid w:val="00227899"/>
    <w:rsid w:val="00227C4B"/>
    <w:rsid w:val="00230368"/>
    <w:rsid w:val="002313B7"/>
    <w:rsid w:val="00231612"/>
    <w:rsid w:val="00231664"/>
    <w:rsid w:val="00231A5E"/>
    <w:rsid w:val="00231CC8"/>
    <w:rsid w:val="00232416"/>
    <w:rsid w:val="00232A58"/>
    <w:rsid w:val="00232D32"/>
    <w:rsid w:val="0023409B"/>
    <w:rsid w:val="00234F63"/>
    <w:rsid w:val="00234F94"/>
    <w:rsid w:val="00235194"/>
    <w:rsid w:val="00235842"/>
    <w:rsid w:val="00235B17"/>
    <w:rsid w:val="002371B3"/>
    <w:rsid w:val="00237283"/>
    <w:rsid w:val="002374D0"/>
    <w:rsid w:val="00237ACC"/>
    <w:rsid w:val="00237C0B"/>
    <w:rsid w:val="002402D7"/>
    <w:rsid w:val="0024063A"/>
    <w:rsid w:val="00240A2A"/>
    <w:rsid w:val="00240BB7"/>
    <w:rsid w:val="002411AE"/>
    <w:rsid w:val="002427AD"/>
    <w:rsid w:val="002427DF"/>
    <w:rsid w:val="00243314"/>
    <w:rsid w:val="00243B44"/>
    <w:rsid w:val="00243D60"/>
    <w:rsid w:val="0024440F"/>
    <w:rsid w:val="00244727"/>
    <w:rsid w:val="002447E5"/>
    <w:rsid w:val="002447FB"/>
    <w:rsid w:val="00244966"/>
    <w:rsid w:val="00244FC7"/>
    <w:rsid w:val="00245BC3"/>
    <w:rsid w:val="0024620F"/>
    <w:rsid w:val="00246572"/>
    <w:rsid w:val="00246DA0"/>
    <w:rsid w:val="00247AB5"/>
    <w:rsid w:val="00247C77"/>
    <w:rsid w:val="00247FF6"/>
    <w:rsid w:val="0025000D"/>
    <w:rsid w:val="00250D86"/>
    <w:rsid w:val="00251788"/>
    <w:rsid w:val="00251C93"/>
    <w:rsid w:val="0025256A"/>
    <w:rsid w:val="00252A1D"/>
    <w:rsid w:val="0025312A"/>
    <w:rsid w:val="002539F6"/>
    <w:rsid w:val="00253F45"/>
    <w:rsid w:val="00254705"/>
    <w:rsid w:val="002550F5"/>
    <w:rsid w:val="002553BE"/>
    <w:rsid w:val="00255D0F"/>
    <w:rsid w:val="00255DE0"/>
    <w:rsid w:val="002564B7"/>
    <w:rsid w:val="0025670D"/>
    <w:rsid w:val="00256A2D"/>
    <w:rsid w:val="00260E2F"/>
    <w:rsid w:val="00261BAD"/>
    <w:rsid w:val="00262214"/>
    <w:rsid w:val="002622BE"/>
    <w:rsid w:val="00262375"/>
    <w:rsid w:val="0026254B"/>
    <w:rsid w:val="00262802"/>
    <w:rsid w:val="00262954"/>
    <w:rsid w:val="00262DDB"/>
    <w:rsid w:val="0026303C"/>
    <w:rsid w:val="002635F6"/>
    <w:rsid w:val="002639E9"/>
    <w:rsid w:val="002640A6"/>
    <w:rsid w:val="0026415C"/>
    <w:rsid w:val="002648FE"/>
    <w:rsid w:val="00264A7C"/>
    <w:rsid w:val="00264AB4"/>
    <w:rsid w:val="00265222"/>
    <w:rsid w:val="002654DC"/>
    <w:rsid w:val="002659B5"/>
    <w:rsid w:val="00266131"/>
    <w:rsid w:val="002667BE"/>
    <w:rsid w:val="00267491"/>
    <w:rsid w:val="0026775B"/>
    <w:rsid w:val="00267F25"/>
    <w:rsid w:val="002706B3"/>
    <w:rsid w:val="00270A30"/>
    <w:rsid w:val="00270A69"/>
    <w:rsid w:val="00272039"/>
    <w:rsid w:val="0027249E"/>
    <w:rsid w:val="00272745"/>
    <w:rsid w:val="0027279F"/>
    <w:rsid w:val="0027286F"/>
    <w:rsid w:val="00272E7D"/>
    <w:rsid w:val="00273449"/>
    <w:rsid w:val="00273BB5"/>
    <w:rsid w:val="00273D0F"/>
    <w:rsid w:val="00273F2B"/>
    <w:rsid w:val="002749D4"/>
    <w:rsid w:val="00274AC8"/>
    <w:rsid w:val="00274AF2"/>
    <w:rsid w:val="002754CF"/>
    <w:rsid w:val="002755C8"/>
    <w:rsid w:val="002755DE"/>
    <w:rsid w:val="00275673"/>
    <w:rsid w:val="002764C2"/>
    <w:rsid w:val="0027652C"/>
    <w:rsid w:val="00276FAF"/>
    <w:rsid w:val="002773BA"/>
    <w:rsid w:val="002778FA"/>
    <w:rsid w:val="00277926"/>
    <w:rsid w:val="002805FB"/>
    <w:rsid w:val="00280602"/>
    <w:rsid w:val="002808AD"/>
    <w:rsid w:val="00280D31"/>
    <w:rsid w:val="0028102F"/>
    <w:rsid w:val="0028108C"/>
    <w:rsid w:val="00281173"/>
    <w:rsid w:val="00281710"/>
    <w:rsid w:val="00281996"/>
    <w:rsid w:val="00281EF2"/>
    <w:rsid w:val="0028244C"/>
    <w:rsid w:val="002824AD"/>
    <w:rsid w:val="002829E5"/>
    <w:rsid w:val="00282F11"/>
    <w:rsid w:val="00283000"/>
    <w:rsid w:val="002833BA"/>
    <w:rsid w:val="002838DE"/>
    <w:rsid w:val="002841AB"/>
    <w:rsid w:val="0028422E"/>
    <w:rsid w:val="002844EE"/>
    <w:rsid w:val="0028550D"/>
    <w:rsid w:val="00285B77"/>
    <w:rsid w:val="00286544"/>
    <w:rsid w:val="00287232"/>
    <w:rsid w:val="002874B0"/>
    <w:rsid w:val="00290B24"/>
    <w:rsid w:val="00291A9B"/>
    <w:rsid w:val="00292301"/>
    <w:rsid w:val="002929D5"/>
    <w:rsid w:val="0029375C"/>
    <w:rsid w:val="00293C62"/>
    <w:rsid w:val="00293F31"/>
    <w:rsid w:val="002944CD"/>
    <w:rsid w:val="00295598"/>
    <w:rsid w:val="002959E7"/>
    <w:rsid w:val="0029619E"/>
    <w:rsid w:val="0029639D"/>
    <w:rsid w:val="002964F2"/>
    <w:rsid w:val="0029686D"/>
    <w:rsid w:val="00296BC6"/>
    <w:rsid w:val="00296D63"/>
    <w:rsid w:val="00297B9B"/>
    <w:rsid w:val="002A0430"/>
    <w:rsid w:val="002A0AFA"/>
    <w:rsid w:val="002A13DA"/>
    <w:rsid w:val="002A3194"/>
    <w:rsid w:val="002A443D"/>
    <w:rsid w:val="002A4A5F"/>
    <w:rsid w:val="002A5FB7"/>
    <w:rsid w:val="002A61E6"/>
    <w:rsid w:val="002A6504"/>
    <w:rsid w:val="002A7D14"/>
    <w:rsid w:val="002B05DC"/>
    <w:rsid w:val="002B09B1"/>
    <w:rsid w:val="002B147A"/>
    <w:rsid w:val="002B1601"/>
    <w:rsid w:val="002B193C"/>
    <w:rsid w:val="002B1A6A"/>
    <w:rsid w:val="002B2636"/>
    <w:rsid w:val="002B2A74"/>
    <w:rsid w:val="002B2D6E"/>
    <w:rsid w:val="002B3008"/>
    <w:rsid w:val="002B3073"/>
    <w:rsid w:val="002B3615"/>
    <w:rsid w:val="002B44DF"/>
    <w:rsid w:val="002B5312"/>
    <w:rsid w:val="002B54D0"/>
    <w:rsid w:val="002B6F78"/>
    <w:rsid w:val="002B7970"/>
    <w:rsid w:val="002B7CA8"/>
    <w:rsid w:val="002C0E2E"/>
    <w:rsid w:val="002C12A4"/>
    <w:rsid w:val="002C157F"/>
    <w:rsid w:val="002C1C53"/>
    <w:rsid w:val="002C20AE"/>
    <w:rsid w:val="002C21A7"/>
    <w:rsid w:val="002C2208"/>
    <w:rsid w:val="002C2268"/>
    <w:rsid w:val="002C2524"/>
    <w:rsid w:val="002C26CA"/>
    <w:rsid w:val="002C26F6"/>
    <w:rsid w:val="002C2921"/>
    <w:rsid w:val="002C329A"/>
    <w:rsid w:val="002C34EF"/>
    <w:rsid w:val="002C396F"/>
    <w:rsid w:val="002C4417"/>
    <w:rsid w:val="002C46BD"/>
    <w:rsid w:val="002C5036"/>
    <w:rsid w:val="002C537E"/>
    <w:rsid w:val="002C624A"/>
    <w:rsid w:val="002C6419"/>
    <w:rsid w:val="002C663D"/>
    <w:rsid w:val="002C726E"/>
    <w:rsid w:val="002C7952"/>
    <w:rsid w:val="002C7AA9"/>
    <w:rsid w:val="002C7DB0"/>
    <w:rsid w:val="002D0619"/>
    <w:rsid w:val="002D08C1"/>
    <w:rsid w:val="002D138F"/>
    <w:rsid w:val="002D17CE"/>
    <w:rsid w:val="002D1EE2"/>
    <w:rsid w:val="002D1FB0"/>
    <w:rsid w:val="002D2E79"/>
    <w:rsid w:val="002D31D5"/>
    <w:rsid w:val="002D3368"/>
    <w:rsid w:val="002D39F1"/>
    <w:rsid w:val="002D3B1F"/>
    <w:rsid w:val="002D3CF7"/>
    <w:rsid w:val="002D403A"/>
    <w:rsid w:val="002D4100"/>
    <w:rsid w:val="002D4C00"/>
    <w:rsid w:val="002D5637"/>
    <w:rsid w:val="002D564E"/>
    <w:rsid w:val="002D5677"/>
    <w:rsid w:val="002D5ACE"/>
    <w:rsid w:val="002D5B4E"/>
    <w:rsid w:val="002D668B"/>
    <w:rsid w:val="002D7099"/>
    <w:rsid w:val="002D739F"/>
    <w:rsid w:val="002D7EB7"/>
    <w:rsid w:val="002E0E53"/>
    <w:rsid w:val="002E1166"/>
    <w:rsid w:val="002E13F8"/>
    <w:rsid w:val="002E1B10"/>
    <w:rsid w:val="002E1DBF"/>
    <w:rsid w:val="002E2958"/>
    <w:rsid w:val="002E3AA5"/>
    <w:rsid w:val="002E3F72"/>
    <w:rsid w:val="002E4A7C"/>
    <w:rsid w:val="002E51EC"/>
    <w:rsid w:val="002E5570"/>
    <w:rsid w:val="002E67F6"/>
    <w:rsid w:val="002E702C"/>
    <w:rsid w:val="002E71CB"/>
    <w:rsid w:val="002E774D"/>
    <w:rsid w:val="002E7860"/>
    <w:rsid w:val="002E7D76"/>
    <w:rsid w:val="002F0129"/>
    <w:rsid w:val="002F06D5"/>
    <w:rsid w:val="002F1399"/>
    <w:rsid w:val="002F15CD"/>
    <w:rsid w:val="002F1750"/>
    <w:rsid w:val="002F2352"/>
    <w:rsid w:val="002F3224"/>
    <w:rsid w:val="002F37C8"/>
    <w:rsid w:val="002F38DE"/>
    <w:rsid w:val="002F425E"/>
    <w:rsid w:val="002F4410"/>
    <w:rsid w:val="002F4803"/>
    <w:rsid w:val="002F4D78"/>
    <w:rsid w:val="002F5434"/>
    <w:rsid w:val="002F5C90"/>
    <w:rsid w:val="002F6055"/>
    <w:rsid w:val="002F6ACE"/>
    <w:rsid w:val="002F6D35"/>
    <w:rsid w:val="002F6DB4"/>
    <w:rsid w:val="002F6E2E"/>
    <w:rsid w:val="002F79B9"/>
    <w:rsid w:val="002F7E16"/>
    <w:rsid w:val="00300A46"/>
    <w:rsid w:val="0030197B"/>
    <w:rsid w:val="0030256A"/>
    <w:rsid w:val="00302FFE"/>
    <w:rsid w:val="0030345E"/>
    <w:rsid w:val="003035DF"/>
    <w:rsid w:val="003038D1"/>
    <w:rsid w:val="0030396E"/>
    <w:rsid w:val="003040FA"/>
    <w:rsid w:val="003042B5"/>
    <w:rsid w:val="00304CBF"/>
    <w:rsid w:val="003054DC"/>
    <w:rsid w:val="0030558D"/>
    <w:rsid w:val="00305C36"/>
    <w:rsid w:val="00307202"/>
    <w:rsid w:val="003102EA"/>
    <w:rsid w:val="0031127B"/>
    <w:rsid w:val="003115F5"/>
    <w:rsid w:val="00311856"/>
    <w:rsid w:val="00312352"/>
    <w:rsid w:val="0031247C"/>
    <w:rsid w:val="00312568"/>
    <w:rsid w:val="003132E9"/>
    <w:rsid w:val="003142D5"/>
    <w:rsid w:val="00314A82"/>
    <w:rsid w:val="00315602"/>
    <w:rsid w:val="00315912"/>
    <w:rsid w:val="00315AD3"/>
    <w:rsid w:val="00316284"/>
    <w:rsid w:val="00316D18"/>
    <w:rsid w:val="00316FEF"/>
    <w:rsid w:val="0031715F"/>
    <w:rsid w:val="00321158"/>
    <w:rsid w:val="003212C4"/>
    <w:rsid w:val="00321E0B"/>
    <w:rsid w:val="0032225A"/>
    <w:rsid w:val="003229A6"/>
    <w:rsid w:val="003234AF"/>
    <w:rsid w:val="0032456E"/>
    <w:rsid w:val="0032529F"/>
    <w:rsid w:val="00325328"/>
    <w:rsid w:val="003254BA"/>
    <w:rsid w:val="00325505"/>
    <w:rsid w:val="003257EF"/>
    <w:rsid w:val="00325827"/>
    <w:rsid w:val="00325C25"/>
    <w:rsid w:val="00326189"/>
    <w:rsid w:val="003262DB"/>
    <w:rsid w:val="00326565"/>
    <w:rsid w:val="00326F90"/>
    <w:rsid w:val="0033039A"/>
    <w:rsid w:val="00331562"/>
    <w:rsid w:val="00331E12"/>
    <w:rsid w:val="00332C09"/>
    <w:rsid w:val="00332F32"/>
    <w:rsid w:val="003341A3"/>
    <w:rsid w:val="003344DC"/>
    <w:rsid w:val="00334787"/>
    <w:rsid w:val="00335A84"/>
    <w:rsid w:val="00335A90"/>
    <w:rsid w:val="00335D01"/>
    <w:rsid w:val="003360C2"/>
    <w:rsid w:val="0033618F"/>
    <w:rsid w:val="0033681B"/>
    <w:rsid w:val="00336CA5"/>
    <w:rsid w:val="00337987"/>
    <w:rsid w:val="00337F36"/>
    <w:rsid w:val="003405EC"/>
    <w:rsid w:val="00340797"/>
    <w:rsid w:val="0034159D"/>
    <w:rsid w:val="003417BE"/>
    <w:rsid w:val="00341919"/>
    <w:rsid w:val="003420C5"/>
    <w:rsid w:val="00342A11"/>
    <w:rsid w:val="00342D42"/>
    <w:rsid w:val="003437D1"/>
    <w:rsid w:val="00343F55"/>
    <w:rsid w:val="003441A0"/>
    <w:rsid w:val="003442A2"/>
    <w:rsid w:val="003456C9"/>
    <w:rsid w:val="00345F84"/>
    <w:rsid w:val="003460B5"/>
    <w:rsid w:val="003461A5"/>
    <w:rsid w:val="003464A9"/>
    <w:rsid w:val="003466A7"/>
    <w:rsid w:val="00346897"/>
    <w:rsid w:val="00346A4C"/>
    <w:rsid w:val="0034705F"/>
    <w:rsid w:val="00347A28"/>
    <w:rsid w:val="00350557"/>
    <w:rsid w:val="003512DB"/>
    <w:rsid w:val="003513FF"/>
    <w:rsid w:val="003516B7"/>
    <w:rsid w:val="00352482"/>
    <w:rsid w:val="00352759"/>
    <w:rsid w:val="00352AF7"/>
    <w:rsid w:val="00352D86"/>
    <w:rsid w:val="00354CD4"/>
    <w:rsid w:val="00356EB6"/>
    <w:rsid w:val="0035763D"/>
    <w:rsid w:val="003579B8"/>
    <w:rsid w:val="00357A8D"/>
    <w:rsid w:val="00357F8E"/>
    <w:rsid w:val="003600D4"/>
    <w:rsid w:val="003607AF"/>
    <w:rsid w:val="003617BA"/>
    <w:rsid w:val="003617CB"/>
    <w:rsid w:val="0036193D"/>
    <w:rsid w:val="00361DFE"/>
    <w:rsid w:val="003622E1"/>
    <w:rsid w:val="003631B3"/>
    <w:rsid w:val="00363426"/>
    <w:rsid w:val="00363D00"/>
    <w:rsid w:val="003643F7"/>
    <w:rsid w:val="003643FD"/>
    <w:rsid w:val="00365153"/>
    <w:rsid w:val="00365F5C"/>
    <w:rsid w:val="003669AF"/>
    <w:rsid w:val="00367938"/>
    <w:rsid w:val="00367D1F"/>
    <w:rsid w:val="003700D2"/>
    <w:rsid w:val="0037037E"/>
    <w:rsid w:val="0037048B"/>
    <w:rsid w:val="00370C42"/>
    <w:rsid w:val="0037117A"/>
    <w:rsid w:val="00371B7C"/>
    <w:rsid w:val="003724D6"/>
    <w:rsid w:val="003727D5"/>
    <w:rsid w:val="00372AA7"/>
    <w:rsid w:val="00372E78"/>
    <w:rsid w:val="00372FA3"/>
    <w:rsid w:val="00373C8F"/>
    <w:rsid w:val="003740E1"/>
    <w:rsid w:val="0037472D"/>
    <w:rsid w:val="00374D69"/>
    <w:rsid w:val="00375101"/>
    <w:rsid w:val="00375492"/>
    <w:rsid w:val="00377287"/>
    <w:rsid w:val="00377480"/>
    <w:rsid w:val="00377C26"/>
    <w:rsid w:val="00377EA0"/>
    <w:rsid w:val="0038033B"/>
    <w:rsid w:val="003806C6"/>
    <w:rsid w:val="00381230"/>
    <w:rsid w:val="0038200D"/>
    <w:rsid w:val="00382B3A"/>
    <w:rsid w:val="00383235"/>
    <w:rsid w:val="00383A17"/>
    <w:rsid w:val="00384FE3"/>
    <w:rsid w:val="003851C6"/>
    <w:rsid w:val="003858D1"/>
    <w:rsid w:val="003864D6"/>
    <w:rsid w:val="00387732"/>
    <w:rsid w:val="00387BA3"/>
    <w:rsid w:val="00387BB9"/>
    <w:rsid w:val="00391290"/>
    <w:rsid w:val="003918D6"/>
    <w:rsid w:val="003921EC"/>
    <w:rsid w:val="00392B3D"/>
    <w:rsid w:val="0039318F"/>
    <w:rsid w:val="00393FA1"/>
    <w:rsid w:val="00393FE3"/>
    <w:rsid w:val="003948D7"/>
    <w:rsid w:val="00394914"/>
    <w:rsid w:val="0039511C"/>
    <w:rsid w:val="003960D6"/>
    <w:rsid w:val="003960ED"/>
    <w:rsid w:val="00396712"/>
    <w:rsid w:val="003967A5"/>
    <w:rsid w:val="00396F61"/>
    <w:rsid w:val="00397071"/>
    <w:rsid w:val="00397819"/>
    <w:rsid w:val="00397BF6"/>
    <w:rsid w:val="0039EB64"/>
    <w:rsid w:val="003A0589"/>
    <w:rsid w:val="003A2063"/>
    <w:rsid w:val="003A32F9"/>
    <w:rsid w:val="003A3CD9"/>
    <w:rsid w:val="003A4562"/>
    <w:rsid w:val="003A49F2"/>
    <w:rsid w:val="003A4AE9"/>
    <w:rsid w:val="003A4CCF"/>
    <w:rsid w:val="003A4D3D"/>
    <w:rsid w:val="003A51D3"/>
    <w:rsid w:val="003A579E"/>
    <w:rsid w:val="003A5E71"/>
    <w:rsid w:val="003A7243"/>
    <w:rsid w:val="003A739B"/>
    <w:rsid w:val="003A74A0"/>
    <w:rsid w:val="003A7741"/>
    <w:rsid w:val="003A7C0F"/>
    <w:rsid w:val="003A7C49"/>
    <w:rsid w:val="003B02F0"/>
    <w:rsid w:val="003B0B08"/>
    <w:rsid w:val="003B0F48"/>
    <w:rsid w:val="003B1D94"/>
    <w:rsid w:val="003B3298"/>
    <w:rsid w:val="003B3454"/>
    <w:rsid w:val="003B38A8"/>
    <w:rsid w:val="003B4465"/>
    <w:rsid w:val="003B45F6"/>
    <w:rsid w:val="003B4D35"/>
    <w:rsid w:val="003B4E81"/>
    <w:rsid w:val="003B5D97"/>
    <w:rsid w:val="003B6A99"/>
    <w:rsid w:val="003B6C00"/>
    <w:rsid w:val="003B7A50"/>
    <w:rsid w:val="003B7B0F"/>
    <w:rsid w:val="003C0457"/>
    <w:rsid w:val="003C0DBD"/>
    <w:rsid w:val="003C1746"/>
    <w:rsid w:val="003C1CD5"/>
    <w:rsid w:val="003C1EEE"/>
    <w:rsid w:val="003C282B"/>
    <w:rsid w:val="003C29D4"/>
    <w:rsid w:val="003C329B"/>
    <w:rsid w:val="003C3990"/>
    <w:rsid w:val="003C39DE"/>
    <w:rsid w:val="003C5781"/>
    <w:rsid w:val="003C63AA"/>
    <w:rsid w:val="003C75F8"/>
    <w:rsid w:val="003C76D5"/>
    <w:rsid w:val="003D03B7"/>
    <w:rsid w:val="003D040A"/>
    <w:rsid w:val="003D0AA1"/>
    <w:rsid w:val="003D12EF"/>
    <w:rsid w:val="003D16AE"/>
    <w:rsid w:val="003D1747"/>
    <w:rsid w:val="003D1B82"/>
    <w:rsid w:val="003D2CE3"/>
    <w:rsid w:val="003D3507"/>
    <w:rsid w:val="003D355F"/>
    <w:rsid w:val="003D3B77"/>
    <w:rsid w:val="003D4020"/>
    <w:rsid w:val="003D5513"/>
    <w:rsid w:val="003D6877"/>
    <w:rsid w:val="003D687C"/>
    <w:rsid w:val="003D7644"/>
    <w:rsid w:val="003D7EC8"/>
    <w:rsid w:val="003D7F90"/>
    <w:rsid w:val="003E03EC"/>
    <w:rsid w:val="003E052F"/>
    <w:rsid w:val="003E06AA"/>
    <w:rsid w:val="003E12A0"/>
    <w:rsid w:val="003E171C"/>
    <w:rsid w:val="003E17AA"/>
    <w:rsid w:val="003E1922"/>
    <w:rsid w:val="003E2255"/>
    <w:rsid w:val="003E2405"/>
    <w:rsid w:val="003E272A"/>
    <w:rsid w:val="003E28F6"/>
    <w:rsid w:val="003E2B8B"/>
    <w:rsid w:val="003E35EC"/>
    <w:rsid w:val="003E37DF"/>
    <w:rsid w:val="003E3E32"/>
    <w:rsid w:val="003E430A"/>
    <w:rsid w:val="003E4981"/>
    <w:rsid w:val="003E5442"/>
    <w:rsid w:val="003E57E8"/>
    <w:rsid w:val="003E5857"/>
    <w:rsid w:val="003E5CE4"/>
    <w:rsid w:val="003E7005"/>
    <w:rsid w:val="003E7B15"/>
    <w:rsid w:val="003F0D00"/>
    <w:rsid w:val="003F164F"/>
    <w:rsid w:val="003F1981"/>
    <w:rsid w:val="003F2FE5"/>
    <w:rsid w:val="003F34ED"/>
    <w:rsid w:val="003F3AC1"/>
    <w:rsid w:val="003F3CD2"/>
    <w:rsid w:val="003F466A"/>
    <w:rsid w:val="003F4C82"/>
    <w:rsid w:val="003F4D9E"/>
    <w:rsid w:val="003F5176"/>
    <w:rsid w:val="003F5B7D"/>
    <w:rsid w:val="003F5F8D"/>
    <w:rsid w:val="003F5FBA"/>
    <w:rsid w:val="003F6858"/>
    <w:rsid w:val="003F7514"/>
    <w:rsid w:val="003F7A23"/>
    <w:rsid w:val="003F7DC7"/>
    <w:rsid w:val="004003D7"/>
    <w:rsid w:val="0040057D"/>
    <w:rsid w:val="004009D4"/>
    <w:rsid w:val="004018BA"/>
    <w:rsid w:val="00401989"/>
    <w:rsid w:val="00401C5E"/>
    <w:rsid w:val="00401DA4"/>
    <w:rsid w:val="00401F3E"/>
    <w:rsid w:val="004020E9"/>
    <w:rsid w:val="004021C8"/>
    <w:rsid w:val="0040267B"/>
    <w:rsid w:val="00403901"/>
    <w:rsid w:val="00403FB1"/>
    <w:rsid w:val="00404CA3"/>
    <w:rsid w:val="00404D00"/>
    <w:rsid w:val="00404EA3"/>
    <w:rsid w:val="0040573F"/>
    <w:rsid w:val="004061CE"/>
    <w:rsid w:val="004063C0"/>
    <w:rsid w:val="00406722"/>
    <w:rsid w:val="00406962"/>
    <w:rsid w:val="00406F2A"/>
    <w:rsid w:val="004074D6"/>
    <w:rsid w:val="004076A9"/>
    <w:rsid w:val="004076EF"/>
    <w:rsid w:val="00407883"/>
    <w:rsid w:val="00407978"/>
    <w:rsid w:val="00410EB7"/>
    <w:rsid w:val="00411786"/>
    <w:rsid w:val="00412C83"/>
    <w:rsid w:val="0041467F"/>
    <w:rsid w:val="004146DC"/>
    <w:rsid w:val="00414889"/>
    <w:rsid w:val="00414AAF"/>
    <w:rsid w:val="004150CE"/>
    <w:rsid w:val="004151F1"/>
    <w:rsid w:val="004152E2"/>
    <w:rsid w:val="004155A4"/>
    <w:rsid w:val="0041575B"/>
    <w:rsid w:val="00415D05"/>
    <w:rsid w:val="0041616F"/>
    <w:rsid w:val="00416195"/>
    <w:rsid w:val="004161C4"/>
    <w:rsid w:val="00416516"/>
    <w:rsid w:val="0041657A"/>
    <w:rsid w:val="0041663C"/>
    <w:rsid w:val="00416F6F"/>
    <w:rsid w:val="00416FA6"/>
    <w:rsid w:val="0041796A"/>
    <w:rsid w:val="004200DA"/>
    <w:rsid w:val="00420DFB"/>
    <w:rsid w:val="00421033"/>
    <w:rsid w:val="00421336"/>
    <w:rsid w:val="004219D8"/>
    <w:rsid w:val="00421E7C"/>
    <w:rsid w:val="00422232"/>
    <w:rsid w:val="00422DF6"/>
    <w:rsid w:val="00423650"/>
    <w:rsid w:val="004238B5"/>
    <w:rsid w:val="004256D8"/>
    <w:rsid w:val="00425B5D"/>
    <w:rsid w:val="00425E37"/>
    <w:rsid w:val="0042679A"/>
    <w:rsid w:val="00426C0E"/>
    <w:rsid w:val="004277F9"/>
    <w:rsid w:val="00427F5F"/>
    <w:rsid w:val="00427F8B"/>
    <w:rsid w:val="00427F9B"/>
    <w:rsid w:val="00430596"/>
    <w:rsid w:val="004324C4"/>
    <w:rsid w:val="004327EA"/>
    <w:rsid w:val="00432D22"/>
    <w:rsid w:val="00432F3C"/>
    <w:rsid w:val="00433101"/>
    <w:rsid w:val="00433187"/>
    <w:rsid w:val="00433534"/>
    <w:rsid w:val="004342D7"/>
    <w:rsid w:val="004347EA"/>
    <w:rsid w:val="00434B27"/>
    <w:rsid w:val="00434F23"/>
    <w:rsid w:val="00434F9F"/>
    <w:rsid w:val="004352D8"/>
    <w:rsid w:val="00435B72"/>
    <w:rsid w:val="00436FE8"/>
    <w:rsid w:val="00437AF1"/>
    <w:rsid w:val="00437F1D"/>
    <w:rsid w:val="00440AD2"/>
    <w:rsid w:val="00440E0C"/>
    <w:rsid w:val="0044163B"/>
    <w:rsid w:val="0044168A"/>
    <w:rsid w:val="00441868"/>
    <w:rsid w:val="0044198A"/>
    <w:rsid w:val="00441D3B"/>
    <w:rsid w:val="00442189"/>
    <w:rsid w:val="0044236C"/>
    <w:rsid w:val="004432B6"/>
    <w:rsid w:val="004439C9"/>
    <w:rsid w:val="00443E06"/>
    <w:rsid w:val="00444344"/>
    <w:rsid w:val="004445C7"/>
    <w:rsid w:val="00444A0B"/>
    <w:rsid w:val="00444EB4"/>
    <w:rsid w:val="00444EDF"/>
    <w:rsid w:val="00445EBC"/>
    <w:rsid w:val="004466A3"/>
    <w:rsid w:val="00446A87"/>
    <w:rsid w:val="00446F8D"/>
    <w:rsid w:val="00447823"/>
    <w:rsid w:val="0045071C"/>
    <w:rsid w:val="00450AF4"/>
    <w:rsid w:val="00450C19"/>
    <w:rsid w:val="004514E6"/>
    <w:rsid w:val="00451671"/>
    <w:rsid w:val="00451CAF"/>
    <w:rsid w:val="0045204E"/>
    <w:rsid w:val="00452883"/>
    <w:rsid w:val="00452B3C"/>
    <w:rsid w:val="00452C35"/>
    <w:rsid w:val="00452FEF"/>
    <w:rsid w:val="004530B6"/>
    <w:rsid w:val="00453391"/>
    <w:rsid w:val="0045361E"/>
    <w:rsid w:val="00453621"/>
    <w:rsid w:val="004537D9"/>
    <w:rsid w:val="00454AA7"/>
    <w:rsid w:val="00455371"/>
    <w:rsid w:val="00455450"/>
    <w:rsid w:val="00455B97"/>
    <w:rsid w:val="00455CA7"/>
    <w:rsid w:val="0045621A"/>
    <w:rsid w:val="00456646"/>
    <w:rsid w:val="00456EB7"/>
    <w:rsid w:val="00456F76"/>
    <w:rsid w:val="0045768B"/>
    <w:rsid w:val="00457E18"/>
    <w:rsid w:val="00460032"/>
    <w:rsid w:val="004607C0"/>
    <w:rsid w:val="00461B1A"/>
    <w:rsid w:val="00463128"/>
    <w:rsid w:val="004636E7"/>
    <w:rsid w:val="00463A34"/>
    <w:rsid w:val="00464579"/>
    <w:rsid w:val="004647AD"/>
    <w:rsid w:val="0046498F"/>
    <w:rsid w:val="00464BB9"/>
    <w:rsid w:val="00465661"/>
    <w:rsid w:val="004657AE"/>
    <w:rsid w:val="00466579"/>
    <w:rsid w:val="0046780C"/>
    <w:rsid w:val="004714B5"/>
    <w:rsid w:val="0047190F"/>
    <w:rsid w:val="00471C29"/>
    <w:rsid w:val="00473349"/>
    <w:rsid w:val="00473674"/>
    <w:rsid w:val="0047464B"/>
    <w:rsid w:val="00474ED1"/>
    <w:rsid w:val="004753BA"/>
    <w:rsid w:val="0047581C"/>
    <w:rsid w:val="00475E8B"/>
    <w:rsid w:val="00476318"/>
    <w:rsid w:val="00476653"/>
    <w:rsid w:val="004768D2"/>
    <w:rsid w:val="00476F4E"/>
    <w:rsid w:val="0047703C"/>
    <w:rsid w:val="004804B0"/>
    <w:rsid w:val="004805B3"/>
    <w:rsid w:val="00480BD2"/>
    <w:rsid w:val="004815AD"/>
    <w:rsid w:val="00481623"/>
    <w:rsid w:val="00481B56"/>
    <w:rsid w:val="00481CE0"/>
    <w:rsid w:val="00481E60"/>
    <w:rsid w:val="00481FA6"/>
    <w:rsid w:val="00482D1A"/>
    <w:rsid w:val="00482D25"/>
    <w:rsid w:val="00482E71"/>
    <w:rsid w:val="0048336C"/>
    <w:rsid w:val="00483764"/>
    <w:rsid w:val="00483CFB"/>
    <w:rsid w:val="004853E2"/>
    <w:rsid w:val="004862B5"/>
    <w:rsid w:val="00486369"/>
    <w:rsid w:val="0048636A"/>
    <w:rsid w:val="0048674F"/>
    <w:rsid w:val="00486863"/>
    <w:rsid w:val="00486D4B"/>
    <w:rsid w:val="00487531"/>
    <w:rsid w:val="00490697"/>
    <w:rsid w:val="004906BB"/>
    <w:rsid w:val="004906DF"/>
    <w:rsid w:val="004912EA"/>
    <w:rsid w:val="004913E6"/>
    <w:rsid w:val="00492124"/>
    <w:rsid w:val="00492527"/>
    <w:rsid w:val="00492B30"/>
    <w:rsid w:val="004935EC"/>
    <w:rsid w:val="004942DA"/>
    <w:rsid w:val="00494AB3"/>
    <w:rsid w:val="004951FD"/>
    <w:rsid w:val="00495A7D"/>
    <w:rsid w:val="00496309"/>
    <w:rsid w:val="00497085"/>
    <w:rsid w:val="00497098"/>
    <w:rsid w:val="00497D6F"/>
    <w:rsid w:val="004A0A49"/>
    <w:rsid w:val="004A17F8"/>
    <w:rsid w:val="004A1986"/>
    <w:rsid w:val="004A1D47"/>
    <w:rsid w:val="004A21B4"/>
    <w:rsid w:val="004A39D1"/>
    <w:rsid w:val="004A3D35"/>
    <w:rsid w:val="004A41A2"/>
    <w:rsid w:val="004A4304"/>
    <w:rsid w:val="004A45AF"/>
    <w:rsid w:val="004A6590"/>
    <w:rsid w:val="004A6A65"/>
    <w:rsid w:val="004A7215"/>
    <w:rsid w:val="004A736A"/>
    <w:rsid w:val="004B01DC"/>
    <w:rsid w:val="004B0283"/>
    <w:rsid w:val="004B0B2B"/>
    <w:rsid w:val="004B0DF8"/>
    <w:rsid w:val="004B0E7E"/>
    <w:rsid w:val="004B0F15"/>
    <w:rsid w:val="004B1512"/>
    <w:rsid w:val="004B1E03"/>
    <w:rsid w:val="004B1FE0"/>
    <w:rsid w:val="004B235D"/>
    <w:rsid w:val="004B395E"/>
    <w:rsid w:val="004B3A13"/>
    <w:rsid w:val="004B3B70"/>
    <w:rsid w:val="004B3F24"/>
    <w:rsid w:val="004B4503"/>
    <w:rsid w:val="004B4F6A"/>
    <w:rsid w:val="004B58AC"/>
    <w:rsid w:val="004B58D2"/>
    <w:rsid w:val="004B6B8F"/>
    <w:rsid w:val="004B7C22"/>
    <w:rsid w:val="004B7E86"/>
    <w:rsid w:val="004C0004"/>
    <w:rsid w:val="004C21F8"/>
    <w:rsid w:val="004C23B4"/>
    <w:rsid w:val="004C2C19"/>
    <w:rsid w:val="004C2C7E"/>
    <w:rsid w:val="004C31E7"/>
    <w:rsid w:val="004C3367"/>
    <w:rsid w:val="004C3B83"/>
    <w:rsid w:val="004C3FDE"/>
    <w:rsid w:val="004C418E"/>
    <w:rsid w:val="004C4E3C"/>
    <w:rsid w:val="004C501E"/>
    <w:rsid w:val="004C5F13"/>
    <w:rsid w:val="004C60BC"/>
    <w:rsid w:val="004C64D9"/>
    <w:rsid w:val="004C6B65"/>
    <w:rsid w:val="004D087F"/>
    <w:rsid w:val="004D099F"/>
    <w:rsid w:val="004D131E"/>
    <w:rsid w:val="004D1395"/>
    <w:rsid w:val="004D2564"/>
    <w:rsid w:val="004D3071"/>
    <w:rsid w:val="004D3158"/>
    <w:rsid w:val="004D42C6"/>
    <w:rsid w:val="004D49FD"/>
    <w:rsid w:val="004D4B3F"/>
    <w:rsid w:val="004D4BDB"/>
    <w:rsid w:val="004D4E92"/>
    <w:rsid w:val="004D4F37"/>
    <w:rsid w:val="004D5F3C"/>
    <w:rsid w:val="004D6358"/>
    <w:rsid w:val="004D7632"/>
    <w:rsid w:val="004E01E7"/>
    <w:rsid w:val="004E08E9"/>
    <w:rsid w:val="004E0DE7"/>
    <w:rsid w:val="004E11E1"/>
    <w:rsid w:val="004E14DA"/>
    <w:rsid w:val="004E19BC"/>
    <w:rsid w:val="004E1A83"/>
    <w:rsid w:val="004E2870"/>
    <w:rsid w:val="004E320D"/>
    <w:rsid w:val="004E379D"/>
    <w:rsid w:val="004E39DB"/>
    <w:rsid w:val="004E3B52"/>
    <w:rsid w:val="004E47A1"/>
    <w:rsid w:val="004E49B2"/>
    <w:rsid w:val="004E4A96"/>
    <w:rsid w:val="004E4D3A"/>
    <w:rsid w:val="004E4DAD"/>
    <w:rsid w:val="004E5ABC"/>
    <w:rsid w:val="004E5CCD"/>
    <w:rsid w:val="004E5D01"/>
    <w:rsid w:val="004E5E70"/>
    <w:rsid w:val="004E5FE2"/>
    <w:rsid w:val="004E7AA9"/>
    <w:rsid w:val="004E7FFC"/>
    <w:rsid w:val="004F13CF"/>
    <w:rsid w:val="004F24BD"/>
    <w:rsid w:val="004F24BF"/>
    <w:rsid w:val="004F27EE"/>
    <w:rsid w:val="004F28DE"/>
    <w:rsid w:val="004F2E01"/>
    <w:rsid w:val="004F3285"/>
    <w:rsid w:val="004F3D05"/>
    <w:rsid w:val="004F4401"/>
    <w:rsid w:val="004F4415"/>
    <w:rsid w:val="004F4C1B"/>
    <w:rsid w:val="004F50F6"/>
    <w:rsid w:val="004F5B1D"/>
    <w:rsid w:val="004F615E"/>
    <w:rsid w:val="004F61B2"/>
    <w:rsid w:val="004F640D"/>
    <w:rsid w:val="004F7A1A"/>
    <w:rsid w:val="004F7AE6"/>
    <w:rsid w:val="00500353"/>
    <w:rsid w:val="005003A6"/>
    <w:rsid w:val="00500BA8"/>
    <w:rsid w:val="00500BAF"/>
    <w:rsid w:val="00500D0E"/>
    <w:rsid w:val="00500EA1"/>
    <w:rsid w:val="00501596"/>
    <w:rsid w:val="00501861"/>
    <w:rsid w:val="005018E1"/>
    <w:rsid w:val="00501D94"/>
    <w:rsid w:val="0050229B"/>
    <w:rsid w:val="00502523"/>
    <w:rsid w:val="0050306B"/>
    <w:rsid w:val="00503550"/>
    <w:rsid w:val="00503909"/>
    <w:rsid w:val="00503DFF"/>
    <w:rsid w:val="0050428A"/>
    <w:rsid w:val="005046A8"/>
    <w:rsid w:val="00505363"/>
    <w:rsid w:val="00505AB5"/>
    <w:rsid w:val="00505C8C"/>
    <w:rsid w:val="00506748"/>
    <w:rsid w:val="005073FF"/>
    <w:rsid w:val="00510102"/>
    <w:rsid w:val="00510206"/>
    <w:rsid w:val="005102DC"/>
    <w:rsid w:val="00510704"/>
    <w:rsid w:val="00512A09"/>
    <w:rsid w:val="00512E10"/>
    <w:rsid w:val="005135EC"/>
    <w:rsid w:val="00514412"/>
    <w:rsid w:val="005151C7"/>
    <w:rsid w:val="0051614D"/>
    <w:rsid w:val="00516E99"/>
    <w:rsid w:val="005175DC"/>
    <w:rsid w:val="0051768C"/>
    <w:rsid w:val="00521386"/>
    <w:rsid w:val="00522531"/>
    <w:rsid w:val="00522BA0"/>
    <w:rsid w:val="00522C10"/>
    <w:rsid w:val="00523696"/>
    <w:rsid w:val="00523B3B"/>
    <w:rsid w:val="005246C0"/>
    <w:rsid w:val="00524957"/>
    <w:rsid w:val="00524985"/>
    <w:rsid w:val="00524AC3"/>
    <w:rsid w:val="0052511E"/>
    <w:rsid w:val="00525175"/>
    <w:rsid w:val="0052519E"/>
    <w:rsid w:val="0052559E"/>
    <w:rsid w:val="0052579D"/>
    <w:rsid w:val="00525FF8"/>
    <w:rsid w:val="00526A39"/>
    <w:rsid w:val="00526CBD"/>
    <w:rsid w:val="00526F88"/>
    <w:rsid w:val="005273DD"/>
    <w:rsid w:val="00527627"/>
    <w:rsid w:val="005276EB"/>
    <w:rsid w:val="00527B79"/>
    <w:rsid w:val="00527FC7"/>
    <w:rsid w:val="0053148A"/>
    <w:rsid w:val="005319FA"/>
    <w:rsid w:val="00531BE3"/>
    <w:rsid w:val="005322C9"/>
    <w:rsid w:val="005325AA"/>
    <w:rsid w:val="00532F99"/>
    <w:rsid w:val="0053307F"/>
    <w:rsid w:val="00533336"/>
    <w:rsid w:val="00533FD4"/>
    <w:rsid w:val="00534374"/>
    <w:rsid w:val="0053456B"/>
    <w:rsid w:val="00534B73"/>
    <w:rsid w:val="00535148"/>
    <w:rsid w:val="00535293"/>
    <w:rsid w:val="0053572B"/>
    <w:rsid w:val="00535DF6"/>
    <w:rsid w:val="00536500"/>
    <w:rsid w:val="00536620"/>
    <w:rsid w:val="00536DC6"/>
    <w:rsid w:val="00540641"/>
    <w:rsid w:val="00540658"/>
    <w:rsid w:val="005406CF"/>
    <w:rsid w:val="00540DB3"/>
    <w:rsid w:val="0054109C"/>
    <w:rsid w:val="005414A3"/>
    <w:rsid w:val="00541790"/>
    <w:rsid w:val="00541976"/>
    <w:rsid w:val="00541D4F"/>
    <w:rsid w:val="00542013"/>
    <w:rsid w:val="005420D6"/>
    <w:rsid w:val="005422B3"/>
    <w:rsid w:val="00543685"/>
    <w:rsid w:val="00543BDB"/>
    <w:rsid w:val="00543D83"/>
    <w:rsid w:val="00544DF0"/>
    <w:rsid w:val="005458F9"/>
    <w:rsid w:val="005463E5"/>
    <w:rsid w:val="005464E9"/>
    <w:rsid w:val="00546E14"/>
    <w:rsid w:val="00547683"/>
    <w:rsid w:val="0054775F"/>
    <w:rsid w:val="00547AD7"/>
    <w:rsid w:val="00547BE4"/>
    <w:rsid w:val="0055011F"/>
    <w:rsid w:val="00551492"/>
    <w:rsid w:val="0055157D"/>
    <w:rsid w:val="00551C31"/>
    <w:rsid w:val="00551E6D"/>
    <w:rsid w:val="00552127"/>
    <w:rsid w:val="005521CF"/>
    <w:rsid w:val="0055255B"/>
    <w:rsid w:val="00552F23"/>
    <w:rsid w:val="00553013"/>
    <w:rsid w:val="00553765"/>
    <w:rsid w:val="0055479A"/>
    <w:rsid w:val="00554B2E"/>
    <w:rsid w:val="00554CFF"/>
    <w:rsid w:val="00554DDE"/>
    <w:rsid w:val="00554EAE"/>
    <w:rsid w:val="00555A1A"/>
    <w:rsid w:val="00555D24"/>
    <w:rsid w:val="00555E50"/>
    <w:rsid w:val="00556172"/>
    <w:rsid w:val="00556287"/>
    <w:rsid w:val="00556292"/>
    <w:rsid w:val="00556B54"/>
    <w:rsid w:val="00557033"/>
    <w:rsid w:val="00557247"/>
    <w:rsid w:val="00560091"/>
    <w:rsid w:val="0056019F"/>
    <w:rsid w:val="005601AA"/>
    <w:rsid w:val="005608DF"/>
    <w:rsid w:val="00560925"/>
    <w:rsid w:val="00561744"/>
    <w:rsid w:val="0056182A"/>
    <w:rsid w:val="00561C9B"/>
    <w:rsid w:val="00561FCB"/>
    <w:rsid w:val="00562216"/>
    <w:rsid w:val="00562581"/>
    <w:rsid w:val="0056271F"/>
    <w:rsid w:val="00562BBD"/>
    <w:rsid w:val="00562F34"/>
    <w:rsid w:val="00563494"/>
    <w:rsid w:val="00563CC1"/>
    <w:rsid w:val="00563DD6"/>
    <w:rsid w:val="0056401D"/>
    <w:rsid w:val="005641C9"/>
    <w:rsid w:val="00564567"/>
    <w:rsid w:val="00565691"/>
    <w:rsid w:val="00565779"/>
    <w:rsid w:val="00565A27"/>
    <w:rsid w:val="005661F5"/>
    <w:rsid w:val="005664EF"/>
    <w:rsid w:val="00567041"/>
    <w:rsid w:val="00567385"/>
    <w:rsid w:val="00567CD6"/>
    <w:rsid w:val="005706B5"/>
    <w:rsid w:val="005709A7"/>
    <w:rsid w:val="005709FC"/>
    <w:rsid w:val="00570E4B"/>
    <w:rsid w:val="00570F5C"/>
    <w:rsid w:val="005714E5"/>
    <w:rsid w:val="00571E9F"/>
    <w:rsid w:val="00571EA2"/>
    <w:rsid w:val="00572FB5"/>
    <w:rsid w:val="0057312D"/>
    <w:rsid w:val="005739D1"/>
    <w:rsid w:val="00573E56"/>
    <w:rsid w:val="00573E76"/>
    <w:rsid w:val="005741A5"/>
    <w:rsid w:val="005742BC"/>
    <w:rsid w:val="00574882"/>
    <w:rsid w:val="005754F8"/>
    <w:rsid w:val="005756A4"/>
    <w:rsid w:val="0057586C"/>
    <w:rsid w:val="005761CE"/>
    <w:rsid w:val="00576249"/>
    <w:rsid w:val="00576B75"/>
    <w:rsid w:val="0057784A"/>
    <w:rsid w:val="00577954"/>
    <w:rsid w:val="0058093D"/>
    <w:rsid w:val="00580BE5"/>
    <w:rsid w:val="00581D55"/>
    <w:rsid w:val="00583851"/>
    <w:rsid w:val="0058385B"/>
    <w:rsid w:val="00583974"/>
    <w:rsid w:val="00584433"/>
    <w:rsid w:val="00585661"/>
    <w:rsid w:val="005859C8"/>
    <w:rsid w:val="005868C0"/>
    <w:rsid w:val="00586B5A"/>
    <w:rsid w:val="0058712A"/>
    <w:rsid w:val="005872EB"/>
    <w:rsid w:val="0058757E"/>
    <w:rsid w:val="00587B83"/>
    <w:rsid w:val="00587F96"/>
    <w:rsid w:val="0059030A"/>
    <w:rsid w:val="00592375"/>
    <w:rsid w:val="00593433"/>
    <w:rsid w:val="0059363C"/>
    <w:rsid w:val="0059368E"/>
    <w:rsid w:val="00593785"/>
    <w:rsid w:val="0059525A"/>
    <w:rsid w:val="00595F39"/>
    <w:rsid w:val="00596933"/>
    <w:rsid w:val="00596A9F"/>
    <w:rsid w:val="005970C0"/>
    <w:rsid w:val="00597641"/>
    <w:rsid w:val="00597D7D"/>
    <w:rsid w:val="00597E07"/>
    <w:rsid w:val="005A0966"/>
    <w:rsid w:val="005A0B76"/>
    <w:rsid w:val="005A17E0"/>
    <w:rsid w:val="005A188C"/>
    <w:rsid w:val="005A1AA9"/>
    <w:rsid w:val="005A1BB3"/>
    <w:rsid w:val="005A29FF"/>
    <w:rsid w:val="005A4092"/>
    <w:rsid w:val="005A48C5"/>
    <w:rsid w:val="005A4CED"/>
    <w:rsid w:val="005A5152"/>
    <w:rsid w:val="005A5F50"/>
    <w:rsid w:val="005A6B49"/>
    <w:rsid w:val="005A6F08"/>
    <w:rsid w:val="005A7E11"/>
    <w:rsid w:val="005B0437"/>
    <w:rsid w:val="005B0AE5"/>
    <w:rsid w:val="005B1CE5"/>
    <w:rsid w:val="005B22AE"/>
    <w:rsid w:val="005B30B3"/>
    <w:rsid w:val="005B32B3"/>
    <w:rsid w:val="005B34BD"/>
    <w:rsid w:val="005B358C"/>
    <w:rsid w:val="005B4284"/>
    <w:rsid w:val="005B4756"/>
    <w:rsid w:val="005B5063"/>
    <w:rsid w:val="005B5C06"/>
    <w:rsid w:val="005B6D58"/>
    <w:rsid w:val="005B7328"/>
    <w:rsid w:val="005C1659"/>
    <w:rsid w:val="005C16C7"/>
    <w:rsid w:val="005C19CE"/>
    <w:rsid w:val="005C1B94"/>
    <w:rsid w:val="005C1D12"/>
    <w:rsid w:val="005C1D60"/>
    <w:rsid w:val="005C25DF"/>
    <w:rsid w:val="005C32F7"/>
    <w:rsid w:val="005C53DD"/>
    <w:rsid w:val="005C599F"/>
    <w:rsid w:val="005C5C19"/>
    <w:rsid w:val="005C5E60"/>
    <w:rsid w:val="005C5FB7"/>
    <w:rsid w:val="005C5FF3"/>
    <w:rsid w:val="005C689B"/>
    <w:rsid w:val="005D0494"/>
    <w:rsid w:val="005D1508"/>
    <w:rsid w:val="005D1C36"/>
    <w:rsid w:val="005D2332"/>
    <w:rsid w:val="005D2907"/>
    <w:rsid w:val="005D336C"/>
    <w:rsid w:val="005D3B3B"/>
    <w:rsid w:val="005D4103"/>
    <w:rsid w:val="005D4A39"/>
    <w:rsid w:val="005D56E0"/>
    <w:rsid w:val="005D624F"/>
    <w:rsid w:val="005D6253"/>
    <w:rsid w:val="005D66D6"/>
    <w:rsid w:val="005D671C"/>
    <w:rsid w:val="005D6D51"/>
    <w:rsid w:val="005D7239"/>
    <w:rsid w:val="005D796A"/>
    <w:rsid w:val="005D7B9C"/>
    <w:rsid w:val="005E0593"/>
    <w:rsid w:val="005E0D9C"/>
    <w:rsid w:val="005E1794"/>
    <w:rsid w:val="005E1AE4"/>
    <w:rsid w:val="005E24C6"/>
    <w:rsid w:val="005E275E"/>
    <w:rsid w:val="005E27F2"/>
    <w:rsid w:val="005E2BC1"/>
    <w:rsid w:val="005E2BF3"/>
    <w:rsid w:val="005E2EA2"/>
    <w:rsid w:val="005E3A9D"/>
    <w:rsid w:val="005E453E"/>
    <w:rsid w:val="005E567C"/>
    <w:rsid w:val="005E5B8A"/>
    <w:rsid w:val="005E6A74"/>
    <w:rsid w:val="005E6ABE"/>
    <w:rsid w:val="005E7BA2"/>
    <w:rsid w:val="005F0327"/>
    <w:rsid w:val="005F0962"/>
    <w:rsid w:val="005F0C53"/>
    <w:rsid w:val="005F1C82"/>
    <w:rsid w:val="005F1CE7"/>
    <w:rsid w:val="005F1E43"/>
    <w:rsid w:val="005F2152"/>
    <w:rsid w:val="005F295F"/>
    <w:rsid w:val="005F3384"/>
    <w:rsid w:val="005F3B20"/>
    <w:rsid w:val="005F3B3B"/>
    <w:rsid w:val="005F3FE0"/>
    <w:rsid w:val="005F4056"/>
    <w:rsid w:val="005F40C3"/>
    <w:rsid w:val="005F4978"/>
    <w:rsid w:val="005F4A88"/>
    <w:rsid w:val="005F574B"/>
    <w:rsid w:val="005F57B7"/>
    <w:rsid w:val="005F5F8D"/>
    <w:rsid w:val="005F622E"/>
    <w:rsid w:val="005F6314"/>
    <w:rsid w:val="005F7626"/>
    <w:rsid w:val="005F7771"/>
    <w:rsid w:val="005F7783"/>
    <w:rsid w:val="005F78B5"/>
    <w:rsid w:val="005F7F0E"/>
    <w:rsid w:val="0060010B"/>
    <w:rsid w:val="006009CE"/>
    <w:rsid w:val="00600F9B"/>
    <w:rsid w:val="0060101F"/>
    <w:rsid w:val="0060153C"/>
    <w:rsid w:val="0060244A"/>
    <w:rsid w:val="0060266A"/>
    <w:rsid w:val="006031CB"/>
    <w:rsid w:val="0060362D"/>
    <w:rsid w:val="00603902"/>
    <w:rsid w:val="00603F42"/>
    <w:rsid w:val="006044E5"/>
    <w:rsid w:val="00605124"/>
    <w:rsid w:val="00606628"/>
    <w:rsid w:val="006066C2"/>
    <w:rsid w:val="00606C8F"/>
    <w:rsid w:val="00607487"/>
    <w:rsid w:val="006106BC"/>
    <w:rsid w:val="0061144E"/>
    <w:rsid w:val="00611C2E"/>
    <w:rsid w:val="00612204"/>
    <w:rsid w:val="006126DE"/>
    <w:rsid w:val="006127DD"/>
    <w:rsid w:val="00612C87"/>
    <w:rsid w:val="00612FEE"/>
    <w:rsid w:val="00613F07"/>
    <w:rsid w:val="0061402C"/>
    <w:rsid w:val="00614B9D"/>
    <w:rsid w:val="0061543F"/>
    <w:rsid w:val="006157A9"/>
    <w:rsid w:val="00615E27"/>
    <w:rsid w:val="006166DF"/>
    <w:rsid w:val="00616B6A"/>
    <w:rsid w:val="006170AB"/>
    <w:rsid w:val="00617C11"/>
    <w:rsid w:val="00617EB2"/>
    <w:rsid w:val="006205B3"/>
    <w:rsid w:val="006209D6"/>
    <w:rsid w:val="00620AF6"/>
    <w:rsid w:val="00620C7E"/>
    <w:rsid w:val="006216DA"/>
    <w:rsid w:val="00621B8B"/>
    <w:rsid w:val="0062204B"/>
    <w:rsid w:val="00622271"/>
    <w:rsid w:val="00624694"/>
    <w:rsid w:val="00624831"/>
    <w:rsid w:val="00624B38"/>
    <w:rsid w:val="00624B4A"/>
    <w:rsid w:val="006252F3"/>
    <w:rsid w:val="00625886"/>
    <w:rsid w:val="00625B1C"/>
    <w:rsid w:val="00625D6C"/>
    <w:rsid w:val="00626028"/>
    <w:rsid w:val="00626106"/>
    <w:rsid w:val="006261C3"/>
    <w:rsid w:val="00626D84"/>
    <w:rsid w:val="00627AE2"/>
    <w:rsid w:val="006310B8"/>
    <w:rsid w:val="006324DE"/>
    <w:rsid w:val="00632892"/>
    <w:rsid w:val="0063357C"/>
    <w:rsid w:val="00633F1B"/>
    <w:rsid w:val="00634871"/>
    <w:rsid w:val="00634CFA"/>
    <w:rsid w:val="00635C70"/>
    <w:rsid w:val="006360A2"/>
    <w:rsid w:val="00636705"/>
    <w:rsid w:val="00637207"/>
    <w:rsid w:val="00637ABC"/>
    <w:rsid w:val="00637B73"/>
    <w:rsid w:val="00637C85"/>
    <w:rsid w:val="00637D8F"/>
    <w:rsid w:val="0064042D"/>
    <w:rsid w:val="006404CD"/>
    <w:rsid w:val="006405FE"/>
    <w:rsid w:val="006407EB"/>
    <w:rsid w:val="00641909"/>
    <w:rsid w:val="006419EC"/>
    <w:rsid w:val="00642328"/>
    <w:rsid w:val="006427F2"/>
    <w:rsid w:val="00643B29"/>
    <w:rsid w:val="00643E3F"/>
    <w:rsid w:val="00643F43"/>
    <w:rsid w:val="00644695"/>
    <w:rsid w:val="0064469B"/>
    <w:rsid w:val="006451FA"/>
    <w:rsid w:val="00645BD4"/>
    <w:rsid w:val="006466BC"/>
    <w:rsid w:val="006467DD"/>
    <w:rsid w:val="00646C10"/>
    <w:rsid w:val="00647279"/>
    <w:rsid w:val="006475A0"/>
    <w:rsid w:val="00647633"/>
    <w:rsid w:val="00647F9B"/>
    <w:rsid w:val="00650B12"/>
    <w:rsid w:val="006512E4"/>
    <w:rsid w:val="00651D89"/>
    <w:rsid w:val="006521C5"/>
    <w:rsid w:val="006524E3"/>
    <w:rsid w:val="0065386A"/>
    <w:rsid w:val="00653A6B"/>
    <w:rsid w:val="006547EB"/>
    <w:rsid w:val="006548E7"/>
    <w:rsid w:val="006557FF"/>
    <w:rsid w:val="0065596D"/>
    <w:rsid w:val="006561D0"/>
    <w:rsid w:val="00656D8C"/>
    <w:rsid w:val="00656FAD"/>
    <w:rsid w:val="0065755C"/>
    <w:rsid w:val="00657711"/>
    <w:rsid w:val="00657AD6"/>
    <w:rsid w:val="00660802"/>
    <w:rsid w:val="00661139"/>
    <w:rsid w:val="00661389"/>
    <w:rsid w:val="006625CB"/>
    <w:rsid w:val="00663144"/>
    <w:rsid w:val="00663631"/>
    <w:rsid w:val="00664283"/>
    <w:rsid w:val="00664A37"/>
    <w:rsid w:val="00664FD2"/>
    <w:rsid w:val="0066534D"/>
    <w:rsid w:val="00665D35"/>
    <w:rsid w:val="00667D6A"/>
    <w:rsid w:val="00670053"/>
    <w:rsid w:val="00670AF0"/>
    <w:rsid w:val="0067157E"/>
    <w:rsid w:val="006715B3"/>
    <w:rsid w:val="00671639"/>
    <w:rsid w:val="0067256A"/>
    <w:rsid w:val="00672780"/>
    <w:rsid w:val="006747D5"/>
    <w:rsid w:val="00674C46"/>
    <w:rsid w:val="00675DA9"/>
    <w:rsid w:val="00675E8B"/>
    <w:rsid w:val="00676156"/>
    <w:rsid w:val="006763D3"/>
    <w:rsid w:val="0067680B"/>
    <w:rsid w:val="006768FF"/>
    <w:rsid w:val="00677BB9"/>
    <w:rsid w:val="00677EB4"/>
    <w:rsid w:val="0068003D"/>
    <w:rsid w:val="006817A7"/>
    <w:rsid w:val="0068312B"/>
    <w:rsid w:val="006831AC"/>
    <w:rsid w:val="00683B9C"/>
    <w:rsid w:val="00683D8B"/>
    <w:rsid w:val="00684048"/>
    <w:rsid w:val="00684B63"/>
    <w:rsid w:val="00685569"/>
    <w:rsid w:val="006857BD"/>
    <w:rsid w:val="0068598B"/>
    <w:rsid w:val="0068690D"/>
    <w:rsid w:val="00686951"/>
    <w:rsid w:val="00686A4D"/>
    <w:rsid w:val="00686E6C"/>
    <w:rsid w:val="0068725F"/>
    <w:rsid w:val="00687ABB"/>
    <w:rsid w:val="00687FB5"/>
    <w:rsid w:val="006903D3"/>
    <w:rsid w:val="006904AB"/>
    <w:rsid w:val="00691056"/>
    <w:rsid w:val="00691483"/>
    <w:rsid w:val="006915B5"/>
    <w:rsid w:val="00691E97"/>
    <w:rsid w:val="00692106"/>
    <w:rsid w:val="00693177"/>
    <w:rsid w:val="006948E2"/>
    <w:rsid w:val="00694E47"/>
    <w:rsid w:val="00695407"/>
    <w:rsid w:val="00696D74"/>
    <w:rsid w:val="00697511"/>
    <w:rsid w:val="0069DC1D"/>
    <w:rsid w:val="006A0731"/>
    <w:rsid w:val="006A07BD"/>
    <w:rsid w:val="006A0A9A"/>
    <w:rsid w:val="006A0C66"/>
    <w:rsid w:val="006A0E81"/>
    <w:rsid w:val="006A0EAF"/>
    <w:rsid w:val="006A0F16"/>
    <w:rsid w:val="006A1050"/>
    <w:rsid w:val="006A1604"/>
    <w:rsid w:val="006A1A53"/>
    <w:rsid w:val="006A2020"/>
    <w:rsid w:val="006A213B"/>
    <w:rsid w:val="006A31A5"/>
    <w:rsid w:val="006A4C23"/>
    <w:rsid w:val="006A5059"/>
    <w:rsid w:val="006A5B35"/>
    <w:rsid w:val="006A5E35"/>
    <w:rsid w:val="006A68E5"/>
    <w:rsid w:val="006A6C44"/>
    <w:rsid w:val="006A78BC"/>
    <w:rsid w:val="006A7E61"/>
    <w:rsid w:val="006B0199"/>
    <w:rsid w:val="006B1173"/>
    <w:rsid w:val="006B13B8"/>
    <w:rsid w:val="006B1577"/>
    <w:rsid w:val="006B1728"/>
    <w:rsid w:val="006B1B18"/>
    <w:rsid w:val="006B2481"/>
    <w:rsid w:val="006B2499"/>
    <w:rsid w:val="006B24A7"/>
    <w:rsid w:val="006B2576"/>
    <w:rsid w:val="006B268F"/>
    <w:rsid w:val="006B29E5"/>
    <w:rsid w:val="006B3C03"/>
    <w:rsid w:val="006B400D"/>
    <w:rsid w:val="006B46E0"/>
    <w:rsid w:val="006B51B2"/>
    <w:rsid w:val="006B5208"/>
    <w:rsid w:val="006B5280"/>
    <w:rsid w:val="006B52E5"/>
    <w:rsid w:val="006B5B79"/>
    <w:rsid w:val="006B5D49"/>
    <w:rsid w:val="006B5F9F"/>
    <w:rsid w:val="006B648D"/>
    <w:rsid w:val="006C013B"/>
    <w:rsid w:val="006C0A75"/>
    <w:rsid w:val="006C0FCB"/>
    <w:rsid w:val="006C11D5"/>
    <w:rsid w:val="006C1986"/>
    <w:rsid w:val="006C1CA1"/>
    <w:rsid w:val="006C22B0"/>
    <w:rsid w:val="006C2549"/>
    <w:rsid w:val="006C29DE"/>
    <w:rsid w:val="006C3D05"/>
    <w:rsid w:val="006C4193"/>
    <w:rsid w:val="006C41BE"/>
    <w:rsid w:val="006C556A"/>
    <w:rsid w:val="006C5578"/>
    <w:rsid w:val="006C573B"/>
    <w:rsid w:val="006C692A"/>
    <w:rsid w:val="006C694C"/>
    <w:rsid w:val="006C6BFA"/>
    <w:rsid w:val="006C6E6D"/>
    <w:rsid w:val="006C778C"/>
    <w:rsid w:val="006C7B23"/>
    <w:rsid w:val="006D0AA4"/>
    <w:rsid w:val="006D0BE9"/>
    <w:rsid w:val="006D0C16"/>
    <w:rsid w:val="006D13DC"/>
    <w:rsid w:val="006D16E6"/>
    <w:rsid w:val="006D23C2"/>
    <w:rsid w:val="006D23C8"/>
    <w:rsid w:val="006D3514"/>
    <w:rsid w:val="006D3A43"/>
    <w:rsid w:val="006D4577"/>
    <w:rsid w:val="006D64C4"/>
    <w:rsid w:val="006D6B63"/>
    <w:rsid w:val="006D6D11"/>
    <w:rsid w:val="006D7381"/>
    <w:rsid w:val="006D7635"/>
    <w:rsid w:val="006E01BA"/>
    <w:rsid w:val="006E0357"/>
    <w:rsid w:val="006E0414"/>
    <w:rsid w:val="006E08DE"/>
    <w:rsid w:val="006E0BC4"/>
    <w:rsid w:val="006E1995"/>
    <w:rsid w:val="006E25B9"/>
    <w:rsid w:val="006E2810"/>
    <w:rsid w:val="006E3127"/>
    <w:rsid w:val="006E36FC"/>
    <w:rsid w:val="006E39A8"/>
    <w:rsid w:val="006E3BDC"/>
    <w:rsid w:val="006E3D8A"/>
    <w:rsid w:val="006E4432"/>
    <w:rsid w:val="006E4A61"/>
    <w:rsid w:val="006E4BC3"/>
    <w:rsid w:val="006E55AF"/>
    <w:rsid w:val="006E56AB"/>
    <w:rsid w:val="006E5A4F"/>
    <w:rsid w:val="006E663E"/>
    <w:rsid w:val="006E69F5"/>
    <w:rsid w:val="006F0003"/>
    <w:rsid w:val="006F068B"/>
    <w:rsid w:val="006F0A80"/>
    <w:rsid w:val="006F0E17"/>
    <w:rsid w:val="006F0ECE"/>
    <w:rsid w:val="006F1AE6"/>
    <w:rsid w:val="006F1AF5"/>
    <w:rsid w:val="006F1FF0"/>
    <w:rsid w:val="006F278C"/>
    <w:rsid w:val="006F3115"/>
    <w:rsid w:val="006F4388"/>
    <w:rsid w:val="006F4487"/>
    <w:rsid w:val="006F4764"/>
    <w:rsid w:val="006F51F1"/>
    <w:rsid w:val="006F5548"/>
    <w:rsid w:val="006F58C0"/>
    <w:rsid w:val="006F5DFB"/>
    <w:rsid w:val="006F603D"/>
    <w:rsid w:val="006F6067"/>
    <w:rsid w:val="006F6AA6"/>
    <w:rsid w:val="006F7970"/>
    <w:rsid w:val="0070062C"/>
    <w:rsid w:val="00701A55"/>
    <w:rsid w:val="00701CE7"/>
    <w:rsid w:val="00702799"/>
    <w:rsid w:val="00704114"/>
    <w:rsid w:val="007041E5"/>
    <w:rsid w:val="007047BC"/>
    <w:rsid w:val="00704A38"/>
    <w:rsid w:val="00704F56"/>
    <w:rsid w:val="0070506B"/>
    <w:rsid w:val="0070509B"/>
    <w:rsid w:val="007051BF"/>
    <w:rsid w:val="00705562"/>
    <w:rsid w:val="007064A0"/>
    <w:rsid w:val="007065C3"/>
    <w:rsid w:val="007067DC"/>
    <w:rsid w:val="007105D2"/>
    <w:rsid w:val="0071079A"/>
    <w:rsid w:val="00710AE0"/>
    <w:rsid w:val="0071109A"/>
    <w:rsid w:val="00711EE9"/>
    <w:rsid w:val="00712945"/>
    <w:rsid w:val="0071363E"/>
    <w:rsid w:val="007142EE"/>
    <w:rsid w:val="007148B9"/>
    <w:rsid w:val="00715290"/>
    <w:rsid w:val="00716588"/>
    <w:rsid w:val="007166DE"/>
    <w:rsid w:val="007169FD"/>
    <w:rsid w:val="0071702C"/>
    <w:rsid w:val="007176E9"/>
    <w:rsid w:val="0071795A"/>
    <w:rsid w:val="00717C2C"/>
    <w:rsid w:val="00717E4D"/>
    <w:rsid w:val="00717F0E"/>
    <w:rsid w:val="00717FF2"/>
    <w:rsid w:val="007200D8"/>
    <w:rsid w:val="00720E9D"/>
    <w:rsid w:val="00721158"/>
    <w:rsid w:val="00721445"/>
    <w:rsid w:val="0072198F"/>
    <w:rsid w:val="007220E8"/>
    <w:rsid w:val="00722DE9"/>
    <w:rsid w:val="00723206"/>
    <w:rsid w:val="007236FA"/>
    <w:rsid w:val="00723AE9"/>
    <w:rsid w:val="00724421"/>
    <w:rsid w:val="00724767"/>
    <w:rsid w:val="00724BFF"/>
    <w:rsid w:val="00724D61"/>
    <w:rsid w:val="00724E2E"/>
    <w:rsid w:val="00724FE0"/>
    <w:rsid w:val="00725096"/>
    <w:rsid w:val="007251FE"/>
    <w:rsid w:val="0072522B"/>
    <w:rsid w:val="00725BF7"/>
    <w:rsid w:val="007263B9"/>
    <w:rsid w:val="00726B9B"/>
    <w:rsid w:val="007271E2"/>
    <w:rsid w:val="007279B6"/>
    <w:rsid w:val="00727D03"/>
    <w:rsid w:val="00730044"/>
    <w:rsid w:val="0073030C"/>
    <w:rsid w:val="00730420"/>
    <w:rsid w:val="00730447"/>
    <w:rsid w:val="0073084F"/>
    <w:rsid w:val="0073087C"/>
    <w:rsid w:val="00730D4A"/>
    <w:rsid w:val="00731201"/>
    <w:rsid w:val="00732166"/>
    <w:rsid w:val="0073247F"/>
    <w:rsid w:val="0073322E"/>
    <w:rsid w:val="007337ED"/>
    <w:rsid w:val="00733AF7"/>
    <w:rsid w:val="00733B8F"/>
    <w:rsid w:val="00733C17"/>
    <w:rsid w:val="00733CE6"/>
    <w:rsid w:val="00736710"/>
    <w:rsid w:val="007369A6"/>
    <w:rsid w:val="007369F6"/>
    <w:rsid w:val="00737BAA"/>
    <w:rsid w:val="007407DD"/>
    <w:rsid w:val="00741D89"/>
    <w:rsid w:val="00741E9F"/>
    <w:rsid w:val="007422C2"/>
    <w:rsid w:val="00742C1A"/>
    <w:rsid w:val="0074537A"/>
    <w:rsid w:val="00745819"/>
    <w:rsid w:val="00745BA7"/>
    <w:rsid w:val="00745DD3"/>
    <w:rsid w:val="007469FB"/>
    <w:rsid w:val="00747120"/>
    <w:rsid w:val="00747668"/>
    <w:rsid w:val="00747DA6"/>
    <w:rsid w:val="007505A2"/>
    <w:rsid w:val="00751323"/>
    <w:rsid w:val="007515BE"/>
    <w:rsid w:val="00751670"/>
    <w:rsid w:val="007529FC"/>
    <w:rsid w:val="00752ADF"/>
    <w:rsid w:val="00752E45"/>
    <w:rsid w:val="00753753"/>
    <w:rsid w:val="00753D7B"/>
    <w:rsid w:val="00754012"/>
    <w:rsid w:val="00754C5B"/>
    <w:rsid w:val="00754E43"/>
    <w:rsid w:val="007550D2"/>
    <w:rsid w:val="00755534"/>
    <w:rsid w:val="00755E8D"/>
    <w:rsid w:val="00756976"/>
    <w:rsid w:val="00756DD1"/>
    <w:rsid w:val="00757995"/>
    <w:rsid w:val="007601E6"/>
    <w:rsid w:val="007607AD"/>
    <w:rsid w:val="007616FC"/>
    <w:rsid w:val="00761E49"/>
    <w:rsid w:val="00761FA8"/>
    <w:rsid w:val="00763008"/>
    <w:rsid w:val="0076344F"/>
    <w:rsid w:val="00763507"/>
    <w:rsid w:val="00763836"/>
    <w:rsid w:val="007638A4"/>
    <w:rsid w:val="00764077"/>
    <w:rsid w:val="00764220"/>
    <w:rsid w:val="0076458B"/>
    <w:rsid w:val="00764E03"/>
    <w:rsid w:val="00765752"/>
    <w:rsid w:val="0076584B"/>
    <w:rsid w:val="007666A7"/>
    <w:rsid w:val="00766830"/>
    <w:rsid w:val="00767159"/>
    <w:rsid w:val="0076720E"/>
    <w:rsid w:val="0076729A"/>
    <w:rsid w:val="007679F4"/>
    <w:rsid w:val="00767CE1"/>
    <w:rsid w:val="007709C5"/>
    <w:rsid w:val="00771146"/>
    <w:rsid w:val="00771447"/>
    <w:rsid w:val="00771A4E"/>
    <w:rsid w:val="00771AB7"/>
    <w:rsid w:val="00771F12"/>
    <w:rsid w:val="0077292E"/>
    <w:rsid w:val="00772975"/>
    <w:rsid w:val="0077377B"/>
    <w:rsid w:val="00773CB6"/>
    <w:rsid w:val="00773E0C"/>
    <w:rsid w:val="007749E2"/>
    <w:rsid w:val="00774B8D"/>
    <w:rsid w:val="00775790"/>
    <w:rsid w:val="00775B89"/>
    <w:rsid w:val="00775EAF"/>
    <w:rsid w:val="007762A8"/>
    <w:rsid w:val="0077649D"/>
    <w:rsid w:val="00776763"/>
    <w:rsid w:val="0077687E"/>
    <w:rsid w:val="00776C41"/>
    <w:rsid w:val="00776F29"/>
    <w:rsid w:val="0077717E"/>
    <w:rsid w:val="0077784B"/>
    <w:rsid w:val="0078065C"/>
    <w:rsid w:val="00780B07"/>
    <w:rsid w:val="0078107D"/>
    <w:rsid w:val="007817D2"/>
    <w:rsid w:val="00781B1A"/>
    <w:rsid w:val="00781BB9"/>
    <w:rsid w:val="00781DD5"/>
    <w:rsid w:val="00781E04"/>
    <w:rsid w:val="00782CCA"/>
    <w:rsid w:val="00783B58"/>
    <w:rsid w:val="0078509B"/>
    <w:rsid w:val="0078576F"/>
    <w:rsid w:val="00785E53"/>
    <w:rsid w:val="00785F3B"/>
    <w:rsid w:val="0078616B"/>
    <w:rsid w:val="007862D7"/>
    <w:rsid w:val="00786595"/>
    <w:rsid w:val="007873B4"/>
    <w:rsid w:val="00787B18"/>
    <w:rsid w:val="00791079"/>
    <w:rsid w:val="007913D3"/>
    <w:rsid w:val="007913E1"/>
    <w:rsid w:val="00791527"/>
    <w:rsid w:val="00792033"/>
    <w:rsid w:val="00792DB4"/>
    <w:rsid w:val="0079347E"/>
    <w:rsid w:val="00793E5C"/>
    <w:rsid w:val="00793FB4"/>
    <w:rsid w:val="00794337"/>
    <w:rsid w:val="0079442A"/>
    <w:rsid w:val="007956D4"/>
    <w:rsid w:val="00795866"/>
    <w:rsid w:val="00795CFE"/>
    <w:rsid w:val="0079680C"/>
    <w:rsid w:val="007976D1"/>
    <w:rsid w:val="007A0058"/>
    <w:rsid w:val="007A04BF"/>
    <w:rsid w:val="007A117F"/>
    <w:rsid w:val="007A189A"/>
    <w:rsid w:val="007A1DE0"/>
    <w:rsid w:val="007A23AC"/>
    <w:rsid w:val="007A2473"/>
    <w:rsid w:val="007A306C"/>
    <w:rsid w:val="007A3844"/>
    <w:rsid w:val="007A435C"/>
    <w:rsid w:val="007A5B53"/>
    <w:rsid w:val="007A60BF"/>
    <w:rsid w:val="007A634F"/>
    <w:rsid w:val="007A6B2D"/>
    <w:rsid w:val="007A6C78"/>
    <w:rsid w:val="007A72D3"/>
    <w:rsid w:val="007A7FDB"/>
    <w:rsid w:val="007B02E8"/>
    <w:rsid w:val="007B0357"/>
    <w:rsid w:val="007B1420"/>
    <w:rsid w:val="007B14BD"/>
    <w:rsid w:val="007B1926"/>
    <w:rsid w:val="007B2D73"/>
    <w:rsid w:val="007B37F5"/>
    <w:rsid w:val="007B3A55"/>
    <w:rsid w:val="007B4757"/>
    <w:rsid w:val="007B4E0A"/>
    <w:rsid w:val="007B4EC8"/>
    <w:rsid w:val="007B503E"/>
    <w:rsid w:val="007B6D16"/>
    <w:rsid w:val="007B6FC8"/>
    <w:rsid w:val="007B751E"/>
    <w:rsid w:val="007B7B0C"/>
    <w:rsid w:val="007B7C8F"/>
    <w:rsid w:val="007C0A1E"/>
    <w:rsid w:val="007C0DAE"/>
    <w:rsid w:val="007C1486"/>
    <w:rsid w:val="007C15B0"/>
    <w:rsid w:val="007C29A8"/>
    <w:rsid w:val="007C2C8E"/>
    <w:rsid w:val="007C34A0"/>
    <w:rsid w:val="007C3A2A"/>
    <w:rsid w:val="007C42D5"/>
    <w:rsid w:val="007C43B8"/>
    <w:rsid w:val="007C458C"/>
    <w:rsid w:val="007C48D3"/>
    <w:rsid w:val="007C49BF"/>
    <w:rsid w:val="007C686D"/>
    <w:rsid w:val="007C69D8"/>
    <w:rsid w:val="007C6C9B"/>
    <w:rsid w:val="007C6FD1"/>
    <w:rsid w:val="007C752F"/>
    <w:rsid w:val="007C7690"/>
    <w:rsid w:val="007C7772"/>
    <w:rsid w:val="007D05FA"/>
    <w:rsid w:val="007D13F4"/>
    <w:rsid w:val="007D16DF"/>
    <w:rsid w:val="007D1F60"/>
    <w:rsid w:val="007D201D"/>
    <w:rsid w:val="007D218B"/>
    <w:rsid w:val="007D29A2"/>
    <w:rsid w:val="007D38DB"/>
    <w:rsid w:val="007D4896"/>
    <w:rsid w:val="007D4E4B"/>
    <w:rsid w:val="007D4ED4"/>
    <w:rsid w:val="007D59D1"/>
    <w:rsid w:val="007D5EC4"/>
    <w:rsid w:val="007D694A"/>
    <w:rsid w:val="007D6FBF"/>
    <w:rsid w:val="007D7396"/>
    <w:rsid w:val="007D74E5"/>
    <w:rsid w:val="007D784B"/>
    <w:rsid w:val="007E0AB1"/>
    <w:rsid w:val="007E1690"/>
    <w:rsid w:val="007E18C7"/>
    <w:rsid w:val="007E1DAF"/>
    <w:rsid w:val="007E2D4B"/>
    <w:rsid w:val="007E2F2E"/>
    <w:rsid w:val="007E2F38"/>
    <w:rsid w:val="007E30A1"/>
    <w:rsid w:val="007E379A"/>
    <w:rsid w:val="007E417F"/>
    <w:rsid w:val="007E5306"/>
    <w:rsid w:val="007E56A2"/>
    <w:rsid w:val="007E6446"/>
    <w:rsid w:val="007E6C0A"/>
    <w:rsid w:val="007E6DAA"/>
    <w:rsid w:val="007E7594"/>
    <w:rsid w:val="007E75D2"/>
    <w:rsid w:val="007E7852"/>
    <w:rsid w:val="007E7B9B"/>
    <w:rsid w:val="007E7E4A"/>
    <w:rsid w:val="007E7F2C"/>
    <w:rsid w:val="007F08A3"/>
    <w:rsid w:val="007F153C"/>
    <w:rsid w:val="007F21B6"/>
    <w:rsid w:val="007F26CD"/>
    <w:rsid w:val="007F27AF"/>
    <w:rsid w:val="007F337B"/>
    <w:rsid w:val="007F3425"/>
    <w:rsid w:val="007F3954"/>
    <w:rsid w:val="007F3F96"/>
    <w:rsid w:val="007F526E"/>
    <w:rsid w:val="007F639A"/>
    <w:rsid w:val="007F6DB2"/>
    <w:rsid w:val="0080126E"/>
    <w:rsid w:val="0080127C"/>
    <w:rsid w:val="008012A5"/>
    <w:rsid w:val="00801788"/>
    <w:rsid w:val="008018A9"/>
    <w:rsid w:val="00801C54"/>
    <w:rsid w:val="00801E0C"/>
    <w:rsid w:val="00803058"/>
    <w:rsid w:val="0080310C"/>
    <w:rsid w:val="008039E3"/>
    <w:rsid w:val="00803BC6"/>
    <w:rsid w:val="008040BA"/>
    <w:rsid w:val="00804EEE"/>
    <w:rsid w:val="00805074"/>
    <w:rsid w:val="008051B6"/>
    <w:rsid w:val="008059C1"/>
    <w:rsid w:val="00805F2D"/>
    <w:rsid w:val="00806B0F"/>
    <w:rsid w:val="00806B8D"/>
    <w:rsid w:val="00807E68"/>
    <w:rsid w:val="00808BC7"/>
    <w:rsid w:val="008101B8"/>
    <w:rsid w:val="00810B55"/>
    <w:rsid w:val="008115B5"/>
    <w:rsid w:val="0081266B"/>
    <w:rsid w:val="00812909"/>
    <w:rsid w:val="00812F66"/>
    <w:rsid w:val="00813607"/>
    <w:rsid w:val="0081410C"/>
    <w:rsid w:val="00814A20"/>
    <w:rsid w:val="00814CD5"/>
    <w:rsid w:val="0081531F"/>
    <w:rsid w:val="008161D2"/>
    <w:rsid w:val="008162C7"/>
    <w:rsid w:val="00817415"/>
    <w:rsid w:val="00817529"/>
    <w:rsid w:val="008177F5"/>
    <w:rsid w:val="00820305"/>
    <w:rsid w:val="00820D2F"/>
    <w:rsid w:val="00821321"/>
    <w:rsid w:val="00821397"/>
    <w:rsid w:val="0082146D"/>
    <w:rsid w:val="00821804"/>
    <w:rsid w:val="00821F0E"/>
    <w:rsid w:val="00822047"/>
    <w:rsid w:val="00822483"/>
    <w:rsid w:val="0082339C"/>
    <w:rsid w:val="0082402B"/>
    <w:rsid w:val="00824350"/>
    <w:rsid w:val="008245A8"/>
    <w:rsid w:val="00824B01"/>
    <w:rsid w:val="00824CE6"/>
    <w:rsid w:val="00824ED7"/>
    <w:rsid w:val="0082527D"/>
    <w:rsid w:val="00826009"/>
    <w:rsid w:val="00826C10"/>
    <w:rsid w:val="00826E18"/>
    <w:rsid w:val="00827133"/>
    <w:rsid w:val="00827744"/>
    <w:rsid w:val="00827EF0"/>
    <w:rsid w:val="00830889"/>
    <w:rsid w:val="00830CB5"/>
    <w:rsid w:val="00830DBF"/>
    <w:rsid w:val="00831D16"/>
    <w:rsid w:val="00832342"/>
    <w:rsid w:val="00832ABF"/>
    <w:rsid w:val="00832AF8"/>
    <w:rsid w:val="00833D5B"/>
    <w:rsid w:val="00834628"/>
    <w:rsid w:val="00834700"/>
    <w:rsid w:val="00834CE8"/>
    <w:rsid w:val="008352FC"/>
    <w:rsid w:val="00835567"/>
    <w:rsid w:val="008362BD"/>
    <w:rsid w:val="00836561"/>
    <w:rsid w:val="00836EA0"/>
    <w:rsid w:val="00837646"/>
    <w:rsid w:val="008378BB"/>
    <w:rsid w:val="008379A6"/>
    <w:rsid w:val="00840677"/>
    <w:rsid w:val="00840762"/>
    <w:rsid w:val="00840768"/>
    <w:rsid w:val="008407EB"/>
    <w:rsid w:val="0084158A"/>
    <w:rsid w:val="00841922"/>
    <w:rsid w:val="00842100"/>
    <w:rsid w:val="0084291B"/>
    <w:rsid w:val="00842FBA"/>
    <w:rsid w:val="0084308C"/>
    <w:rsid w:val="008435E4"/>
    <w:rsid w:val="00843962"/>
    <w:rsid w:val="00843AF4"/>
    <w:rsid w:val="00844139"/>
    <w:rsid w:val="00844209"/>
    <w:rsid w:val="00844464"/>
    <w:rsid w:val="008444FB"/>
    <w:rsid w:val="008448F7"/>
    <w:rsid w:val="0084490C"/>
    <w:rsid w:val="00844D98"/>
    <w:rsid w:val="00844E46"/>
    <w:rsid w:val="00845070"/>
    <w:rsid w:val="0084526B"/>
    <w:rsid w:val="00845D48"/>
    <w:rsid w:val="00845D8D"/>
    <w:rsid w:val="00845F43"/>
    <w:rsid w:val="00846996"/>
    <w:rsid w:val="00846B23"/>
    <w:rsid w:val="0084707C"/>
    <w:rsid w:val="008470D0"/>
    <w:rsid w:val="00847398"/>
    <w:rsid w:val="00847A90"/>
    <w:rsid w:val="00850F75"/>
    <w:rsid w:val="00851427"/>
    <w:rsid w:val="00851734"/>
    <w:rsid w:val="00851EEC"/>
    <w:rsid w:val="00852F4A"/>
    <w:rsid w:val="008531DF"/>
    <w:rsid w:val="00853FB3"/>
    <w:rsid w:val="00854B0C"/>
    <w:rsid w:val="008563B5"/>
    <w:rsid w:val="0085652D"/>
    <w:rsid w:val="00856CAA"/>
    <w:rsid w:val="008570B0"/>
    <w:rsid w:val="008600A5"/>
    <w:rsid w:val="00861FC4"/>
    <w:rsid w:val="00862126"/>
    <w:rsid w:val="008621AD"/>
    <w:rsid w:val="00863469"/>
    <w:rsid w:val="00863562"/>
    <w:rsid w:val="008636A6"/>
    <w:rsid w:val="008639FB"/>
    <w:rsid w:val="00864034"/>
    <w:rsid w:val="00864262"/>
    <w:rsid w:val="0086461A"/>
    <w:rsid w:val="00864C5B"/>
    <w:rsid w:val="00866417"/>
    <w:rsid w:val="008668FC"/>
    <w:rsid w:val="00867071"/>
    <w:rsid w:val="0086723B"/>
    <w:rsid w:val="00867C3E"/>
    <w:rsid w:val="00867DB3"/>
    <w:rsid w:val="0087007E"/>
    <w:rsid w:val="0087026C"/>
    <w:rsid w:val="00870B95"/>
    <w:rsid w:val="00871948"/>
    <w:rsid w:val="00871DF5"/>
    <w:rsid w:val="008726BB"/>
    <w:rsid w:val="00872772"/>
    <w:rsid w:val="0087403F"/>
    <w:rsid w:val="008742FF"/>
    <w:rsid w:val="00874467"/>
    <w:rsid w:val="008745BC"/>
    <w:rsid w:val="008746D4"/>
    <w:rsid w:val="00874748"/>
    <w:rsid w:val="00875BA4"/>
    <w:rsid w:val="00876CF0"/>
    <w:rsid w:val="00876EFD"/>
    <w:rsid w:val="0087732A"/>
    <w:rsid w:val="00877E7E"/>
    <w:rsid w:val="00877F6A"/>
    <w:rsid w:val="00880254"/>
    <w:rsid w:val="00880796"/>
    <w:rsid w:val="00880D7E"/>
    <w:rsid w:val="00881082"/>
    <w:rsid w:val="00881A39"/>
    <w:rsid w:val="00881CC9"/>
    <w:rsid w:val="00881D33"/>
    <w:rsid w:val="00882488"/>
    <w:rsid w:val="008829E2"/>
    <w:rsid w:val="00882E39"/>
    <w:rsid w:val="00882E82"/>
    <w:rsid w:val="00883058"/>
    <w:rsid w:val="00883072"/>
    <w:rsid w:val="00883E3B"/>
    <w:rsid w:val="00883E4E"/>
    <w:rsid w:val="00883EEF"/>
    <w:rsid w:val="00884707"/>
    <w:rsid w:val="00884C1A"/>
    <w:rsid w:val="0088558F"/>
    <w:rsid w:val="00885AB1"/>
    <w:rsid w:val="0088663D"/>
    <w:rsid w:val="00887062"/>
    <w:rsid w:val="008878DD"/>
    <w:rsid w:val="00887952"/>
    <w:rsid w:val="00890018"/>
    <w:rsid w:val="00890B0B"/>
    <w:rsid w:val="00890C9A"/>
    <w:rsid w:val="00891E2E"/>
    <w:rsid w:val="0089238A"/>
    <w:rsid w:val="00892BAE"/>
    <w:rsid w:val="00893061"/>
    <w:rsid w:val="0089412E"/>
    <w:rsid w:val="008947DD"/>
    <w:rsid w:val="00894FC2"/>
    <w:rsid w:val="00895255"/>
    <w:rsid w:val="00895262"/>
    <w:rsid w:val="00895AF2"/>
    <w:rsid w:val="00895C63"/>
    <w:rsid w:val="00896A19"/>
    <w:rsid w:val="00896A85"/>
    <w:rsid w:val="00897147"/>
    <w:rsid w:val="008973AC"/>
    <w:rsid w:val="008974DE"/>
    <w:rsid w:val="008977B4"/>
    <w:rsid w:val="0089793B"/>
    <w:rsid w:val="00897F7F"/>
    <w:rsid w:val="008A02B0"/>
    <w:rsid w:val="008A04BC"/>
    <w:rsid w:val="008A097C"/>
    <w:rsid w:val="008A0E8B"/>
    <w:rsid w:val="008A0F45"/>
    <w:rsid w:val="008A1229"/>
    <w:rsid w:val="008A2629"/>
    <w:rsid w:val="008A2ED3"/>
    <w:rsid w:val="008A3C03"/>
    <w:rsid w:val="008A40DA"/>
    <w:rsid w:val="008A42CB"/>
    <w:rsid w:val="008A4341"/>
    <w:rsid w:val="008A4CC9"/>
    <w:rsid w:val="008A56AA"/>
    <w:rsid w:val="008A5745"/>
    <w:rsid w:val="008A594D"/>
    <w:rsid w:val="008A5F4E"/>
    <w:rsid w:val="008A6FDE"/>
    <w:rsid w:val="008A704A"/>
    <w:rsid w:val="008A73A6"/>
    <w:rsid w:val="008A7BC8"/>
    <w:rsid w:val="008B0153"/>
    <w:rsid w:val="008B0601"/>
    <w:rsid w:val="008B08D0"/>
    <w:rsid w:val="008B0975"/>
    <w:rsid w:val="008B0B9B"/>
    <w:rsid w:val="008B1812"/>
    <w:rsid w:val="008B2F99"/>
    <w:rsid w:val="008B33A5"/>
    <w:rsid w:val="008B384B"/>
    <w:rsid w:val="008B3B2C"/>
    <w:rsid w:val="008B3C4E"/>
    <w:rsid w:val="008B46CF"/>
    <w:rsid w:val="008B4ED7"/>
    <w:rsid w:val="008B6C37"/>
    <w:rsid w:val="008B70FA"/>
    <w:rsid w:val="008B7473"/>
    <w:rsid w:val="008B79A0"/>
    <w:rsid w:val="008B7C2D"/>
    <w:rsid w:val="008B7F5A"/>
    <w:rsid w:val="008C1682"/>
    <w:rsid w:val="008C1D69"/>
    <w:rsid w:val="008C2306"/>
    <w:rsid w:val="008C2EB5"/>
    <w:rsid w:val="008C390E"/>
    <w:rsid w:val="008C3B0F"/>
    <w:rsid w:val="008C3D0D"/>
    <w:rsid w:val="008C4120"/>
    <w:rsid w:val="008C422A"/>
    <w:rsid w:val="008C497A"/>
    <w:rsid w:val="008C4CD8"/>
    <w:rsid w:val="008C4DF8"/>
    <w:rsid w:val="008C5180"/>
    <w:rsid w:val="008C56D4"/>
    <w:rsid w:val="008C5946"/>
    <w:rsid w:val="008C5AC4"/>
    <w:rsid w:val="008C5DA1"/>
    <w:rsid w:val="008C5F92"/>
    <w:rsid w:val="008C5FC7"/>
    <w:rsid w:val="008C67D2"/>
    <w:rsid w:val="008C7A42"/>
    <w:rsid w:val="008C7C59"/>
    <w:rsid w:val="008D02E2"/>
    <w:rsid w:val="008D0E4B"/>
    <w:rsid w:val="008D0FD6"/>
    <w:rsid w:val="008D25FF"/>
    <w:rsid w:val="008D2B49"/>
    <w:rsid w:val="008D2E1B"/>
    <w:rsid w:val="008D3A6B"/>
    <w:rsid w:val="008D4CB9"/>
    <w:rsid w:val="008D4E67"/>
    <w:rsid w:val="008D5A97"/>
    <w:rsid w:val="008D5C12"/>
    <w:rsid w:val="008D5CD6"/>
    <w:rsid w:val="008D604C"/>
    <w:rsid w:val="008D6135"/>
    <w:rsid w:val="008D6CDE"/>
    <w:rsid w:val="008D6D5D"/>
    <w:rsid w:val="008D6E94"/>
    <w:rsid w:val="008D6FB0"/>
    <w:rsid w:val="008D7663"/>
    <w:rsid w:val="008D798B"/>
    <w:rsid w:val="008E02C1"/>
    <w:rsid w:val="008E1064"/>
    <w:rsid w:val="008E1998"/>
    <w:rsid w:val="008E1DF9"/>
    <w:rsid w:val="008E2837"/>
    <w:rsid w:val="008E42FE"/>
    <w:rsid w:val="008E4878"/>
    <w:rsid w:val="008E4A0F"/>
    <w:rsid w:val="008E4FC8"/>
    <w:rsid w:val="008E651D"/>
    <w:rsid w:val="008E68D3"/>
    <w:rsid w:val="008E6925"/>
    <w:rsid w:val="008E7A20"/>
    <w:rsid w:val="008F05C5"/>
    <w:rsid w:val="008F0B26"/>
    <w:rsid w:val="008F1450"/>
    <w:rsid w:val="008F148E"/>
    <w:rsid w:val="008F15DC"/>
    <w:rsid w:val="008F1AA6"/>
    <w:rsid w:val="008F21F8"/>
    <w:rsid w:val="008F242F"/>
    <w:rsid w:val="008F30B0"/>
    <w:rsid w:val="008F364A"/>
    <w:rsid w:val="008F364C"/>
    <w:rsid w:val="008F3701"/>
    <w:rsid w:val="008F3EFF"/>
    <w:rsid w:val="008F45D6"/>
    <w:rsid w:val="008F4780"/>
    <w:rsid w:val="008F508D"/>
    <w:rsid w:val="008F5B26"/>
    <w:rsid w:val="008F5E6F"/>
    <w:rsid w:val="008F67B4"/>
    <w:rsid w:val="008F69C1"/>
    <w:rsid w:val="008F74D2"/>
    <w:rsid w:val="008F7738"/>
    <w:rsid w:val="008F7E55"/>
    <w:rsid w:val="0090076F"/>
    <w:rsid w:val="00900A4A"/>
    <w:rsid w:val="00901480"/>
    <w:rsid w:val="00901B86"/>
    <w:rsid w:val="0090269B"/>
    <w:rsid w:val="00902959"/>
    <w:rsid w:val="00903269"/>
    <w:rsid w:val="00903D6F"/>
    <w:rsid w:val="009044FF"/>
    <w:rsid w:val="009048F6"/>
    <w:rsid w:val="00905FAE"/>
    <w:rsid w:val="00906ED5"/>
    <w:rsid w:val="00906F5D"/>
    <w:rsid w:val="009071EF"/>
    <w:rsid w:val="00910787"/>
    <w:rsid w:val="00910ABE"/>
    <w:rsid w:val="009113B5"/>
    <w:rsid w:val="009114E9"/>
    <w:rsid w:val="00911C34"/>
    <w:rsid w:val="00911D6D"/>
    <w:rsid w:val="009123AA"/>
    <w:rsid w:val="009124B1"/>
    <w:rsid w:val="00912572"/>
    <w:rsid w:val="00913DAB"/>
    <w:rsid w:val="009145B4"/>
    <w:rsid w:val="009147CE"/>
    <w:rsid w:val="00914AAC"/>
    <w:rsid w:val="00914D0F"/>
    <w:rsid w:val="00914EB2"/>
    <w:rsid w:val="00915098"/>
    <w:rsid w:val="009150A9"/>
    <w:rsid w:val="0091531A"/>
    <w:rsid w:val="00915590"/>
    <w:rsid w:val="0091679B"/>
    <w:rsid w:val="00916E11"/>
    <w:rsid w:val="0091711D"/>
    <w:rsid w:val="00920058"/>
    <w:rsid w:val="00920087"/>
    <w:rsid w:val="00920FB0"/>
    <w:rsid w:val="00921477"/>
    <w:rsid w:val="00921A47"/>
    <w:rsid w:val="009228B9"/>
    <w:rsid w:val="00922DC4"/>
    <w:rsid w:val="0092349C"/>
    <w:rsid w:val="00924C36"/>
    <w:rsid w:val="00924F97"/>
    <w:rsid w:val="009262B1"/>
    <w:rsid w:val="0092762F"/>
    <w:rsid w:val="009276BE"/>
    <w:rsid w:val="00930205"/>
    <w:rsid w:val="009317F4"/>
    <w:rsid w:val="00931FD6"/>
    <w:rsid w:val="00932C26"/>
    <w:rsid w:val="00932D96"/>
    <w:rsid w:val="0093335F"/>
    <w:rsid w:val="00933CD1"/>
    <w:rsid w:val="00934BBF"/>
    <w:rsid w:val="009354D9"/>
    <w:rsid w:val="009355DC"/>
    <w:rsid w:val="0093572B"/>
    <w:rsid w:val="009357C1"/>
    <w:rsid w:val="00935AA2"/>
    <w:rsid w:val="009376DE"/>
    <w:rsid w:val="00937FE6"/>
    <w:rsid w:val="00940165"/>
    <w:rsid w:val="009402B1"/>
    <w:rsid w:val="009403B6"/>
    <w:rsid w:val="009409F3"/>
    <w:rsid w:val="009410B5"/>
    <w:rsid w:val="0094142C"/>
    <w:rsid w:val="0094223E"/>
    <w:rsid w:val="00943150"/>
    <w:rsid w:val="009431C9"/>
    <w:rsid w:val="00943D0F"/>
    <w:rsid w:val="00943F24"/>
    <w:rsid w:val="009448E7"/>
    <w:rsid w:val="00944B5B"/>
    <w:rsid w:val="00944FE9"/>
    <w:rsid w:val="00945F50"/>
    <w:rsid w:val="009460D1"/>
    <w:rsid w:val="00946E63"/>
    <w:rsid w:val="009479ED"/>
    <w:rsid w:val="009507CD"/>
    <w:rsid w:val="00951C8C"/>
    <w:rsid w:val="00952738"/>
    <w:rsid w:val="0095309A"/>
    <w:rsid w:val="009530C4"/>
    <w:rsid w:val="0095320B"/>
    <w:rsid w:val="00953228"/>
    <w:rsid w:val="009540E3"/>
    <w:rsid w:val="00954B78"/>
    <w:rsid w:val="00955821"/>
    <w:rsid w:val="00955F87"/>
    <w:rsid w:val="00956732"/>
    <w:rsid w:val="0095674E"/>
    <w:rsid w:val="00956C16"/>
    <w:rsid w:val="00956DDB"/>
    <w:rsid w:val="00957C71"/>
    <w:rsid w:val="00957FAD"/>
    <w:rsid w:val="009609FE"/>
    <w:rsid w:val="00960CB8"/>
    <w:rsid w:val="00960F07"/>
    <w:rsid w:val="00960FA1"/>
    <w:rsid w:val="00961571"/>
    <w:rsid w:val="00961C7A"/>
    <w:rsid w:val="00961F55"/>
    <w:rsid w:val="00962012"/>
    <w:rsid w:val="00962289"/>
    <w:rsid w:val="00962AC3"/>
    <w:rsid w:val="00962FF8"/>
    <w:rsid w:val="00963B41"/>
    <w:rsid w:val="00964BEF"/>
    <w:rsid w:val="00965801"/>
    <w:rsid w:val="00965C37"/>
    <w:rsid w:val="00965F23"/>
    <w:rsid w:val="00965FD5"/>
    <w:rsid w:val="009664E8"/>
    <w:rsid w:val="00966A2A"/>
    <w:rsid w:val="00966AE0"/>
    <w:rsid w:val="009673F8"/>
    <w:rsid w:val="0096752E"/>
    <w:rsid w:val="00967546"/>
    <w:rsid w:val="0096791E"/>
    <w:rsid w:val="00970DC9"/>
    <w:rsid w:val="00972289"/>
    <w:rsid w:val="00972502"/>
    <w:rsid w:val="0097252D"/>
    <w:rsid w:val="0097257E"/>
    <w:rsid w:val="00972955"/>
    <w:rsid w:val="009729F8"/>
    <w:rsid w:val="00972A2D"/>
    <w:rsid w:val="00972E21"/>
    <w:rsid w:val="00973372"/>
    <w:rsid w:val="00973968"/>
    <w:rsid w:val="00974852"/>
    <w:rsid w:val="00974AE7"/>
    <w:rsid w:val="0097544A"/>
    <w:rsid w:val="00975D3A"/>
    <w:rsid w:val="009763FC"/>
    <w:rsid w:val="0098081D"/>
    <w:rsid w:val="00980850"/>
    <w:rsid w:val="00982205"/>
    <w:rsid w:val="009826AB"/>
    <w:rsid w:val="00982833"/>
    <w:rsid w:val="00982933"/>
    <w:rsid w:val="00982B4D"/>
    <w:rsid w:val="00982BF2"/>
    <w:rsid w:val="00983201"/>
    <w:rsid w:val="00983552"/>
    <w:rsid w:val="00983C6A"/>
    <w:rsid w:val="00985115"/>
    <w:rsid w:val="0098567C"/>
    <w:rsid w:val="00985A2B"/>
    <w:rsid w:val="00985AF6"/>
    <w:rsid w:val="00985D2B"/>
    <w:rsid w:val="009864F1"/>
    <w:rsid w:val="00986710"/>
    <w:rsid w:val="0098683C"/>
    <w:rsid w:val="00986D60"/>
    <w:rsid w:val="00987C19"/>
    <w:rsid w:val="00987FE6"/>
    <w:rsid w:val="009903AD"/>
    <w:rsid w:val="00990D6A"/>
    <w:rsid w:val="00990E0A"/>
    <w:rsid w:val="009911CF"/>
    <w:rsid w:val="009914DE"/>
    <w:rsid w:val="0099188F"/>
    <w:rsid w:val="009918AB"/>
    <w:rsid w:val="009926AD"/>
    <w:rsid w:val="00993D09"/>
    <w:rsid w:val="00994396"/>
    <w:rsid w:val="009946C6"/>
    <w:rsid w:val="00994CD6"/>
    <w:rsid w:val="00995742"/>
    <w:rsid w:val="00995E75"/>
    <w:rsid w:val="00996217"/>
    <w:rsid w:val="0099700C"/>
    <w:rsid w:val="00997321"/>
    <w:rsid w:val="0099763D"/>
    <w:rsid w:val="009A0564"/>
    <w:rsid w:val="009A0926"/>
    <w:rsid w:val="009A0E6F"/>
    <w:rsid w:val="009A0FFB"/>
    <w:rsid w:val="009A23C7"/>
    <w:rsid w:val="009A2F07"/>
    <w:rsid w:val="009A3695"/>
    <w:rsid w:val="009A3D55"/>
    <w:rsid w:val="009A5142"/>
    <w:rsid w:val="009A51F5"/>
    <w:rsid w:val="009A58A8"/>
    <w:rsid w:val="009A5BF4"/>
    <w:rsid w:val="009A5D99"/>
    <w:rsid w:val="009A6206"/>
    <w:rsid w:val="009A622A"/>
    <w:rsid w:val="009B0510"/>
    <w:rsid w:val="009B112C"/>
    <w:rsid w:val="009B1324"/>
    <w:rsid w:val="009B1AB8"/>
    <w:rsid w:val="009B1E9A"/>
    <w:rsid w:val="009B21F3"/>
    <w:rsid w:val="009B263D"/>
    <w:rsid w:val="009B26E6"/>
    <w:rsid w:val="009B27AD"/>
    <w:rsid w:val="009B2827"/>
    <w:rsid w:val="009B29C4"/>
    <w:rsid w:val="009B2D0B"/>
    <w:rsid w:val="009B3872"/>
    <w:rsid w:val="009B3B52"/>
    <w:rsid w:val="009B3CCC"/>
    <w:rsid w:val="009B42A3"/>
    <w:rsid w:val="009B4F23"/>
    <w:rsid w:val="009B686A"/>
    <w:rsid w:val="009B6F3D"/>
    <w:rsid w:val="009B75EF"/>
    <w:rsid w:val="009B78EB"/>
    <w:rsid w:val="009B7A7A"/>
    <w:rsid w:val="009B7F61"/>
    <w:rsid w:val="009C0B65"/>
    <w:rsid w:val="009C10E1"/>
    <w:rsid w:val="009C177D"/>
    <w:rsid w:val="009C1E0D"/>
    <w:rsid w:val="009C2523"/>
    <w:rsid w:val="009C2B59"/>
    <w:rsid w:val="009C3569"/>
    <w:rsid w:val="009C409D"/>
    <w:rsid w:val="009C45B0"/>
    <w:rsid w:val="009C46FD"/>
    <w:rsid w:val="009C4DC0"/>
    <w:rsid w:val="009C4EFE"/>
    <w:rsid w:val="009C5211"/>
    <w:rsid w:val="009C5242"/>
    <w:rsid w:val="009C5E50"/>
    <w:rsid w:val="009C6603"/>
    <w:rsid w:val="009C6657"/>
    <w:rsid w:val="009C68A8"/>
    <w:rsid w:val="009C6DBE"/>
    <w:rsid w:val="009C7B44"/>
    <w:rsid w:val="009D041B"/>
    <w:rsid w:val="009D04B8"/>
    <w:rsid w:val="009D0980"/>
    <w:rsid w:val="009D0BA7"/>
    <w:rsid w:val="009D176F"/>
    <w:rsid w:val="009D1870"/>
    <w:rsid w:val="009D21A8"/>
    <w:rsid w:val="009D2B44"/>
    <w:rsid w:val="009D3BA6"/>
    <w:rsid w:val="009D4482"/>
    <w:rsid w:val="009D4EE3"/>
    <w:rsid w:val="009D53EF"/>
    <w:rsid w:val="009D56D4"/>
    <w:rsid w:val="009D62B7"/>
    <w:rsid w:val="009D6B5B"/>
    <w:rsid w:val="009D703C"/>
    <w:rsid w:val="009D70FC"/>
    <w:rsid w:val="009D7726"/>
    <w:rsid w:val="009D7D8D"/>
    <w:rsid w:val="009D7DBA"/>
    <w:rsid w:val="009D7E00"/>
    <w:rsid w:val="009E03FD"/>
    <w:rsid w:val="009E090D"/>
    <w:rsid w:val="009E0B49"/>
    <w:rsid w:val="009E1402"/>
    <w:rsid w:val="009E2EAA"/>
    <w:rsid w:val="009E3123"/>
    <w:rsid w:val="009E329C"/>
    <w:rsid w:val="009E3F06"/>
    <w:rsid w:val="009E40DC"/>
    <w:rsid w:val="009E418D"/>
    <w:rsid w:val="009E43AE"/>
    <w:rsid w:val="009E470B"/>
    <w:rsid w:val="009E4F15"/>
    <w:rsid w:val="009E5207"/>
    <w:rsid w:val="009E58E4"/>
    <w:rsid w:val="009E6118"/>
    <w:rsid w:val="009E65B3"/>
    <w:rsid w:val="009E7847"/>
    <w:rsid w:val="009E7A4E"/>
    <w:rsid w:val="009F0FC2"/>
    <w:rsid w:val="009F14F3"/>
    <w:rsid w:val="009F1C39"/>
    <w:rsid w:val="009F21B6"/>
    <w:rsid w:val="009F2972"/>
    <w:rsid w:val="009F2986"/>
    <w:rsid w:val="009F29D1"/>
    <w:rsid w:val="009F43FA"/>
    <w:rsid w:val="009F4AF0"/>
    <w:rsid w:val="009F4C79"/>
    <w:rsid w:val="009F53B8"/>
    <w:rsid w:val="009F5757"/>
    <w:rsid w:val="009F7236"/>
    <w:rsid w:val="009F7BA4"/>
    <w:rsid w:val="009F7E25"/>
    <w:rsid w:val="00A0005A"/>
    <w:rsid w:val="00A00BAE"/>
    <w:rsid w:val="00A01400"/>
    <w:rsid w:val="00A0181C"/>
    <w:rsid w:val="00A02233"/>
    <w:rsid w:val="00A022C0"/>
    <w:rsid w:val="00A026CF"/>
    <w:rsid w:val="00A041FA"/>
    <w:rsid w:val="00A0421C"/>
    <w:rsid w:val="00A0466F"/>
    <w:rsid w:val="00A04AD1"/>
    <w:rsid w:val="00A05C7E"/>
    <w:rsid w:val="00A05E70"/>
    <w:rsid w:val="00A06045"/>
    <w:rsid w:val="00A06494"/>
    <w:rsid w:val="00A0753F"/>
    <w:rsid w:val="00A0775E"/>
    <w:rsid w:val="00A07ACE"/>
    <w:rsid w:val="00A1015F"/>
    <w:rsid w:val="00A10284"/>
    <w:rsid w:val="00A10296"/>
    <w:rsid w:val="00A1130D"/>
    <w:rsid w:val="00A11699"/>
    <w:rsid w:val="00A11831"/>
    <w:rsid w:val="00A11966"/>
    <w:rsid w:val="00A13544"/>
    <w:rsid w:val="00A135EA"/>
    <w:rsid w:val="00A13A5F"/>
    <w:rsid w:val="00A140AB"/>
    <w:rsid w:val="00A14C3C"/>
    <w:rsid w:val="00A14E43"/>
    <w:rsid w:val="00A153F1"/>
    <w:rsid w:val="00A15BCD"/>
    <w:rsid w:val="00A1660F"/>
    <w:rsid w:val="00A16A88"/>
    <w:rsid w:val="00A170A4"/>
    <w:rsid w:val="00A1742E"/>
    <w:rsid w:val="00A1766A"/>
    <w:rsid w:val="00A17D04"/>
    <w:rsid w:val="00A20134"/>
    <w:rsid w:val="00A2062D"/>
    <w:rsid w:val="00A20C83"/>
    <w:rsid w:val="00A20EF7"/>
    <w:rsid w:val="00A20F0F"/>
    <w:rsid w:val="00A21226"/>
    <w:rsid w:val="00A2142C"/>
    <w:rsid w:val="00A2164A"/>
    <w:rsid w:val="00A21C76"/>
    <w:rsid w:val="00A21DB1"/>
    <w:rsid w:val="00A21FBB"/>
    <w:rsid w:val="00A232DE"/>
    <w:rsid w:val="00A233C5"/>
    <w:rsid w:val="00A23CB2"/>
    <w:rsid w:val="00A23E3C"/>
    <w:rsid w:val="00A2441A"/>
    <w:rsid w:val="00A24CF5"/>
    <w:rsid w:val="00A24FC2"/>
    <w:rsid w:val="00A25CE1"/>
    <w:rsid w:val="00A26DFB"/>
    <w:rsid w:val="00A27468"/>
    <w:rsid w:val="00A2752F"/>
    <w:rsid w:val="00A27710"/>
    <w:rsid w:val="00A277C0"/>
    <w:rsid w:val="00A30452"/>
    <w:rsid w:val="00A313E6"/>
    <w:rsid w:val="00A317FB"/>
    <w:rsid w:val="00A318D6"/>
    <w:rsid w:val="00A320A9"/>
    <w:rsid w:val="00A32131"/>
    <w:rsid w:val="00A32CED"/>
    <w:rsid w:val="00A32D00"/>
    <w:rsid w:val="00A33455"/>
    <w:rsid w:val="00A33EDF"/>
    <w:rsid w:val="00A3458C"/>
    <w:rsid w:val="00A34ADA"/>
    <w:rsid w:val="00A34BD8"/>
    <w:rsid w:val="00A34BF8"/>
    <w:rsid w:val="00A357C7"/>
    <w:rsid w:val="00A35A57"/>
    <w:rsid w:val="00A36B16"/>
    <w:rsid w:val="00A376A7"/>
    <w:rsid w:val="00A376F7"/>
    <w:rsid w:val="00A4055E"/>
    <w:rsid w:val="00A4095D"/>
    <w:rsid w:val="00A40B9B"/>
    <w:rsid w:val="00A40F3B"/>
    <w:rsid w:val="00A412F9"/>
    <w:rsid w:val="00A41E04"/>
    <w:rsid w:val="00A433F6"/>
    <w:rsid w:val="00A43E4E"/>
    <w:rsid w:val="00A44182"/>
    <w:rsid w:val="00A4419E"/>
    <w:rsid w:val="00A442D5"/>
    <w:rsid w:val="00A4435A"/>
    <w:rsid w:val="00A443B1"/>
    <w:rsid w:val="00A44BEC"/>
    <w:rsid w:val="00A44D97"/>
    <w:rsid w:val="00A45097"/>
    <w:rsid w:val="00A4602A"/>
    <w:rsid w:val="00A46AD3"/>
    <w:rsid w:val="00A47219"/>
    <w:rsid w:val="00A4722A"/>
    <w:rsid w:val="00A4792D"/>
    <w:rsid w:val="00A47F64"/>
    <w:rsid w:val="00A50744"/>
    <w:rsid w:val="00A518D4"/>
    <w:rsid w:val="00A51B84"/>
    <w:rsid w:val="00A51E3A"/>
    <w:rsid w:val="00A51FCC"/>
    <w:rsid w:val="00A524AE"/>
    <w:rsid w:val="00A5358E"/>
    <w:rsid w:val="00A5464F"/>
    <w:rsid w:val="00A54A2E"/>
    <w:rsid w:val="00A561A8"/>
    <w:rsid w:val="00A561FB"/>
    <w:rsid w:val="00A56B25"/>
    <w:rsid w:val="00A57E09"/>
    <w:rsid w:val="00A60712"/>
    <w:rsid w:val="00A60B83"/>
    <w:rsid w:val="00A6248C"/>
    <w:rsid w:val="00A626E5"/>
    <w:rsid w:val="00A6307D"/>
    <w:rsid w:val="00A63F02"/>
    <w:rsid w:val="00A6418A"/>
    <w:rsid w:val="00A6428F"/>
    <w:rsid w:val="00A649AD"/>
    <w:rsid w:val="00A651D8"/>
    <w:rsid w:val="00A65522"/>
    <w:rsid w:val="00A65D47"/>
    <w:rsid w:val="00A6672B"/>
    <w:rsid w:val="00A66EEB"/>
    <w:rsid w:val="00A6781F"/>
    <w:rsid w:val="00A701F0"/>
    <w:rsid w:val="00A70397"/>
    <w:rsid w:val="00A71814"/>
    <w:rsid w:val="00A71ECF"/>
    <w:rsid w:val="00A734D1"/>
    <w:rsid w:val="00A74A83"/>
    <w:rsid w:val="00A74CF6"/>
    <w:rsid w:val="00A75DC6"/>
    <w:rsid w:val="00A76437"/>
    <w:rsid w:val="00A765A5"/>
    <w:rsid w:val="00A76973"/>
    <w:rsid w:val="00A76B66"/>
    <w:rsid w:val="00A7730E"/>
    <w:rsid w:val="00A77340"/>
    <w:rsid w:val="00A773FC"/>
    <w:rsid w:val="00A800B0"/>
    <w:rsid w:val="00A80323"/>
    <w:rsid w:val="00A80C82"/>
    <w:rsid w:val="00A819A9"/>
    <w:rsid w:val="00A8257E"/>
    <w:rsid w:val="00A82C17"/>
    <w:rsid w:val="00A82C91"/>
    <w:rsid w:val="00A838BE"/>
    <w:rsid w:val="00A83D26"/>
    <w:rsid w:val="00A849AE"/>
    <w:rsid w:val="00A84A8F"/>
    <w:rsid w:val="00A86546"/>
    <w:rsid w:val="00A86C91"/>
    <w:rsid w:val="00A87A6A"/>
    <w:rsid w:val="00A900D8"/>
    <w:rsid w:val="00A9012E"/>
    <w:rsid w:val="00A90429"/>
    <w:rsid w:val="00A9062D"/>
    <w:rsid w:val="00A909A0"/>
    <w:rsid w:val="00A91A6D"/>
    <w:rsid w:val="00A91B7B"/>
    <w:rsid w:val="00A91F1C"/>
    <w:rsid w:val="00A91FDB"/>
    <w:rsid w:val="00A920BC"/>
    <w:rsid w:val="00A92384"/>
    <w:rsid w:val="00A927BE"/>
    <w:rsid w:val="00A92A10"/>
    <w:rsid w:val="00A930B5"/>
    <w:rsid w:val="00A93277"/>
    <w:rsid w:val="00A936F8"/>
    <w:rsid w:val="00A946B3"/>
    <w:rsid w:val="00A94AB2"/>
    <w:rsid w:val="00A94B14"/>
    <w:rsid w:val="00A95667"/>
    <w:rsid w:val="00A95784"/>
    <w:rsid w:val="00A95BFD"/>
    <w:rsid w:val="00A966D4"/>
    <w:rsid w:val="00A96A18"/>
    <w:rsid w:val="00A96B45"/>
    <w:rsid w:val="00A977A2"/>
    <w:rsid w:val="00AA083F"/>
    <w:rsid w:val="00AA106E"/>
    <w:rsid w:val="00AA145D"/>
    <w:rsid w:val="00AA151C"/>
    <w:rsid w:val="00AA161B"/>
    <w:rsid w:val="00AA1991"/>
    <w:rsid w:val="00AA1D8D"/>
    <w:rsid w:val="00AA2CB4"/>
    <w:rsid w:val="00AA39EC"/>
    <w:rsid w:val="00AA3A08"/>
    <w:rsid w:val="00AA4265"/>
    <w:rsid w:val="00AA451C"/>
    <w:rsid w:val="00AA4585"/>
    <w:rsid w:val="00AA483F"/>
    <w:rsid w:val="00AA49A8"/>
    <w:rsid w:val="00AA5B54"/>
    <w:rsid w:val="00AA695F"/>
    <w:rsid w:val="00AA79E1"/>
    <w:rsid w:val="00AB0605"/>
    <w:rsid w:val="00AB0ABC"/>
    <w:rsid w:val="00AB2867"/>
    <w:rsid w:val="00AB290A"/>
    <w:rsid w:val="00AB32E3"/>
    <w:rsid w:val="00AB34B2"/>
    <w:rsid w:val="00AB372F"/>
    <w:rsid w:val="00AB4AE0"/>
    <w:rsid w:val="00AB5B2C"/>
    <w:rsid w:val="00AB605F"/>
    <w:rsid w:val="00AB62DE"/>
    <w:rsid w:val="00AB6B53"/>
    <w:rsid w:val="00AB71BE"/>
    <w:rsid w:val="00AB728B"/>
    <w:rsid w:val="00AB7B4A"/>
    <w:rsid w:val="00AC0763"/>
    <w:rsid w:val="00AC0D20"/>
    <w:rsid w:val="00AC19EA"/>
    <w:rsid w:val="00AC1A04"/>
    <w:rsid w:val="00AC2785"/>
    <w:rsid w:val="00AC299B"/>
    <w:rsid w:val="00AC304C"/>
    <w:rsid w:val="00AC3422"/>
    <w:rsid w:val="00AC3E51"/>
    <w:rsid w:val="00AC3E9F"/>
    <w:rsid w:val="00AC400E"/>
    <w:rsid w:val="00AC447B"/>
    <w:rsid w:val="00AC51E0"/>
    <w:rsid w:val="00AC56E4"/>
    <w:rsid w:val="00AC61E7"/>
    <w:rsid w:val="00AC6735"/>
    <w:rsid w:val="00AC6BB2"/>
    <w:rsid w:val="00AC6EA2"/>
    <w:rsid w:val="00AC6FE1"/>
    <w:rsid w:val="00AC7EDC"/>
    <w:rsid w:val="00AD0285"/>
    <w:rsid w:val="00AD05F2"/>
    <w:rsid w:val="00AD1080"/>
    <w:rsid w:val="00AD18DA"/>
    <w:rsid w:val="00AD2996"/>
    <w:rsid w:val="00AD2A1C"/>
    <w:rsid w:val="00AD3CD3"/>
    <w:rsid w:val="00AD3DB7"/>
    <w:rsid w:val="00AD51C5"/>
    <w:rsid w:val="00AD5420"/>
    <w:rsid w:val="00AD54BB"/>
    <w:rsid w:val="00AD5813"/>
    <w:rsid w:val="00AD616C"/>
    <w:rsid w:val="00AD724C"/>
    <w:rsid w:val="00AD7734"/>
    <w:rsid w:val="00AD7D55"/>
    <w:rsid w:val="00AE0B2F"/>
    <w:rsid w:val="00AE0C22"/>
    <w:rsid w:val="00AE0DDD"/>
    <w:rsid w:val="00AE126D"/>
    <w:rsid w:val="00AE13ED"/>
    <w:rsid w:val="00AE16DD"/>
    <w:rsid w:val="00AE18D7"/>
    <w:rsid w:val="00AE1A8C"/>
    <w:rsid w:val="00AE1C5F"/>
    <w:rsid w:val="00AE1E99"/>
    <w:rsid w:val="00AE21F5"/>
    <w:rsid w:val="00AE3593"/>
    <w:rsid w:val="00AE45AE"/>
    <w:rsid w:val="00AE46DD"/>
    <w:rsid w:val="00AE46F6"/>
    <w:rsid w:val="00AE5BA4"/>
    <w:rsid w:val="00AE5CD3"/>
    <w:rsid w:val="00AE6010"/>
    <w:rsid w:val="00AE6283"/>
    <w:rsid w:val="00AE63E9"/>
    <w:rsid w:val="00AE727B"/>
    <w:rsid w:val="00AE7607"/>
    <w:rsid w:val="00AF02C2"/>
    <w:rsid w:val="00AF02C6"/>
    <w:rsid w:val="00AF0665"/>
    <w:rsid w:val="00AF0D31"/>
    <w:rsid w:val="00AF0DD6"/>
    <w:rsid w:val="00AF1909"/>
    <w:rsid w:val="00AF1A0C"/>
    <w:rsid w:val="00AF2216"/>
    <w:rsid w:val="00AF3278"/>
    <w:rsid w:val="00AF32E2"/>
    <w:rsid w:val="00AF422E"/>
    <w:rsid w:val="00AF4635"/>
    <w:rsid w:val="00AF4726"/>
    <w:rsid w:val="00AF4ADA"/>
    <w:rsid w:val="00AF5036"/>
    <w:rsid w:val="00AF5073"/>
    <w:rsid w:val="00AF52E3"/>
    <w:rsid w:val="00AF63B0"/>
    <w:rsid w:val="00AF6BFB"/>
    <w:rsid w:val="00AF7215"/>
    <w:rsid w:val="00AF78D2"/>
    <w:rsid w:val="00B00D93"/>
    <w:rsid w:val="00B00EBA"/>
    <w:rsid w:val="00B01801"/>
    <w:rsid w:val="00B01D75"/>
    <w:rsid w:val="00B0207E"/>
    <w:rsid w:val="00B0264D"/>
    <w:rsid w:val="00B026A2"/>
    <w:rsid w:val="00B02D8A"/>
    <w:rsid w:val="00B034EB"/>
    <w:rsid w:val="00B03B96"/>
    <w:rsid w:val="00B04C5C"/>
    <w:rsid w:val="00B051CB"/>
    <w:rsid w:val="00B051F5"/>
    <w:rsid w:val="00B05869"/>
    <w:rsid w:val="00B05BB1"/>
    <w:rsid w:val="00B06313"/>
    <w:rsid w:val="00B06B2E"/>
    <w:rsid w:val="00B06DA9"/>
    <w:rsid w:val="00B06E3C"/>
    <w:rsid w:val="00B07DB7"/>
    <w:rsid w:val="00B07E35"/>
    <w:rsid w:val="00B1081C"/>
    <w:rsid w:val="00B1126A"/>
    <w:rsid w:val="00B1148E"/>
    <w:rsid w:val="00B1242D"/>
    <w:rsid w:val="00B12BA7"/>
    <w:rsid w:val="00B134F2"/>
    <w:rsid w:val="00B13AEC"/>
    <w:rsid w:val="00B13F76"/>
    <w:rsid w:val="00B14BBB"/>
    <w:rsid w:val="00B1518C"/>
    <w:rsid w:val="00B15BDB"/>
    <w:rsid w:val="00B166B6"/>
    <w:rsid w:val="00B167EE"/>
    <w:rsid w:val="00B170ED"/>
    <w:rsid w:val="00B1719E"/>
    <w:rsid w:val="00B1731E"/>
    <w:rsid w:val="00B177E9"/>
    <w:rsid w:val="00B17C2D"/>
    <w:rsid w:val="00B17FCF"/>
    <w:rsid w:val="00B1AFA8"/>
    <w:rsid w:val="00B20018"/>
    <w:rsid w:val="00B20461"/>
    <w:rsid w:val="00B210A8"/>
    <w:rsid w:val="00B21141"/>
    <w:rsid w:val="00B215BC"/>
    <w:rsid w:val="00B22335"/>
    <w:rsid w:val="00B22A54"/>
    <w:rsid w:val="00B22EE7"/>
    <w:rsid w:val="00B23ABD"/>
    <w:rsid w:val="00B24CC9"/>
    <w:rsid w:val="00B258D4"/>
    <w:rsid w:val="00B25FFE"/>
    <w:rsid w:val="00B265A4"/>
    <w:rsid w:val="00B26D61"/>
    <w:rsid w:val="00B27472"/>
    <w:rsid w:val="00B27FAF"/>
    <w:rsid w:val="00B300F2"/>
    <w:rsid w:val="00B30422"/>
    <w:rsid w:val="00B3129F"/>
    <w:rsid w:val="00B31C0D"/>
    <w:rsid w:val="00B31F89"/>
    <w:rsid w:val="00B3229F"/>
    <w:rsid w:val="00B32736"/>
    <w:rsid w:val="00B32985"/>
    <w:rsid w:val="00B32F5B"/>
    <w:rsid w:val="00B32FF1"/>
    <w:rsid w:val="00B344C6"/>
    <w:rsid w:val="00B36C88"/>
    <w:rsid w:val="00B373CA"/>
    <w:rsid w:val="00B417FC"/>
    <w:rsid w:val="00B41DBE"/>
    <w:rsid w:val="00B42516"/>
    <w:rsid w:val="00B42769"/>
    <w:rsid w:val="00B42D1E"/>
    <w:rsid w:val="00B430E4"/>
    <w:rsid w:val="00B43D2A"/>
    <w:rsid w:val="00B43D9C"/>
    <w:rsid w:val="00B43FAB"/>
    <w:rsid w:val="00B44671"/>
    <w:rsid w:val="00B45D43"/>
    <w:rsid w:val="00B463FE"/>
    <w:rsid w:val="00B466A5"/>
    <w:rsid w:val="00B47730"/>
    <w:rsid w:val="00B47BF3"/>
    <w:rsid w:val="00B503FD"/>
    <w:rsid w:val="00B50980"/>
    <w:rsid w:val="00B519B6"/>
    <w:rsid w:val="00B52486"/>
    <w:rsid w:val="00B528E9"/>
    <w:rsid w:val="00B528EA"/>
    <w:rsid w:val="00B52B52"/>
    <w:rsid w:val="00B52E2B"/>
    <w:rsid w:val="00B53B6F"/>
    <w:rsid w:val="00B543F8"/>
    <w:rsid w:val="00B546A6"/>
    <w:rsid w:val="00B54AFE"/>
    <w:rsid w:val="00B55A7C"/>
    <w:rsid w:val="00B55EA0"/>
    <w:rsid w:val="00B56C32"/>
    <w:rsid w:val="00B56F80"/>
    <w:rsid w:val="00B57422"/>
    <w:rsid w:val="00B57518"/>
    <w:rsid w:val="00B5773F"/>
    <w:rsid w:val="00B577A3"/>
    <w:rsid w:val="00B57C2C"/>
    <w:rsid w:val="00B57CE6"/>
    <w:rsid w:val="00B60337"/>
    <w:rsid w:val="00B60884"/>
    <w:rsid w:val="00B60C26"/>
    <w:rsid w:val="00B61208"/>
    <w:rsid w:val="00B61B12"/>
    <w:rsid w:val="00B61B3D"/>
    <w:rsid w:val="00B61BDE"/>
    <w:rsid w:val="00B61E25"/>
    <w:rsid w:val="00B62076"/>
    <w:rsid w:val="00B62679"/>
    <w:rsid w:val="00B626E4"/>
    <w:rsid w:val="00B62E73"/>
    <w:rsid w:val="00B63609"/>
    <w:rsid w:val="00B6372E"/>
    <w:rsid w:val="00B639EB"/>
    <w:rsid w:val="00B63E0A"/>
    <w:rsid w:val="00B64D23"/>
    <w:rsid w:val="00B64DB7"/>
    <w:rsid w:val="00B64FD4"/>
    <w:rsid w:val="00B65262"/>
    <w:rsid w:val="00B66F79"/>
    <w:rsid w:val="00B67E17"/>
    <w:rsid w:val="00B7004D"/>
    <w:rsid w:val="00B70405"/>
    <w:rsid w:val="00B70584"/>
    <w:rsid w:val="00B7059F"/>
    <w:rsid w:val="00B70DC4"/>
    <w:rsid w:val="00B711B1"/>
    <w:rsid w:val="00B7135C"/>
    <w:rsid w:val="00B72EFA"/>
    <w:rsid w:val="00B73E64"/>
    <w:rsid w:val="00B74271"/>
    <w:rsid w:val="00B74E9D"/>
    <w:rsid w:val="00B76E6B"/>
    <w:rsid w:val="00B77466"/>
    <w:rsid w:val="00B779F2"/>
    <w:rsid w:val="00B77B25"/>
    <w:rsid w:val="00B808A4"/>
    <w:rsid w:val="00B80B0A"/>
    <w:rsid w:val="00B80F4D"/>
    <w:rsid w:val="00B8165C"/>
    <w:rsid w:val="00B81BAE"/>
    <w:rsid w:val="00B82764"/>
    <w:rsid w:val="00B82906"/>
    <w:rsid w:val="00B82E35"/>
    <w:rsid w:val="00B8435C"/>
    <w:rsid w:val="00B850F6"/>
    <w:rsid w:val="00B850FF"/>
    <w:rsid w:val="00B853D6"/>
    <w:rsid w:val="00B85518"/>
    <w:rsid w:val="00B8625E"/>
    <w:rsid w:val="00B8655E"/>
    <w:rsid w:val="00B874A5"/>
    <w:rsid w:val="00B87C42"/>
    <w:rsid w:val="00B87E4C"/>
    <w:rsid w:val="00B905D2"/>
    <w:rsid w:val="00B910A2"/>
    <w:rsid w:val="00B9129D"/>
    <w:rsid w:val="00B91780"/>
    <w:rsid w:val="00B92259"/>
    <w:rsid w:val="00B92B1B"/>
    <w:rsid w:val="00B9350E"/>
    <w:rsid w:val="00B939E1"/>
    <w:rsid w:val="00B93A72"/>
    <w:rsid w:val="00B93AFF"/>
    <w:rsid w:val="00B940C2"/>
    <w:rsid w:val="00B94C5C"/>
    <w:rsid w:val="00B955A3"/>
    <w:rsid w:val="00B95BEE"/>
    <w:rsid w:val="00B95EFF"/>
    <w:rsid w:val="00B96464"/>
    <w:rsid w:val="00B964CB"/>
    <w:rsid w:val="00B96915"/>
    <w:rsid w:val="00B969A3"/>
    <w:rsid w:val="00B97302"/>
    <w:rsid w:val="00B975AB"/>
    <w:rsid w:val="00B978DE"/>
    <w:rsid w:val="00BA0600"/>
    <w:rsid w:val="00BA0FD6"/>
    <w:rsid w:val="00BA1128"/>
    <w:rsid w:val="00BA1163"/>
    <w:rsid w:val="00BA1CC5"/>
    <w:rsid w:val="00BA2643"/>
    <w:rsid w:val="00BA31F1"/>
    <w:rsid w:val="00BA3301"/>
    <w:rsid w:val="00BA3331"/>
    <w:rsid w:val="00BA33C5"/>
    <w:rsid w:val="00BA3833"/>
    <w:rsid w:val="00BA433A"/>
    <w:rsid w:val="00BA4F7F"/>
    <w:rsid w:val="00BA50FD"/>
    <w:rsid w:val="00BA560F"/>
    <w:rsid w:val="00BA5ADE"/>
    <w:rsid w:val="00BA609E"/>
    <w:rsid w:val="00BA61F2"/>
    <w:rsid w:val="00BA6371"/>
    <w:rsid w:val="00BA6393"/>
    <w:rsid w:val="00BA6BCF"/>
    <w:rsid w:val="00BA74FD"/>
    <w:rsid w:val="00BA75B6"/>
    <w:rsid w:val="00BA7B18"/>
    <w:rsid w:val="00BB047F"/>
    <w:rsid w:val="00BB0C59"/>
    <w:rsid w:val="00BB115E"/>
    <w:rsid w:val="00BB1DF6"/>
    <w:rsid w:val="00BB2C42"/>
    <w:rsid w:val="00BB2D6D"/>
    <w:rsid w:val="00BB2DB9"/>
    <w:rsid w:val="00BB2FD5"/>
    <w:rsid w:val="00BB31C9"/>
    <w:rsid w:val="00BB3A71"/>
    <w:rsid w:val="00BB3BD8"/>
    <w:rsid w:val="00BB4646"/>
    <w:rsid w:val="00BB55C6"/>
    <w:rsid w:val="00BB6B50"/>
    <w:rsid w:val="00BB6E2B"/>
    <w:rsid w:val="00BB7AB2"/>
    <w:rsid w:val="00BB7ECF"/>
    <w:rsid w:val="00BC0085"/>
    <w:rsid w:val="00BC01F3"/>
    <w:rsid w:val="00BC07AF"/>
    <w:rsid w:val="00BC0FC3"/>
    <w:rsid w:val="00BC1250"/>
    <w:rsid w:val="00BC1F1C"/>
    <w:rsid w:val="00BC1FCA"/>
    <w:rsid w:val="00BC2871"/>
    <w:rsid w:val="00BC2A31"/>
    <w:rsid w:val="00BC2E94"/>
    <w:rsid w:val="00BC3114"/>
    <w:rsid w:val="00BC3D92"/>
    <w:rsid w:val="00BC4545"/>
    <w:rsid w:val="00BC4948"/>
    <w:rsid w:val="00BC4C7A"/>
    <w:rsid w:val="00BC722C"/>
    <w:rsid w:val="00BC7C85"/>
    <w:rsid w:val="00BD04F8"/>
    <w:rsid w:val="00BD0712"/>
    <w:rsid w:val="00BD0D20"/>
    <w:rsid w:val="00BD16FC"/>
    <w:rsid w:val="00BD179E"/>
    <w:rsid w:val="00BD2424"/>
    <w:rsid w:val="00BD2626"/>
    <w:rsid w:val="00BD2CE1"/>
    <w:rsid w:val="00BD2D6F"/>
    <w:rsid w:val="00BD2D92"/>
    <w:rsid w:val="00BD2F5A"/>
    <w:rsid w:val="00BD355B"/>
    <w:rsid w:val="00BD4099"/>
    <w:rsid w:val="00BD4A4F"/>
    <w:rsid w:val="00BD4EE4"/>
    <w:rsid w:val="00BD59C2"/>
    <w:rsid w:val="00BD5ABD"/>
    <w:rsid w:val="00BD5C34"/>
    <w:rsid w:val="00BD6152"/>
    <w:rsid w:val="00BD62C9"/>
    <w:rsid w:val="00BD6417"/>
    <w:rsid w:val="00BD6974"/>
    <w:rsid w:val="00BD6DB6"/>
    <w:rsid w:val="00BD6F5E"/>
    <w:rsid w:val="00BD7822"/>
    <w:rsid w:val="00BD7F9E"/>
    <w:rsid w:val="00BD7FB9"/>
    <w:rsid w:val="00BE1569"/>
    <w:rsid w:val="00BE186A"/>
    <w:rsid w:val="00BE1BEF"/>
    <w:rsid w:val="00BE2246"/>
    <w:rsid w:val="00BE44B5"/>
    <w:rsid w:val="00BE4891"/>
    <w:rsid w:val="00BE4FF5"/>
    <w:rsid w:val="00BE5558"/>
    <w:rsid w:val="00BE590F"/>
    <w:rsid w:val="00BE59A2"/>
    <w:rsid w:val="00BE6328"/>
    <w:rsid w:val="00BE6A8E"/>
    <w:rsid w:val="00BE6F94"/>
    <w:rsid w:val="00BE7357"/>
    <w:rsid w:val="00BF09A2"/>
    <w:rsid w:val="00BF0A6C"/>
    <w:rsid w:val="00BF0C9E"/>
    <w:rsid w:val="00BF1483"/>
    <w:rsid w:val="00BF1548"/>
    <w:rsid w:val="00BF168D"/>
    <w:rsid w:val="00BF29B1"/>
    <w:rsid w:val="00BF29F6"/>
    <w:rsid w:val="00BF2D9C"/>
    <w:rsid w:val="00BF2EF0"/>
    <w:rsid w:val="00BF3D1C"/>
    <w:rsid w:val="00BF4063"/>
    <w:rsid w:val="00BF4DB1"/>
    <w:rsid w:val="00BF505F"/>
    <w:rsid w:val="00BF631F"/>
    <w:rsid w:val="00BF654E"/>
    <w:rsid w:val="00BF6BC7"/>
    <w:rsid w:val="00BF720F"/>
    <w:rsid w:val="00BF72F0"/>
    <w:rsid w:val="00BF7C95"/>
    <w:rsid w:val="00C00014"/>
    <w:rsid w:val="00C006E7"/>
    <w:rsid w:val="00C007A0"/>
    <w:rsid w:val="00C0086C"/>
    <w:rsid w:val="00C00931"/>
    <w:rsid w:val="00C00BF6"/>
    <w:rsid w:val="00C01E2F"/>
    <w:rsid w:val="00C02052"/>
    <w:rsid w:val="00C02489"/>
    <w:rsid w:val="00C0298F"/>
    <w:rsid w:val="00C0312F"/>
    <w:rsid w:val="00C0397D"/>
    <w:rsid w:val="00C03CD4"/>
    <w:rsid w:val="00C0411E"/>
    <w:rsid w:val="00C04319"/>
    <w:rsid w:val="00C0437D"/>
    <w:rsid w:val="00C04F9A"/>
    <w:rsid w:val="00C052D8"/>
    <w:rsid w:val="00C06100"/>
    <w:rsid w:val="00C065E6"/>
    <w:rsid w:val="00C069DD"/>
    <w:rsid w:val="00C070A1"/>
    <w:rsid w:val="00C07112"/>
    <w:rsid w:val="00C07235"/>
    <w:rsid w:val="00C07778"/>
    <w:rsid w:val="00C077BE"/>
    <w:rsid w:val="00C07AD2"/>
    <w:rsid w:val="00C07BD0"/>
    <w:rsid w:val="00C100DE"/>
    <w:rsid w:val="00C106A5"/>
    <w:rsid w:val="00C10D03"/>
    <w:rsid w:val="00C10D3A"/>
    <w:rsid w:val="00C12898"/>
    <w:rsid w:val="00C12962"/>
    <w:rsid w:val="00C12EE8"/>
    <w:rsid w:val="00C13585"/>
    <w:rsid w:val="00C1365D"/>
    <w:rsid w:val="00C13E96"/>
    <w:rsid w:val="00C14228"/>
    <w:rsid w:val="00C142BD"/>
    <w:rsid w:val="00C14C0B"/>
    <w:rsid w:val="00C16175"/>
    <w:rsid w:val="00C16F57"/>
    <w:rsid w:val="00C1720F"/>
    <w:rsid w:val="00C17377"/>
    <w:rsid w:val="00C1771F"/>
    <w:rsid w:val="00C178F7"/>
    <w:rsid w:val="00C17C2E"/>
    <w:rsid w:val="00C2010B"/>
    <w:rsid w:val="00C2060D"/>
    <w:rsid w:val="00C20835"/>
    <w:rsid w:val="00C213C6"/>
    <w:rsid w:val="00C2146D"/>
    <w:rsid w:val="00C21934"/>
    <w:rsid w:val="00C22551"/>
    <w:rsid w:val="00C23458"/>
    <w:rsid w:val="00C235CB"/>
    <w:rsid w:val="00C23AAC"/>
    <w:rsid w:val="00C2413B"/>
    <w:rsid w:val="00C24AC0"/>
    <w:rsid w:val="00C2510F"/>
    <w:rsid w:val="00C251FD"/>
    <w:rsid w:val="00C25633"/>
    <w:rsid w:val="00C25C30"/>
    <w:rsid w:val="00C2629B"/>
    <w:rsid w:val="00C26E60"/>
    <w:rsid w:val="00C26F09"/>
    <w:rsid w:val="00C27457"/>
    <w:rsid w:val="00C3001F"/>
    <w:rsid w:val="00C30375"/>
    <w:rsid w:val="00C306F5"/>
    <w:rsid w:val="00C30AFF"/>
    <w:rsid w:val="00C317FB"/>
    <w:rsid w:val="00C31971"/>
    <w:rsid w:val="00C31C09"/>
    <w:rsid w:val="00C32714"/>
    <w:rsid w:val="00C327F4"/>
    <w:rsid w:val="00C32FAB"/>
    <w:rsid w:val="00C333AA"/>
    <w:rsid w:val="00C341BB"/>
    <w:rsid w:val="00C34204"/>
    <w:rsid w:val="00C34BCE"/>
    <w:rsid w:val="00C34D3C"/>
    <w:rsid w:val="00C34FDB"/>
    <w:rsid w:val="00C36C54"/>
    <w:rsid w:val="00C36E23"/>
    <w:rsid w:val="00C370B1"/>
    <w:rsid w:val="00C37621"/>
    <w:rsid w:val="00C37778"/>
    <w:rsid w:val="00C40567"/>
    <w:rsid w:val="00C408C3"/>
    <w:rsid w:val="00C4174C"/>
    <w:rsid w:val="00C417F3"/>
    <w:rsid w:val="00C41AE9"/>
    <w:rsid w:val="00C41F99"/>
    <w:rsid w:val="00C42019"/>
    <w:rsid w:val="00C420DB"/>
    <w:rsid w:val="00C42AE6"/>
    <w:rsid w:val="00C42CE9"/>
    <w:rsid w:val="00C43317"/>
    <w:rsid w:val="00C43382"/>
    <w:rsid w:val="00C4370E"/>
    <w:rsid w:val="00C43999"/>
    <w:rsid w:val="00C43BF9"/>
    <w:rsid w:val="00C4420A"/>
    <w:rsid w:val="00C45145"/>
    <w:rsid w:val="00C4533D"/>
    <w:rsid w:val="00C45649"/>
    <w:rsid w:val="00C45B2A"/>
    <w:rsid w:val="00C4607B"/>
    <w:rsid w:val="00C46550"/>
    <w:rsid w:val="00C46646"/>
    <w:rsid w:val="00C46AC9"/>
    <w:rsid w:val="00C4748C"/>
    <w:rsid w:val="00C475DE"/>
    <w:rsid w:val="00C4797A"/>
    <w:rsid w:val="00C47A58"/>
    <w:rsid w:val="00C47CDF"/>
    <w:rsid w:val="00C50114"/>
    <w:rsid w:val="00C50339"/>
    <w:rsid w:val="00C51E3B"/>
    <w:rsid w:val="00C52234"/>
    <w:rsid w:val="00C526A0"/>
    <w:rsid w:val="00C5280E"/>
    <w:rsid w:val="00C528F6"/>
    <w:rsid w:val="00C52FC1"/>
    <w:rsid w:val="00C5383D"/>
    <w:rsid w:val="00C5432C"/>
    <w:rsid w:val="00C5440F"/>
    <w:rsid w:val="00C5448B"/>
    <w:rsid w:val="00C5538C"/>
    <w:rsid w:val="00C55691"/>
    <w:rsid w:val="00C55EBC"/>
    <w:rsid w:val="00C55EF6"/>
    <w:rsid w:val="00C55F8B"/>
    <w:rsid w:val="00C56396"/>
    <w:rsid w:val="00C564D7"/>
    <w:rsid w:val="00C5664D"/>
    <w:rsid w:val="00C5724A"/>
    <w:rsid w:val="00C57921"/>
    <w:rsid w:val="00C610E3"/>
    <w:rsid w:val="00C6171C"/>
    <w:rsid w:val="00C63EE0"/>
    <w:rsid w:val="00C64085"/>
    <w:rsid w:val="00C64787"/>
    <w:rsid w:val="00C65014"/>
    <w:rsid w:val="00C66B5F"/>
    <w:rsid w:val="00C66C17"/>
    <w:rsid w:val="00C671B3"/>
    <w:rsid w:val="00C67B3B"/>
    <w:rsid w:val="00C70264"/>
    <w:rsid w:val="00C70391"/>
    <w:rsid w:val="00C70980"/>
    <w:rsid w:val="00C70BA9"/>
    <w:rsid w:val="00C70D09"/>
    <w:rsid w:val="00C70D9F"/>
    <w:rsid w:val="00C712A0"/>
    <w:rsid w:val="00C7167E"/>
    <w:rsid w:val="00C718E1"/>
    <w:rsid w:val="00C724DC"/>
    <w:rsid w:val="00C72EB2"/>
    <w:rsid w:val="00C7321D"/>
    <w:rsid w:val="00C73922"/>
    <w:rsid w:val="00C74FCA"/>
    <w:rsid w:val="00C75E52"/>
    <w:rsid w:val="00C76D51"/>
    <w:rsid w:val="00C76FC4"/>
    <w:rsid w:val="00C770F9"/>
    <w:rsid w:val="00C7735E"/>
    <w:rsid w:val="00C7743C"/>
    <w:rsid w:val="00C77634"/>
    <w:rsid w:val="00C77810"/>
    <w:rsid w:val="00C779A9"/>
    <w:rsid w:val="00C77E2F"/>
    <w:rsid w:val="00C80941"/>
    <w:rsid w:val="00C8145F"/>
    <w:rsid w:val="00C81772"/>
    <w:rsid w:val="00C81FFF"/>
    <w:rsid w:val="00C82202"/>
    <w:rsid w:val="00C82906"/>
    <w:rsid w:val="00C83DF9"/>
    <w:rsid w:val="00C84D8B"/>
    <w:rsid w:val="00C85CAF"/>
    <w:rsid w:val="00C86267"/>
    <w:rsid w:val="00C86E87"/>
    <w:rsid w:val="00C86FF8"/>
    <w:rsid w:val="00C87459"/>
    <w:rsid w:val="00C90027"/>
    <w:rsid w:val="00C91214"/>
    <w:rsid w:val="00C912D8"/>
    <w:rsid w:val="00C91493"/>
    <w:rsid w:val="00C91F99"/>
    <w:rsid w:val="00C92193"/>
    <w:rsid w:val="00C92CD1"/>
    <w:rsid w:val="00C93EFF"/>
    <w:rsid w:val="00C95374"/>
    <w:rsid w:val="00C95C21"/>
    <w:rsid w:val="00C96C5D"/>
    <w:rsid w:val="00C970A5"/>
    <w:rsid w:val="00C970EB"/>
    <w:rsid w:val="00C973B6"/>
    <w:rsid w:val="00CA019E"/>
    <w:rsid w:val="00CA0C94"/>
    <w:rsid w:val="00CA1A84"/>
    <w:rsid w:val="00CA1ABB"/>
    <w:rsid w:val="00CA1F2B"/>
    <w:rsid w:val="00CA2A44"/>
    <w:rsid w:val="00CA2A8A"/>
    <w:rsid w:val="00CA2F80"/>
    <w:rsid w:val="00CA321A"/>
    <w:rsid w:val="00CA3447"/>
    <w:rsid w:val="00CA3450"/>
    <w:rsid w:val="00CA3540"/>
    <w:rsid w:val="00CA3B4D"/>
    <w:rsid w:val="00CA5098"/>
    <w:rsid w:val="00CA5198"/>
    <w:rsid w:val="00CA5773"/>
    <w:rsid w:val="00CA6A0D"/>
    <w:rsid w:val="00CA6F00"/>
    <w:rsid w:val="00CA7AA1"/>
    <w:rsid w:val="00CB0664"/>
    <w:rsid w:val="00CB0761"/>
    <w:rsid w:val="00CB086D"/>
    <w:rsid w:val="00CB08C7"/>
    <w:rsid w:val="00CB12CE"/>
    <w:rsid w:val="00CB149D"/>
    <w:rsid w:val="00CB1EAB"/>
    <w:rsid w:val="00CB1F6B"/>
    <w:rsid w:val="00CB21A6"/>
    <w:rsid w:val="00CB2370"/>
    <w:rsid w:val="00CB2BAD"/>
    <w:rsid w:val="00CB3264"/>
    <w:rsid w:val="00CB33E3"/>
    <w:rsid w:val="00CB347C"/>
    <w:rsid w:val="00CB3C55"/>
    <w:rsid w:val="00CB3F1A"/>
    <w:rsid w:val="00CB4AA2"/>
    <w:rsid w:val="00CB4AED"/>
    <w:rsid w:val="00CB502F"/>
    <w:rsid w:val="00CB5421"/>
    <w:rsid w:val="00CB590D"/>
    <w:rsid w:val="00CB5C9B"/>
    <w:rsid w:val="00CB64E8"/>
    <w:rsid w:val="00CB6711"/>
    <w:rsid w:val="00CB6FC6"/>
    <w:rsid w:val="00CB76EE"/>
    <w:rsid w:val="00CB7F48"/>
    <w:rsid w:val="00CC0C5F"/>
    <w:rsid w:val="00CC19E5"/>
    <w:rsid w:val="00CC1E40"/>
    <w:rsid w:val="00CC2478"/>
    <w:rsid w:val="00CC30E5"/>
    <w:rsid w:val="00CC3233"/>
    <w:rsid w:val="00CC3E4F"/>
    <w:rsid w:val="00CC481F"/>
    <w:rsid w:val="00CC5006"/>
    <w:rsid w:val="00CC5AA5"/>
    <w:rsid w:val="00CC5F17"/>
    <w:rsid w:val="00CC65F9"/>
    <w:rsid w:val="00CC6EE9"/>
    <w:rsid w:val="00CC738B"/>
    <w:rsid w:val="00CC76F2"/>
    <w:rsid w:val="00CC78F4"/>
    <w:rsid w:val="00CC79DD"/>
    <w:rsid w:val="00CC7A05"/>
    <w:rsid w:val="00CC7F83"/>
    <w:rsid w:val="00CC7FAB"/>
    <w:rsid w:val="00CD0470"/>
    <w:rsid w:val="00CD0934"/>
    <w:rsid w:val="00CD0BFC"/>
    <w:rsid w:val="00CD0C10"/>
    <w:rsid w:val="00CD0D57"/>
    <w:rsid w:val="00CD0DA8"/>
    <w:rsid w:val="00CD13B0"/>
    <w:rsid w:val="00CD18AD"/>
    <w:rsid w:val="00CD478D"/>
    <w:rsid w:val="00CD4A30"/>
    <w:rsid w:val="00CD4F3D"/>
    <w:rsid w:val="00CD5201"/>
    <w:rsid w:val="00CD53D1"/>
    <w:rsid w:val="00CD59F6"/>
    <w:rsid w:val="00CD5DA6"/>
    <w:rsid w:val="00CD6611"/>
    <w:rsid w:val="00CD665D"/>
    <w:rsid w:val="00CD754A"/>
    <w:rsid w:val="00CE00BC"/>
    <w:rsid w:val="00CE04B4"/>
    <w:rsid w:val="00CE05C5"/>
    <w:rsid w:val="00CE069B"/>
    <w:rsid w:val="00CE07C5"/>
    <w:rsid w:val="00CE08C6"/>
    <w:rsid w:val="00CE0DBA"/>
    <w:rsid w:val="00CE0E00"/>
    <w:rsid w:val="00CE1394"/>
    <w:rsid w:val="00CE16DF"/>
    <w:rsid w:val="00CE1F2E"/>
    <w:rsid w:val="00CE25A3"/>
    <w:rsid w:val="00CE2DDF"/>
    <w:rsid w:val="00CE3654"/>
    <w:rsid w:val="00CE389B"/>
    <w:rsid w:val="00CE38A5"/>
    <w:rsid w:val="00CE58F8"/>
    <w:rsid w:val="00CE620D"/>
    <w:rsid w:val="00CE7154"/>
    <w:rsid w:val="00CE7E0A"/>
    <w:rsid w:val="00CE7E8A"/>
    <w:rsid w:val="00CF00B3"/>
    <w:rsid w:val="00CF02AA"/>
    <w:rsid w:val="00CF140A"/>
    <w:rsid w:val="00CF158D"/>
    <w:rsid w:val="00CF15E8"/>
    <w:rsid w:val="00CF1E97"/>
    <w:rsid w:val="00CF217F"/>
    <w:rsid w:val="00CF22E5"/>
    <w:rsid w:val="00CF230F"/>
    <w:rsid w:val="00CF2A66"/>
    <w:rsid w:val="00CF2C7B"/>
    <w:rsid w:val="00CF2FA0"/>
    <w:rsid w:val="00CF32DD"/>
    <w:rsid w:val="00CF3664"/>
    <w:rsid w:val="00CF3CF1"/>
    <w:rsid w:val="00CF4185"/>
    <w:rsid w:val="00CF4307"/>
    <w:rsid w:val="00CF439F"/>
    <w:rsid w:val="00CF4632"/>
    <w:rsid w:val="00CF4779"/>
    <w:rsid w:val="00CF4E33"/>
    <w:rsid w:val="00CF5D07"/>
    <w:rsid w:val="00CF60F1"/>
    <w:rsid w:val="00CF684D"/>
    <w:rsid w:val="00CF715F"/>
    <w:rsid w:val="00CF7CB3"/>
    <w:rsid w:val="00CF7D4A"/>
    <w:rsid w:val="00D00703"/>
    <w:rsid w:val="00D007CC"/>
    <w:rsid w:val="00D00B32"/>
    <w:rsid w:val="00D00C32"/>
    <w:rsid w:val="00D01693"/>
    <w:rsid w:val="00D02210"/>
    <w:rsid w:val="00D0246D"/>
    <w:rsid w:val="00D02A4A"/>
    <w:rsid w:val="00D03284"/>
    <w:rsid w:val="00D03F05"/>
    <w:rsid w:val="00D043E7"/>
    <w:rsid w:val="00D0479D"/>
    <w:rsid w:val="00D05C5C"/>
    <w:rsid w:val="00D06750"/>
    <w:rsid w:val="00D06D55"/>
    <w:rsid w:val="00D06E11"/>
    <w:rsid w:val="00D0703F"/>
    <w:rsid w:val="00D07431"/>
    <w:rsid w:val="00D07557"/>
    <w:rsid w:val="00D07728"/>
    <w:rsid w:val="00D10401"/>
    <w:rsid w:val="00D10626"/>
    <w:rsid w:val="00D10767"/>
    <w:rsid w:val="00D10E06"/>
    <w:rsid w:val="00D112AB"/>
    <w:rsid w:val="00D13412"/>
    <w:rsid w:val="00D1396F"/>
    <w:rsid w:val="00D13D14"/>
    <w:rsid w:val="00D13E49"/>
    <w:rsid w:val="00D141D4"/>
    <w:rsid w:val="00D14450"/>
    <w:rsid w:val="00D14DED"/>
    <w:rsid w:val="00D15438"/>
    <w:rsid w:val="00D15AD9"/>
    <w:rsid w:val="00D15EB0"/>
    <w:rsid w:val="00D16665"/>
    <w:rsid w:val="00D176D5"/>
    <w:rsid w:val="00D17719"/>
    <w:rsid w:val="00D20B5B"/>
    <w:rsid w:val="00D20C7B"/>
    <w:rsid w:val="00D213D5"/>
    <w:rsid w:val="00D21537"/>
    <w:rsid w:val="00D2159B"/>
    <w:rsid w:val="00D22129"/>
    <w:rsid w:val="00D2243B"/>
    <w:rsid w:val="00D230BA"/>
    <w:rsid w:val="00D2326F"/>
    <w:rsid w:val="00D236CC"/>
    <w:rsid w:val="00D23F1B"/>
    <w:rsid w:val="00D24190"/>
    <w:rsid w:val="00D248AB"/>
    <w:rsid w:val="00D24DC2"/>
    <w:rsid w:val="00D2504A"/>
    <w:rsid w:val="00D263B7"/>
    <w:rsid w:val="00D264E8"/>
    <w:rsid w:val="00D26A9F"/>
    <w:rsid w:val="00D27009"/>
    <w:rsid w:val="00D271D9"/>
    <w:rsid w:val="00D27AB2"/>
    <w:rsid w:val="00D27BB0"/>
    <w:rsid w:val="00D27C89"/>
    <w:rsid w:val="00D27F3F"/>
    <w:rsid w:val="00D323E1"/>
    <w:rsid w:val="00D32CE3"/>
    <w:rsid w:val="00D33269"/>
    <w:rsid w:val="00D33AB8"/>
    <w:rsid w:val="00D33FA8"/>
    <w:rsid w:val="00D34DCF"/>
    <w:rsid w:val="00D3560C"/>
    <w:rsid w:val="00D35647"/>
    <w:rsid w:val="00D35DAB"/>
    <w:rsid w:val="00D36CC8"/>
    <w:rsid w:val="00D37588"/>
    <w:rsid w:val="00D37DC5"/>
    <w:rsid w:val="00D37FFE"/>
    <w:rsid w:val="00D40025"/>
    <w:rsid w:val="00D4094B"/>
    <w:rsid w:val="00D40D17"/>
    <w:rsid w:val="00D41A54"/>
    <w:rsid w:val="00D41CA9"/>
    <w:rsid w:val="00D42599"/>
    <w:rsid w:val="00D427BE"/>
    <w:rsid w:val="00D42E0A"/>
    <w:rsid w:val="00D432FC"/>
    <w:rsid w:val="00D44AE1"/>
    <w:rsid w:val="00D44E1D"/>
    <w:rsid w:val="00D451CF"/>
    <w:rsid w:val="00D4531C"/>
    <w:rsid w:val="00D456A5"/>
    <w:rsid w:val="00D45DDB"/>
    <w:rsid w:val="00D47470"/>
    <w:rsid w:val="00D47A74"/>
    <w:rsid w:val="00D50B3E"/>
    <w:rsid w:val="00D50EA6"/>
    <w:rsid w:val="00D50EC0"/>
    <w:rsid w:val="00D51832"/>
    <w:rsid w:val="00D519C9"/>
    <w:rsid w:val="00D51A9A"/>
    <w:rsid w:val="00D52439"/>
    <w:rsid w:val="00D5284A"/>
    <w:rsid w:val="00D5298E"/>
    <w:rsid w:val="00D5360E"/>
    <w:rsid w:val="00D53E0F"/>
    <w:rsid w:val="00D53F94"/>
    <w:rsid w:val="00D54217"/>
    <w:rsid w:val="00D54229"/>
    <w:rsid w:val="00D54B8F"/>
    <w:rsid w:val="00D54F35"/>
    <w:rsid w:val="00D55D28"/>
    <w:rsid w:val="00D5657A"/>
    <w:rsid w:val="00D5705B"/>
    <w:rsid w:val="00D5786B"/>
    <w:rsid w:val="00D578C4"/>
    <w:rsid w:val="00D57BC5"/>
    <w:rsid w:val="00D57BF4"/>
    <w:rsid w:val="00D6184C"/>
    <w:rsid w:val="00D61FDD"/>
    <w:rsid w:val="00D62091"/>
    <w:rsid w:val="00D62107"/>
    <w:rsid w:val="00D6234A"/>
    <w:rsid w:val="00D629C5"/>
    <w:rsid w:val="00D629E5"/>
    <w:rsid w:val="00D632A5"/>
    <w:rsid w:val="00D64C12"/>
    <w:rsid w:val="00D653FA"/>
    <w:rsid w:val="00D65F73"/>
    <w:rsid w:val="00D66C31"/>
    <w:rsid w:val="00D66C45"/>
    <w:rsid w:val="00D67996"/>
    <w:rsid w:val="00D67E27"/>
    <w:rsid w:val="00D70E82"/>
    <w:rsid w:val="00D71126"/>
    <w:rsid w:val="00D713E7"/>
    <w:rsid w:val="00D71580"/>
    <w:rsid w:val="00D71BB4"/>
    <w:rsid w:val="00D722A3"/>
    <w:rsid w:val="00D7284D"/>
    <w:rsid w:val="00D73BCE"/>
    <w:rsid w:val="00D74BB5"/>
    <w:rsid w:val="00D74D90"/>
    <w:rsid w:val="00D75B73"/>
    <w:rsid w:val="00D75C1A"/>
    <w:rsid w:val="00D77BE5"/>
    <w:rsid w:val="00D806BD"/>
    <w:rsid w:val="00D806DC"/>
    <w:rsid w:val="00D80854"/>
    <w:rsid w:val="00D80BA2"/>
    <w:rsid w:val="00D80D31"/>
    <w:rsid w:val="00D822A6"/>
    <w:rsid w:val="00D83974"/>
    <w:rsid w:val="00D83C30"/>
    <w:rsid w:val="00D84825"/>
    <w:rsid w:val="00D85F6D"/>
    <w:rsid w:val="00D86667"/>
    <w:rsid w:val="00D868A0"/>
    <w:rsid w:val="00D871D5"/>
    <w:rsid w:val="00D90104"/>
    <w:rsid w:val="00D90367"/>
    <w:rsid w:val="00D91117"/>
    <w:rsid w:val="00D915CB"/>
    <w:rsid w:val="00D91C0E"/>
    <w:rsid w:val="00D91E88"/>
    <w:rsid w:val="00D93601"/>
    <w:rsid w:val="00D939DB"/>
    <w:rsid w:val="00D93FF4"/>
    <w:rsid w:val="00D94662"/>
    <w:rsid w:val="00D94CD7"/>
    <w:rsid w:val="00D9562C"/>
    <w:rsid w:val="00D96A7D"/>
    <w:rsid w:val="00D96CA0"/>
    <w:rsid w:val="00D9761A"/>
    <w:rsid w:val="00D9782D"/>
    <w:rsid w:val="00DA0AF5"/>
    <w:rsid w:val="00DA0F20"/>
    <w:rsid w:val="00DA1432"/>
    <w:rsid w:val="00DA1477"/>
    <w:rsid w:val="00DA231A"/>
    <w:rsid w:val="00DA26F1"/>
    <w:rsid w:val="00DA28E9"/>
    <w:rsid w:val="00DA29A1"/>
    <w:rsid w:val="00DA2C51"/>
    <w:rsid w:val="00DA3A18"/>
    <w:rsid w:val="00DA420F"/>
    <w:rsid w:val="00DA4342"/>
    <w:rsid w:val="00DA4390"/>
    <w:rsid w:val="00DA4C62"/>
    <w:rsid w:val="00DA4EDA"/>
    <w:rsid w:val="00DA52CD"/>
    <w:rsid w:val="00DA5F8D"/>
    <w:rsid w:val="00DA6294"/>
    <w:rsid w:val="00DA72A1"/>
    <w:rsid w:val="00DA7910"/>
    <w:rsid w:val="00DB0039"/>
    <w:rsid w:val="00DB007A"/>
    <w:rsid w:val="00DB0221"/>
    <w:rsid w:val="00DB0DFC"/>
    <w:rsid w:val="00DB0FE3"/>
    <w:rsid w:val="00DB1447"/>
    <w:rsid w:val="00DB1997"/>
    <w:rsid w:val="00DB1F15"/>
    <w:rsid w:val="00DB1F56"/>
    <w:rsid w:val="00DB3D8F"/>
    <w:rsid w:val="00DB45D7"/>
    <w:rsid w:val="00DB6017"/>
    <w:rsid w:val="00DB6E74"/>
    <w:rsid w:val="00DB7224"/>
    <w:rsid w:val="00DB791F"/>
    <w:rsid w:val="00DB7D9F"/>
    <w:rsid w:val="00DC0814"/>
    <w:rsid w:val="00DC0A1B"/>
    <w:rsid w:val="00DC15E9"/>
    <w:rsid w:val="00DC18D7"/>
    <w:rsid w:val="00DC204F"/>
    <w:rsid w:val="00DC29E1"/>
    <w:rsid w:val="00DC327C"/>
    <w:rsid w:val="00DC3C8C"/>
    <w:rsid w:val="00DC4074"/>
    <w:rsid w:val="00DC4119"/>
    <w:rsid w:val="00DC4FA1"/>
    <w:rsid w:val="00DC5358"/>
    <w:rsid w:val="00DC5590"/>
    <w:rsid w:val="00DC69F8"/>
    <w:rsid w:val="00DC7565"/>
    <w:rsid w:val="00DC76B8"/>
    <w:rsid w:val="00DC7BDB"/>
    <w:rsid w:val="00DD023B"/>
    <w:rsid w:val="00DD061F"/>
    <w:rsid w:val="00DD0D89"/>
    <w:rsid w:val="00DD16BE"/>
    <w:rsid w:val="00DD16C4"/>
    <w:rsid w:val="00DD1B02"/>
    <w:rsid w:val="00DD1EBE"/>
    <w:rsid w:val="00DD27E6"/>
    <w:rsid w:val="00DD2A78"/>
    <w:rsid w:val="00DD2CC6"/>
    <w:rsid w:val="00DD3A2D"/>
    <w:rsid w:val="00DD4264"/>
    <w:rsid w:val="00DD4C45"/>
    <w:rsid w:val="00DD4F5F"/>
    <w:rsid w:val="00DD59FA"/>
    <w:rsid w:val="00DD5BD8"/>
    <w:rsid w:val="00DD5CD1"/>
    <w:rsid w:val="00DD6712"/>
    <w:rsid w:val="00DD7404"/>
    <w:rsid w:val="00DD74B4"/>
    <w:rsid w:val="00DD7EB4"/>
    <w:rsid w:val="00DD7F6B"/>
    <w:rsid w:val="00DE0E61"/>
    <w:rsid w:val="00DE101D"/>
    <w:rsid w:val="00DE1DEC"/>
    <w:rsid w:val="00DE2450"/>
    <w:rsid w:val="00DE34FF"/>
    <w:rsid w:val="00DE3CF0"/>
    <w:rsid w:val="00DE436C"/>
    <w:rsid w:val="00DE5582"/>
    <w:rsid w:val="00DE576B"/>
    <w:rsid w:val="00DE5AF9"/>
    <w:rsid w:val="00DE5C31"/>
    <w:rsid w:val="00DE5E10"/>
    <w:rsid w:val="00DE636D"/>
    <w:rsid w:val="00DE70AE"/>
    <w:rsid w:val="00DE7485"/>
    <w:rsid w:val="00DF0585"/>
    <w:rsid w:val="00DF0FDF"/>
    <w:rsid w:val="00DF1BD7"/>
    <w:rsid w:val="00DF2728"/>
    <w:rsid w:val="00DF2898"/>
    <w:rsid w:val="00DF31A9"/>
    <w:rsid w:val="00DF3417"/>
    <w:rsid w:val="00DF358A"/>
    <w:rsid w:val="00DF386B"/>
    <w:rsid w:val="00DF3CA5"/>
    <w:rsid w:val="00DF4289"/>
    <w:rsid w:val="00DF4C71"/>
    <w:rsid w:val="00DF51E8"/>
    <w:rsid w:val="00DF65A6"/>
    <w:rsid w:val="00DF672E"/>
    <w:rsid w:val="00DF6B9B"/>
    <w:rsid w:val="00DF6E8D"/>
    <w:rsid w:val="00DF703D"/>
    <w:rsid w:val="00DF70CA"/>
    <w:rsid w:val="00E00060"/>
    <w:rsid w:val="00E0074D"/>
    <w:rsid w:val="00E00D36"/>
    <w:rsid w:val="00E00E69"/>
    <w:rsid w:val="00E01096"/>
    <w:rsid w:val="00E01727"/>
    <w:rsid w:val="00E01BD5"/>
    <w:rsid w:val="00E01D68"/>
    <w:rsid w:val="00E01F67"/>
    <w:rsid w:val="00E02598"/>
    <w:rsid w:val="00E02BF3"/>
    <w:rsid w:val="00E033B8"/>
    <w:rsid w:val="00E03605"/>
    <w:rsid w:val="00E03CB2"/>
    <w:rsid w:val="00E0412E"/>
    <w:rsid w:val="00E043AD"/>
    <w:rsid w:val="00E04581"/>
    <w:rsid w:val="00E04CDE"/>
    <w:rsid w:val="00E04D69"/>
    <w:rsid w:val="00E05251"/>
    <w:rsid w:val="00E058A1"/>
    <w:rsid w:val="00E072EA"/>
    <w:rsid w:val="00E076DA"/>
    <w:rsid w:val="00E07C1E"/>
    <w:rsid w:val="00E07D33"/>
    <w:rsid w:val="00E07E1F"/>
    <w:rsid w:val="00E10114"/>
    <w:rsid w:val="00E106CA"/>
    <w:rsid w:val="00E107F5"/>
    <w:rsid w:val="00E1169F"/>
    <w:rsid w:val="00E12136"/>
    <w:rsid w:val="00E121D0"/>
    <w:rsid w:val="00E1265F"/>
    <w:rsid w:val="00E12FFF"/>
    <w:rsid w:val="00E130AF"/>
    <w:rsid w:val="00E1328B"/>
    <w:rsid w:val="00E1387F"/>
    <w:rsid w:val="00E1467A"/>
    <w:rsid w:val="00E14939"/>
    <w:rsid w:val="00E14968"/>
    <w:rsid w:val="00E162D2"/>
    <w:rsid w:val="00E16C06"/>
    <w:rsid w:val="00E17389"/>
    <w:rsid w:val="00E178B7"/>
    <w:rsid w:val="00E17C24"/>
    <w:rsid w:val="00E20111"/>
    <w:rsid w:val="00E20698"/>
    <w:rsid w:val="00E20791"/>
    <w:rsid w:val="00E208C6"/>
    <w:rsid w:val="00E21DE7"/>
    <w:rsid w:val="00E223D9"/>
    <w:rsid w:val="00E22496"/>
    <w:rsid w:val="00E23AF4"/>
    <w:rsid w:val="00E2450E"/>
    <w:rsid w:val="00E248E0"/>
    <w:rsid w:val="00E24CF0"/>
    <w:rsid w:val="00E24F3E"/>
    <w:rsid w:val="00E24F59"/>
    <w:rsid w:val="00E256B2"/>
    <w:rsid w:val="00E25DE2"/>
    <w:rsid w:val="00E26E00"/>
    <w:rsid w:val="00E276AB"/>
    <w:rsid w:val="00E27A8A"/>
    <w:rsid w:val="00E27AF5"/>
    <w:rsid w:val="00E30121"/>
    <w:rsid w:val="00E301DB"/>
    <w:rsid w:val="00E30648"/>
    <w:rsid w:val="00E30B41"/>
    <w:rsid w:val="00E30CF7"/>
    <w:rsid w:val="00E31413"/>
    <w:rsid w:val="00E31A1F"/>
    <w:rsid w:val="00E31CC0"/>
    <w:rsid w:val="00E320FB"/>
    <w:rsid w:val="00E326ED"/>
    <w:rsid w:val="00E32EBE"/>
    <w:rsid w:val="00E33F82"/>
    <w:rsid w:val="00E34AE8"/>
    <w:rsid w:val="00E34BF0"/>
    <w:rsid w:val="00E35128"/>
    <w:rsid w:val="00E35290"/>
    <w:rsid w:val="00E35EB1"/>
    <w:rsid w:val="00E35F1C"/>
    <w:rsid w:val="00E36699"/>
    <w:rsid w:val="00E3794A"/>
    <w:rsid w:val="00E37C99"/>
    <w:rsid w:val="00E40739"/>
    <w:rsid w:val="00E4095C"/>
    <w:rsid w:val="00E40AE6"/>
    <w:rsid w:val="00E411F5"/>
    <w:rsid w:val="00E4158D"/>
    <w:rsid w:val="00E41ACC"/>
    <w:rsid w:val="00E41F9D"/>
    <w:rsid w:val="00E424FE"/>
    <w:rsid w:val="00E4292B"/>
    <w:rsid w:val="00E43594"/>
    <w:rsid w:val="00E450BF"/>
    <w:rsid w:val="00E450D3"/>
    <w:rsid w:val="00E458FD"/>
    <w:rsid w:val="00E461D5"/>
    <w:rsid w:val="00E464C4"/>
    <w:rsid w:val="00E46A92"/>
    <w:rsid w:val="00E5001E"/>
    <w:rsid w:val="00E500B8"/>
    <w:rsid w:val="00E501AB"/>
    <w:rsid w:val="00E50446"/>
    <w:rsid w:val="00E50D60"/>
    <w:rsid w:val="00E51242"/>
    <w:rsid w:val="00E51275"/>
    <w:rsid w:val="00E517F6"/>
    <w:rsid w:val="00E518CA"/>
    <w:rsid w:val="00E52074"/>
    <w:rsid w:val="00E52759"/>
    <w:rsid w:val="00E53B4F"/>
    <w:rsid w:val="00E53B64"/>
    <w:rsid w:val="00E53BB9"/>
    <w:rsid w:val="00E53FFF"/>
    <w:rsid w:val="00E5480D"/>
    <w:rsid w:val="00E54909"/>
    <w:rsid w:val="00E54B35"/>
    <w:rsid w:val="00E55BA4"/>
    <w:rsid w:val="00E563D5"/>
    <w:rsid w:val="00E56470"/>
    <w:rsid w:val="00E57081"/>
    <w:rsid w:val="00E5717A"/>
    <w:rsid w:val="00E5791E"/>
    <w:rsid w:val="00E60088"/>
    <w:rsid w:val="00E604CE"/>
    <w:rsid w:val="00E60CE4"/>
    <w:rsid w:val="00E61308"/>
    <w:rsid w:val="00E61A95"/>
    <w:rsid w:val="00E6231F"/>
    <w:rsid w:val="00E62430"/>
    <w:rsid w:val="00E6281C"/>
    <w:rsid w:val="00E62892"/>
    <w:rsid w:val="00E63B7D"/>
    <w:rsid w:val="00E63C8E"/>
    <w:rsid w:val="00E6454B"/>
    <w:rsid w:val="00E64A1F"/>
    <w:rsid w:val="00E64EE2"/>
    <w:rsid w:val="00E6532C"/>
    <w:rsid w:val="00E657DC"/>
    <w:rsid w:val="00E65AC9"/>
    <w:rsid w:val="00E66126"/>
    <w:rsid w:val="00E66439"/>
    <w:rsid w:val="00E66466"/>
    <w:rsid w:val="00E67B1F"/>
    <w:rsid w:val="00E70107"/>
    <w:rsid w:val="00E705F5"/>
    <w:rsid w:val="00E70926"/>
    <w:rsid w:val="00E7128E"/>
    <w:rsid w:val="00E719F2"/>
    <w:rsid w:val="00E71DB8"/>
    <w:rsid w:val="00E74514"/>
    <w:rsid w:val="00E75146"/>
    <w:rsid w:val="00E758DE"/>
    <w:rsid w:val="00E76B33"/>
    <w:rsid w:val="00E76CAD"/>
    <w:rsid w:val="00E77743"/>
    <w:rsid w:val="00E777B2"/>
    <w:rsid w:val="00E77DC3"/>
    <w:rsid w:val="00E8161A"/>
    <w:rsid w:val="00E818A9"/>
    <w:rsid w:val="00E819F3"/>
    <w:rsid w:val="00E82A9D"/>
    <w:rsid w:val="00E82AEF"/>
    <w:rsid w:val="00E8318C"/>
    <w:rsid w:val="00E83511"/>
    <w:rsid w:val="00E83AF2"/>
    <w:rsid w:val="00E83E62"/>
    <w:rsid w:val="00E843BF"/>
    <w:rsid w:val="00E84B50"/>
    <w:rsid w:val="00E86643"/>
    <w:rsid w:val="00E86ADD"/>
    <w:rsid w:val="00E86CE4"/>
    <w:rsid w:val="00E86FDB"/>
    <w:rsid w:val="00E876CB"/>
    <w:rsid w:val="00E87C75"/>
    <w:rsid w:val="00E907F5"/>
    <w:rsid w:val="00E9096A"/>
    <w:rsid w:val="00E91510"/>
    <w:rsid w:val="00E931FD"/>
    <w:rsid w:val="00E93234"/>
    <w:rsid w:val="00E93235"/>
    <w:rsid w:val="00E9335F"/>
    <w:rsid w:val="00E94C79"/>
    <w:rsid w:val="00E94F35"/>
    <w:rsid w:val="00E95017"/>
    <w:rsid w:val="00E950E8"/>
    <w:rsid w:val="00E950F3"/>
    <w:rsid w:val="00E951F1"/>
    <w:rsid w:val="00E9523F"/>
    <w:rsid w:val="00E95253"/>
    <w:rsid w:val="00E95C1A"/>
    <w:rsid w:val="00E965B5"/>
    <w:rsid w:val="00E967D7"/>
    <w:rsid w:val="00E96922"/>
    <w:rsid w:val="00EA02F2"/>
    <w:rsid w:val="00EA03D8"/>
    <w:rsid w:val="00EA082D"/>
    <w:rsid w:val="00EA088D"/>
    <w:rsid w:val="00EA0FDD"/>
    <w:rsid w:val="00EA17E6"/>
    <w:rsid w:val="00EA198C"/>
    <w:rsid w:val="00EA208C"/>
    <w:rsid w:val="00EA22E9"/>
    <w:rsid w:val="00EA2432"/>
    <w:rsid w:val="00EA2754"/>
    <w:rsid w:val="00EA3C49"/>
    <w:rsid w:val="00EA415D"/>
    <w:rsid w:val="00EA41FD"/>
    <w:rsid w:val="00EA4352"/>
    <w:rsid w:val="00EA5779"/>
    <w:rsid w:val="00EA61A1"/>
    <w:rsid w:val="00EA6380"/>
    <w:rsid w:val="00EA69AC"/>
    <w:rsid w:val="00EA6AF9"/>
    <w:rsid w:val="00EA6F4E"/>
    <w:rsid w:val="00EA75F0"/>
    <w:rsid w:val="00EA79E2"/>
    <w:rsid w:val="00EB19B6"/>
    <w:rsid w:val="00EB215A"/>
    <w:rsid w:val="00EB23DA"/>
    <w:rsid w:val="00EB2607"/>
    <w:rsid w:val="00EB2650"/>
    <w:rsid w:val="00EB2DEF"/>
    <w:rsid w:val="00EB301B"/>
    <w:rsid w:val="00EB335B"/>
    <w:rsid w:val="00EB389E"/>
    <w:rsid w:val="00EB3D0F"/>
    <w:rsid w:val="00EB3D9D"/>
    <w:rsid w:val="00EB4E38"/>
    <w:rsid w:val="00EB5663"/>
    <w:rsid w:val="00EB6004"/>
    <w:rsid w:val="00EB610D"/>
    <w:rsid w:val="00EB6151"/>
    <w:rsid w:val="00EB62F0"/>
    <w:rsid w:val="00EB6307"/>
    <w:rsid w:val="00EB6E1C"/>
    <w:rsid w:val="00EB6FA5"/>
    <w:rsid w:val="00EC2FEF"/>
    <w:rsid w:val="00EC317F"/>
    <w:rsid w:val="00EC3B23"/>
    <w:rsid w:val="00EC3E7C"/>
    <w:rsid w:val="00EC459F"/>
    <w:rsid w:val="00EC4994"/>
    <w:rsid w:val="00EC5967"/>
    <w:rsid w:val="00EC5A49"/>
    <w:rsid w:val="00EC6072"/>
    <w:rsid w:val="00EC6511"/>
    <w:rsid w:val="00EC67F4"/>
    <w:rsid w:val="00EC7106"/>
    <w:rsid w:val="00EC788A"/>
    <w:rsid w:val="00EC7AEA"/>
    <w:rsid w:val="00EC7E0C"/>
    <w:rsid w:val="00EC7F41"/>
    <w:rsid w:val="00ED032B"/>
    <w:rsid w:val="00ED0463"/>
    <w:rsid w:val="00ED0627"/>
    <w:rsid w:val="00ED082F"/>
    <w:rsid w:val="00ED0C1C"/>
    <w:rsid w:val="00ED0C89"/>
    <w:rsid w:val="00ED0DA3"/>
    <w:rsid w:val="00ED158B"/>
    <w:rsid w:val="00ED192C"/>
    <w:rsid w:val="00ED1B42"/>
    <w:rsid w:val="00ED236A"/>
    <w:rsid w:val="00ED2B6A"/>
    <w:rsid w:val="00ED39CA"/>
    <w:rsid w:val="00ED3AFE"/>
    <w:rsid w:val="00ED4A45"/>
    <w:rsid w:val="00ED4F79"/>
    <w:rsid w:val="00ED583D"/>
    <w:rsid w:val="00ED68BC"/>
    <w:rsid w:val="00ED6A96"/>
    <w:rsid w:val="00ED6C4E"/>
    <w:rsid w:val="00ED70C9"/>
    <w:rsid w:val="00ED7378"/>
    <w:rsid w:val="00EE091A"/>
    <w:rsid w:val="00EE09E2"/>
    <w:rsid w:val="00EE11CC"/>
    <w:rsid w:val="00EE15AF"/>
    <w:rsid w:val="00EE1AA7"/>
    <w:rsid w:val="00EE2C79"/>
    <w:rsid w:val="00EE2DF0"/>
    <w:rsid w:val="00EE30BC"/>
    <w:rsid w:val="00EE33D7"/>
    <w:rsid w:val="00EE3566"/>
    <w:rsid w:val="00EE367A"/>
    <w:rsid w:val="00EE3B19"/>
    <w:rsid w:val="00EE3C08"/>
    <w:rsid w:val="00EE58AD"/>
    <w:rsid w:val="00EE6FEB"/>
    <w:rsid w:val="00EE70EB"/>
    <w:rsid w:val="00EE71D6"/>
    <w:rsid w:val="00EE7709"/>
    <w:rsid w:val="00EF09EA"/>
    <w:rsid w:val="00EF1349"/>
    <w:rsid w:val="00EF17C8"/>
    <w:rsid w:val="00EF1D00"/>
    <w:rsid w:val="00EF2767"/>
    <w:rsid w:val="00EF27A2"/>
    <w:rsid w:val="00EF27F6"/>
    <w:rsid w:val="00EF288C"/>
    <w:rsid w:val="00EF2D28"/>
    <w:rsid w:val="00EF32D0"/>
    <w:rsid w:val="00EF3BC5"/>
    <w:rsid w:val="00EF3D66"/>
    <w:rsid w:val="00EF431E"/>
    <w:rsid w:val="00EF49AA"/>
    <w:rsid w:val="00EF4A22"/>
    <w:rsid w:val="00EF4B3A"/>
    <w:rsid w:val="00EF4E1D"/>
    <w:rsid w:val="00EF4ECD"/>
    <w:rsid w:val="00EF54C6"/>
    <w:rsid w:val="00EF6195"/>
    <w:rsid w:val="00EF6324"/>
    <w:rsid w:val="00EF66B0"/>
    <w:rsid w:val="00EF672E"/>
    <w:rsid w:val="00EF6CE5"/>
    <w:rsid w:val="00EF7447"/>
    <w:rsid w:val="00EF762B"/>
    <w:rsid w:val="00EF7F38"/>
    <w:rsid w:val="00F0082F"/>
    <w:rsid w:val="00F00B47"/>
    <w:rsid w:val="00F02BC2"/>
    <w:rsid w:val="00F02C63"/>
    <w:rsid w:val="00F032BD"/>
    <w:rsid w:val="00F03791"/>
    <w:rsid w:val="00F03C6A"/>
    <w:rsid w:val="00F04269"/>
    <w:rsid w:val="00F04964"/>
    <w:rsid w:val="00F049A1"/>
    <w:rsid w:val="00F04BF8"/>
    <w:rsid w:val="00F04E99"/>
    <w:rsid w:val="00F05494"/>
    <w:rsid w:val="00F05788"/>
    <w:rsid w:val="00F067DF"/>
    <w:rsid w:val="00F06875"/>
    <w:rsid w:val="00F06AB7"/>
    <w:rsid w:val="00F06D2B"/>
    <w:rsid w:val="00F07193"/>
    <w:rsid w:val="00F10F41"/>
    <w:rsid w:val="00F1149E"/>
    <w:rsid w:val="00F11562"/>
    <w:rsid w:val="00F1158B"/>
    <w:rsid w:val="00F11595"/>
    <w:rsid w:val="00F11695"/>
    <w:rsid w:val="00F11B63"/>
    <w:rsid w:val="00F11F2D"/>
    <w:rsid w:val="00F1209F"/>
    <w:rsid w:val="00F12151"/>
    <w:rsid w:val="00F126C7"/>
    <w:rsid w:val="00F12CAE"/>
    <w:rsid w:val="00F12EDA"/>
    <w:rsid w:val="00F133F0"/>
    <w:rsid w:val="00F13B92"/>
    <w:rsid w:val="00F13C0B"/>
    <w:rsid w:val="00F14207"/>
    <w:rsid w:val="00F143F0"/>
    <w:rsid w:val="00F14B36"/>
    <w:rsid w:val="00F14EF5"/>
    <w:rsid w:val="00F1504D"/>
    <w:rsid w:val="00F156C4"/>
    <w:rsid w:val="00F15C4D"/>
    <w:rsid w:val="00F16527"/>
    <w:rsid w:val="00F1653A"/>
    <w:rsid w:val="00F168C0"/>
    <w:rsid w:val="00F1696A"/>
    <w:rsid w:val="00F16B21"/>
    <w:rsid w:val="00F17403"/>
    <w:rsid w:val="00F17C02"/>
    <w:rsid w:val="00F2026B"/>
    <w:rsid w:val="00F207AE"/>
    <w:rsid w:val="00F208B2"/>
    <w:rsid w:val="00F21DED"/>
    <w:rsid w:val="00F21ECD"/>
    <w:rsid w:val="00F21EFC"/>
    <w:rsid w:val="00F21FFA"/>
    <w:rsid w:val="00F222A2"/>
    <w:rsid w:val="00F2240A"/>
    <w:rsid w:val="00F2380D"/>
    <w:rsid w:val="00F2479B"/>
    <w:rsid w:val="00F24C6A"/>
    <w:rsid w:val="00F258A0"/>
    <w:rsid w:val="00F25E70"/>
    <w:rsid w:val="00F26575"/>
    <w:rsid w:val="00F26C9F"/>
    <w:rsid w:val="00F26E73"/>
    <w:rsid w:val="00F30C28"/>
    <w:rsid w:val="00F30D3A"/>
    <w:rsid w:val="00F3135E"/>
    <w:rsid w:val="00F31F27"/>
    <w:rsid w:val="00F32119"/>
    <w:rsid w:val="00F322D6"/>
    <w:rsid w:val="00F33C07"/>
    <w:rsid w:val="00F346D5"/>
    <w:rsid w:val="00F34D3B"/>
    <w:rsid w:val="00F34FAA"/>
    <w:rsid w:val="00F35229"/>
    <w:rsid w:val="00F354E2"/>
    <w:rsid w:val="00F35705"/>
    <w:rsid w:val="00F3592D"/>
    <w:rsid w:val="00F35AFD"/>
    <w:rsid w:val="00F35C20"/>
    <w:rsid w:val="00F36960"/>
    <w:rsid w:val="00F3703F"/>
    <w:rsid w:val="00F37362"/>
    <w:rsid w:val="00F374A0"/>
    <w:rsid w:val="00F37A04"/>
    <w:rsid w:val="00F37DB2"/>
    <w:rsid w:val="00F37F01"/>
    <w:rsid w:val="00F37F81"/>
    <w:rsid w:val="00F41912"/>
    <w:rsid w:val="00F41AA9"/>
    <w:rsid w:val="00F41B11"/>
    <w:rsid w:val="00F4270D"/>
    <w:rsid w:val="00F428F8"/>
    <w:rsid w:val="00F42E28"/>
    <w:rsid w:val="00F434C7"/>
    <w:rsid w:val="00F438E7"/>
    <w:rsid w:val="00F43AAE"/>
    <w:rsid w:val="00F43AE8"/>
    <w:rsid w:val="00F448E3"/>
    <w:rsid w:val="00F44F54"/>
    <w:rsid w:val="00F450A7"/>
    <w:rsid w:val="00F4544B"/>
    <w:rsid w:val="00F4574D"/>
    <w:rsid w:val="00F45855"/>
    <w:rsid w:val="00F4630E"/>
    <w:rsid w:val="00F464C2"/>
    <w:rsid w:val="00F46FC7"/>
    <w:rsid w:val="00F46FE4"/>
    <w:rsid w:val="00F477BA"/>
    <w:rsid w:val="00F502BD"/>
    <w:rsid w:val="00F50632"/>
    <w:rsid w:val="00F50702"/>
    <w:rsid w:val="00F51605"/>
    <w:rsid w:val="00F51E08"/>
    <w:rsid w:val="00F51F80"/>
    <w:rsid w:val="00F5217E"/>
    <w:rsid w:val="00F5269A"/>
    <w:rsid w:val="00F52965"/>
    <w:rsid w:val="00F53CE1"/>
    <w:rsid w:val="00F54093"/>
    <w:rsid w:val="00F542BA"/>
    <w:rsid w:val="00F555C1"/>
    <w:rsid w:val="00F56839"/>
    <w:rsid w:val="00F60068"/>
    <w:rsid w:val="00F601F5"/>
    <w:rsid w:val="00F605AA"/>
    <w:rsid w:val="00F60976"/>
    <w:rsid w:val="00F60EF7"/>
    <w:rsid w:val="00F60FD5"/>
    <w:rsid w:val="00F6105E"/>
    <w:rsid w:val="00F610C1"/>
    <w:rsid w:val="00F616AA"/>
    <w:rsid w:val="00F61B3C"/>
    <w:rsid w:val="00F61B72"/>
    <w:rsid w:val="00F62656"/>
    <w:rsid w:val="00F62A72"/>
    <w:rsid w:val="00F63215"/>
    <w:rsid w:val="00F63505"/>
    <w:rsid w:val="00F6358A"/>
    <w:rsid w:val="00F65686"/>
    <w:rsid w:val="00F656E0"/>
    <w:rsid w:val="00F66CA4"/>
    <w:rsid w:val="00F66DCE"/>
    <w:rsid w:val="00F67992"/>
    <w:rsid w:val="00F67B6E"/>
    <w:rsid w:val="00F67E8D"/>
    <w:rsid w:val="00F702E4"/>
    <w:rsid w:val="00F70AD0"/>
    <w:rsid w:val="00F71143"/>
    <w:rsid w:val="00F7128D"/>
    <w:rsid w:val="00F720C6"/>
    <w:rsid w:val="00F72DBA"/>
    <w:rsid w:val="00F7353B"/>
    <w:rsid w:val="00F7539C"/>
    <w:rsid w:val="00F753DB"/>
    <w:rsid w:val="00F75AA0"/>
    <w:rsid w:val="00F7641E"/>
    <w:rsid w:val="00F76AD1"/>
    <w:rsid w:val="00F76BBD"/>
    <w:rsid w:val="00F779A7"/>
    <w:rsid w:val="00F77EC1"/>
    <w:rsid w:val="00F801CB"/>
    <w:rsid w:val="00F8026F"/>
    <w:rsid w:val="00F80388"/>
    <w:rsid w:val="00F80DA7"/>
    <w:rsid w:val="00F81808"/>
    <w:rsid w:val="00F8267E"/>
    <w:rsid w:val="00F82B67"/>
    <w:rsid w:val="00F831B9"/>
    <w:rsid w:val="00F83310"/>
    <w:rsid w:val="00F83FAB"/>
    <w:rsid w:val="00F8568E"/>
    <w:rsid w:val="00F85821"/>
    <w:rsid w:val="00F85CA3"/>
    <w:rsid w:val="00F8621C"/>
    <w:rsid w:val="00F8682D"/>
    <w:rsid w:val="00F86BAC"/>
    <w:rsid w:val="00F86C72"/>
    <w:rsid w:val="00F87E5F"/>
    <w:rsid w:val="00F91798"/>
    <w:rsid w:val="00F92120"/>
    <w:rsid w:val="00F927B4"/>
    <w:rsid w:val="00F9332C"/>
    <w:rsid w:val="00F946F9"/>
    <w:rsid w:val="00F94E58"/>
    <w:rsid w:val="00F96332"/>
    <w:rsid w:val="00F9681D"/>
    <w:rsid w:val="00F96C13"/>
    <w:rsid w:val="00F96D21"/>
    <w:rsid w:val="00F96F58"/>
    <w:rsid w:val="00F97655"/>
    <w:rsid w:val="00F97790"/>
    <w:rsid w:val="00F97D45"/>
    <w:rsid w:val="00F97F18"/>
    <w:rsid w:val="00FA06FC"/>
    <w:rsid w:val="00FA187B"/>
    <w:rsid w:val="00FA202F"/>
    <w:rsid w:val="00FA24E3"/>
    <w:rsid w:val="00FA4710"/>
    <w:rsid w:val="00FA4855"/>
    <w:rsid w:val="00FA4AE4"/>
    <w:rsid w:val="00FA534E"/>
    <w:rsid w:val="00FA5BBE"/>
    <w:rsid w:val="00FA5FC1"/>
    <w:rsid w:val="00FA620C"/>
    <w:rsid w:val="00FA6672"/>
    <w:rsid w:val="00FA681B"/>
    <w:rsid w:val="00FA6A7D"/>
    <w:rsid w:val="00FA6BD0"/>
    <w:rsid w:val="00FA7568"/>
    <w:rsid w:val="00FA75A4"/>
    <w:rsid w:val="00FA75B6"/>
    <w:rsid w:val="00FA7960"/>
    <w:rsid w:val="00FA7B65"/>
    <w:rsid w:val="00FA7B8A"/>
    <w:rsid w:val="00FA7D2E"/>
    <w:rsid w:val="00FA7DD2"/>
    <w:rsid w:val="00FB1296"/>
    <w:rsid w:val="00FB1DC5"/>
    <w:rsid w:val="00FB1EB9"/>
    <w:rsid w:val="00FB23BF"/>
    <w:rsid w:val="00FB31AC"/>
    <w:rsid w:val="00FB4A4A"/>
    <w:rsid w:val="00FB4CB6"/>
    <w:rsid w:val="00FB511F"/>
    <w:rsid w:val="00FB516F"/>
    <w:rsid w:val="00FB52DA"/>
    <w:rsid w:val="00FB5508"/>
    <w:rsid w:val="00FB5EFE"/>
    <w:rsid w:val="00FB6606"/>
    <w:rsid w:val="00FB6B57"/>
    <w:rsid w:val="00FB6E89"/>
    <w:rsid w:val="00FB7670"/>
    <w:rsid w:val="00FB7BB8"/>
    <w:rsid w:val="00FB7DF9"/>
    <w:rsid w:val="00FC015F"/>
    <w:rsid w:val="00FC198C"/>
    <w:rsid w:val="00FC29DA"/>
    <w:rsid w:val="00FC2F3B"/>
    <w:rsid w:val="00FC4870"/>
    <w:rsid w:val="00FC489B"/>
    <w:rsid w:val="00FC49B3"/>
    <w:rsid w:val="00FC4F01"/>
    <w:rsid w:val="00FC5CD3"/>
    <w:rsid w:val="00FC620C"/>
    <w:rsid w:val="00FC693F"/>
    <w:rsid w:val="00FC76FB"/>
    <w:rsid w:val="00FD02E5"/>
    <w:rsid w:val="00FD07B0"/>
    <w:rsid w:val="00FD0BE1"/>
    <w:rsid w:val="00FD0E02"/>
    <w:rsid w:val="00FD1394"/>
    <w:rsid w:val="00FD1FED"/>
    <w:rsid w:val="00FD2126"/>
    <w:rsid w:val="00FD29BB"/>
    <w:rsid w:val="00FD2A83"/>
    <w:rsid w:val="00FD4582"/>
    <w:rsid w:val="00FD4A1D"/>
    <w:rsid w:val="00FD4AF1"/>
    <w:rsid w:val="00FD4D08"/>
    <w:rsid w:val="00FD4FBA"/>
    <w:rsid w:val="00FD54CA"/>
    <w:rsid w:val="00FD556E"/>
    <w:rsid w:val="00FD56AF"/>
    <w:rsid w:val="00FD5AFC"/>
    <w:rsid w:val="00FD5B09"/>
    <w:rsid w:val="00FD6591"/>
    <w:rsid w:val="00FD74DD"/>
    <w:rsid w:val="00FE016D"/>
    <w:rsid w:val="00FE0201"/>
    <w:rsid w:val="00FE050D"/>
    <w:rsid w:val="00FE09A2"/>
    <w:rsid w:val="00FE0DAA"/>
    <w:rsid w:val="00FE14AB"/>
    <w:rsid w:val="00FE1A63"/>
    <w:rsid w:val="00FE1B44"/>
    <w:rsid w:val="00FE2582"/>
    <w:rsid w:val="00FE2B1A"/>
    <w:rsid w:val="00FE2FEE"/>
    <w:rsid w:val="00FE3EE4"/>
    <w:rsid w:val="00FE452F"/>
    <w:rsid w:val="00FE4E21"/>
    <w:rsid w:val="00FE519E"/>
    <w:rsid w:val="00FE5A9F"/>
    <w:rsid w:val="00FE6908"/>
    <w:rsid w:val="00FE6C6B"/>
    <w:rsid w:val="00FE6FEE"/>
    <w:rsid w:val="00FF0A9F"/>
    <w:rsid w:val="00FF0B90"/>
    <w:rsid w:val="00FF0C83"/>
    <w:rsid w:val="00FF0C99"/>
    <w:rsid w:val="00FF0E26"/>
    <w:rsid w:val="00FF115B"/>
    <w:rsid w:val="00FF12F0"/>
    <w:rsid w:val="00FF1A35"/>
    <w:rsid w:val="00FF1C5C"/>
    <w:rsid w:val="00FF2156"/>
    <w:rsid w:val="00FF381C"/>
    <w:rsid w:val="00FF38BB"/>
    <w:rsid w:val="00FF460B"/>
    <w:rsid w:val="00FF4C2D"/>
    <w:rsid w:val="00FF4DED"/>
    <w:rsid w:val="00FF5E56"/>
    <w:rsid w:val="00FF6C74"/>
    <w:rsid w:val="00FF6EAB"/>
    <w:rsid w:val="00FF78A8"/>
    <w:rsid w:val="00FF7A9F"/>
    <w:rsid w:val="00FF7D4C"/>
    <w:rsid w:val="011AB96E"/>
    <w:rsid w:val="013D389D"/>
    <w:rsid w:val="014750AE"/>
    <w:rsid w:val="0180164D"/>
    <w:rsid w:val="019BBFBA"/>
    <w:rsid w:val="01B628C8"/>
    <w:rsid w:val="01F16AC6"/>
    <w:rsid w:val="020408FF"/>
    <w:rsid w:val="023AD89A"/>
    <w:rsid w:val="0280D314"/>
    <w:rsid w:val="0292835D"/>
    <w:rsid w:val="02A2A9AF"/>
    <w:rsid w:val="02B11B5B"/>
    <w:rsid w:val="02F4BA52"/>
    <w:rsid w:val="0300A1B8"/>
    <w:rsid w:val="031389C0"/>
    <w:rsid w:val="0324610F"/>
    <w:rsid w:val="0338F3AA"/>
    <w:rsid w:val="036C1035"/>
    <w:rsid w:val="03876896"/>
    <w:rsid w:val="039CEC2D"/>
    <w:rsid w:val="03B6247B"/>
    <w:rsid w:val="03C55E41"/>
    <w:rsid w:val="03CD6719"/>
    <w:rsid w:val="03E76F37"/>
    <w:rsid w:val="03EAD7C3"/>
    <w:rsid w:val="03F2DCDB"/>
    <w:rsid w:val="03FF6A04"/>
    <w:rsid w:val="042A706E"/>
    <w:rsid w:val="043E313C"/>
    <w:rsid w:val="047022ED"/>
    <w:rsid w:val="0470C02B"/>
    <w:rsid w:val="04740383"/>
    <w:rsid w:val="04A82C7E"/>
    <w:rsid w:val="04BFE511"/>
    <w:rsid w:val="04DC8C35"/>
    <w:rsid w:val="0506B859"/>
    <w:rsid w:val="0543DEB1"/>
    <w:rsid w:val="0567F5EE"/>
    <w:rsid w:val="05779BBB"/>
    <w:rsid w:val="05C52876"/>
    <w:rsid w:val="05DA1F2C"/>
    <w:rsid w:val="05E0DC60"/>
    <w:rsid w:val="05EA83C7"/>
    <w:rsid w:val="0608027F"/>
    <w:rsid w:val="06351D5E"/>
    <w:rsid w:val="065B4F7A"/>
    <w:rsid w:val="065D8F3B"/>
    <w:rsid w:val="0666125A"/>
    <w:rsid w:val="06749DF5"/>
    <w:rsid w:val="067EFE85"/>
    <w:rsid w:val="068B2986"/>
    <w:rsid w:val="06D4E017"/>
    <w:rsid w:val="06E6E6A0"/>
    <w:rsid w:val="07065F6B"/>
    <w:rsid w:val="0720F081"/>
    <w:rsid w:val="073FD2AD"/>
    <w:rsid w:val="0748AF47"/>
    <w:rsid w:val="074E4494"/>
    <w:rsid w:val="07506A84"/>
    <w:rsid w:val="0758FC95"/>
    <w:rsid w:val="076619E0"/>
    <w:rsid w:val="07689D22"/>
    <w:rsid w:val="077BACAB"/>
    <w:rsid w:val="078D9A07"/>
    <w:rsid w:val="07998218"/>
    <w:rsid w:val="07A9A1B7"/>
    <w:rsid w:val="07AA5366"/>
    <w:rsid w:val="07B6667B"/>
    <w:rsid w:val="07DD8A46"/>
    <w:rsid w:val="08111472"/>
    <w:rsid w:val="0818A9AC"/>
    <w:rsid w:val="0830540A"/>
    <w:rsid w:val="0832A318"/>
    <w:rsid w:val="083B766C"/>
    <w:rsid w:val="0868A22F"/>
    <w:rsid w:val="087982FF"/>
    <w:rsid w:val="088059CD"/>
    <w:rsid w:val="089290BA"/>
    <w:rsid w:val="08A4813E"/>
    <w:rsid w:val="08B1F48B"/>
    <w:rsid w:val="08D4C25C"/>
    <w:rsid w:val="08DACDCB"/>
    <w:rsid w:val="090D8DCD"/>
    <w:rsid w:val="0914D612"/>
    <w:rsid w:val="092506EE"/>
    <w:rsid w:val="0939FCCA"/>
    <w:rsid w:val="09400A1A"/>
    <w:rsid w:val="0961A82D"/>
    <w:rsid w:val="0964AE8A"/>
    <w:rsid w:val="097B23BC"/>
    <w:rsid w:val="097E1F90"/>
    <w:rsid w:val="09B8033C"/>
    <w:rsid w:val="09C2FC51"/>
    <w:rsid w:val="09EA21FB"/>
    <w:rsid w:val="09EA5DCE"/>
    <w:rsid w:val="09ECA86C"/>
    <w:rsid w:val="09F4E6C5"/>
    <w:rsid w:val="0A08BD7B"/>
    <w:rsid w:val="0A0F471D"/>
    <w:rsid w:val="0A1B131F"/>
    <w:rsid w:val="0A1C6B22"/>
    <w:rsid w:val="0A1F6288"/>
    <w:rsid w:val="0A291921"/>
    <w:rsid w:val="0A353D12"/>
    <w:rsid w:val="0A3594CE"/>
    <w:rsid w:val="0A48DA61"/>
    <w:rsid w:val="0A4E3FEE"/>
    <w:rsid w:val="0A54A96C"/>
    <w:rsid w:val="0A630322"/>
    <w:rsid w:val="0A7355E3"/>
    <w:rsid w:val="0A7BF274"/>
    <w:rsid w:val="0A9428B7"/>
    <w:rsid w:val="0A944CAB"/>
    <w:rsid w:val="0AA663A7"/>
    <w:rsid w:val="0AB92C43"/>
    <w:rsid w:val="0ABD010B"/>
    <w:rsid w:val="0ADBACC2"/>
    <w:rsid w:val="0AF33099"/>
    <w:rsid w:val="0B14E405"/>
    <w:rsid w:val="0B15B666"/>
    <w:rsid w:val="0B1DBD42"/>
    <w:rsid w:val="0B287900"/>
    <w:rsid w:val="0B92EE8A"/>
    <w:rsid w:val="0B9603E5"/>
    <w:rsid w:val="0BEE221C"/>
    <w:rsid w:val="0BEF9FE3"/>
    <w:rsid w:val="0C029814"/>
    <w:rsid w:val="0C0801E0"/>
    <w:rsid w:val="0C131462"/>
    <w:rsid w:val="0C2358B8"/>
    <w:rsid w:val="0C2C86D7"/>
    <w:rsid w:val="0C2D01E2"/>
    <w:rsid w:val="0C3BE2D6"/>
    <w:rsid w:val="0C4A0275"/>
    <w:rsid w:val="0C4B4DE1"/>
    <w:rsid w:val="0C5CD0CF"/>
    <w:rsid w:val="0CB0E893"/>
    <w:rsid w:val="0CC8D556"/>
    <w:rsid w:val="0D1C6CFC"/>
    <w:rsid w:val="0D1E22A2"/>
    <w:rsid w:val="0D2078A3"/>
    <w:rsid w:val="0D22F685"/>
    <w:rsid w:val="0D46A0A2"/>
    <w:rsid w:val="0D59F251"/>
    <w:rsid w:val="0D616E3B"/>
    <w:rsid w:val="0D8139F1"/>
    <w:rsid w:val="0D9E3336"/>
    <w:rsid w:val="0DE83688"/>
    <w:rsid w:val="0E5943EC"/>
    <w:rsid w:val="0E782EF6"/>
    <w:rsid w:val="0EBC2251"/>
    <w:rsid w:val="0EE5CB12"/>
    <w:rsid w:val="0EFD70CC"/>
    <w:rsid w:val="0F2279C8"/>
    <w:rsid w:val="0F3787A1"/>
    <w:rsid w:val="0F4A7A15"/>
    <w:rsid w:val="0F4B5398"/>
    <w:rsid w:val="0F7C1ABA"/>
    <w:rsid w:val="0F965CC9"/>
    <w:rsid w:val="0FAEDDCC"/>
    <w:rsid w:val="0FE47C5C"/>
    <w:rsid w:val="10041980"/>
    <w:rsid w:val="1004A8C7"/>
    <w:rsid w:val="100800EB"/>
    <w:rsid w:val="1010FE24"/>
    <w:rsid w:val="103673BD"/>
    <w:rsid w:val="104B1A9A"/>
    <w:rsid w:val="10524D3A"/>
    <w:rsid w:val="1060B659"/>
    <w:rsid w:val="107EF3DE"/>
    <w:rsid w:val="107FF374"/>
    <w:rsid w:val="1081355B"/>
    <w:rsid w:val="10BCD216"/>
    <w:rsid w:val="10C8687C"/>
    <w:rsid w:val="10F58251"/>
    <w:rsid w:val="1104CB56"/>
    <w:rsid w:val="115D761C"/>
    <w:rsid w:val="11930FC1"/>
    <w:rsid w:val="119636CE"/>
    <w:rsid w:val="119745E3"/>
    <w:rsid w:val="1199BCBB"/>
    <w:rsid w:val="11AD7F24"/>
    <w:rsid w:val="11B42C6C"/>
    <w:rsid w:val="11D2B048"/>
    <w:rsid w:val="11F33A53"/>
    <w:rsid w:val="1216BD9D"/>
    <w:rsid w:val="121B059F"/>
    <w:rsid w:val="12309CCE"/>
    <w:rsid w:val="1250F734"/>
    <w:rsid w:val="1261A812"/>
    <w:rsid w:val="1262F233"/>
    <w:rsid w:val="12A405A4"/>
    <w:rsid w:val="12A9CD05"/>
    <w:rsid w:val="12ADAC65"/>
    <w:rsid w:val="12B43D0A"/>
    <w:rsid w:val="12B97FC2"/>
    <w:rsid w:val="12C674EB"/>
    <w:rsid w:val="12CDCBF5"/>
    <w:rsid w:val="12E11FC8"/>
    <w:rsid w:val="12F563D0"/>
    <w:rsid w:val="1300208D"/>
    <w:rsid w:val="13100443"/>
    <w:rsid w:val="131B39BF"/>
    <w:rsid w:val="133171EE"/>
    <w:rsid w:val="1344E56D"/>
    <w:rsid w:val="1356C623"/>
    <w:rsid w:val="139ECFE8"/>
    <w:rsid w:val="13AA2DF3"/>
    <w:rsid w:val="13AD3E23"/>
    <w:rsid w:val="140FCF7B"/>
    <w:rsid w:val="14237F14"/>
    <w:rsid w:val="144835CC"/>
    <w:rsid w:val="1493ECB6"/>
    <w:rsid w:val="149C8E26"/>
    <w:rsid w:val="14A644FA"/>
    <w:rsid w:val="14BA1381"/>
    <w:rsid w:val="14C643E2"/>
    <w:rsid w:val="1506768F"/>
    <w:rsid w:val="151F049D"/>
    <w:rsid w:val="154A58B6"/>
    <w:rsid w:val="156EBFF6"/>
    <w:rsid w:val="1572E8EC"/>
    <w:rsid w:val="15C350E9"/>
    <w:rsid w:val="15D3897C"/>
    <w:rsid w:val="15EE76C8"/>
    <w:rsid w:val="161CC8C4"/>
    <w:rsid w:val="162E99DD"/>
    <w:rsid w:val="16442A55"/>
    <w:rsid w:val="164B68C2"/>
    <w:rsid w:val="1676BA6A"/>
    <w:rsid w:val="169C56B8"/>
    <w:rsid w:val="16A02B09"/>
    <w:rsid w:val="16B57E41"/>
    <w:rsid w:val="16C000B9"/>
    <w:rsid w:val="16E84B40"/>
    <w:rsid w:val="16EE37B7"/>
    <w:rsid w:val="16FE6006"/>
    <w:rsid w:val="16FEC070"/>
    <w:rsid w:val="17207F24"/>
    <w:rsid w:val="1726A01A"/>
    <w:rsid w:val="17282AE5"/>
    <w:rsid w:val="173CE70F"/>
    <w:rsid w:val="17625F48"/>
    <w:rsid w:val="1785446E"/>
    <w:rsid w:val="1799EE03"/>
    <w:rsid w:val="17D41CDA"/>
    <w:rsid w:val="17DD2F51"/>
    <w:rsid w:val="17EA008E"/>
    <w:rsid w:val="17F4460C"/>
    <w:rsid w:val="17FA9C4F"/>
    <w:rsid w:val="182E50D7"/>
    <w:rsid w:val="1859E701"/>
    <w:rsid w:val="185D4D52"/>
    <w:rsid w:val="188546C4"/>
    <w:rsid w:val="188564A2"/>
    <w:rsid w:val="188E2388"/>
    <w:rsid w:val="18977BF1"/>
    <w:rsid w:val="18DB20DA"/>
    <w:rsid w:val="19510896"/>
    <w:rsid w:val="195770F8"/>
    <w:rsid w:val="196692CC"/>
    <w:rsid w:val="198D04D3"/>
    <w:rsid w:val="19BD9FD4"/>
    <w:rsid w:val="19D85CCB"/>
    <w:rsid w:val="1A45673B"/>
    <w:rsid w:val="1A4E2A03"/>
    <w:rsid w:val="1A620D57"/>
    <w:rsid w:val="1A64CFF7"/>
    <w:rsid w:val="1A9BE139"/>
    <w:rsid w:val="1AA18A3D"/>
    <w:rsid w:val="1AABF326"/>
    <w:rsid w:val="1ABE2DC7"/>
    <w:rsid w:val="1AC4733E"/>
    <w:rsid w:val="1AECDABC"/>
    <w:rsid w:val="1B2EFF26"/>
    <w:rsid w:val="1B71E28E"/>
    <w:rsid w:val="1B918FDC"/>
    <w:rsid w:val="1BAAF506"/>
    <w:rsid w:val="1BB654B1"/>
    <w:rsid w:val="1BC4ABE0"/>
    <w:rsid w:val="1BD37B8B"/>
    <w:rsid w:val="1BE92F1B"/>
    <w:rsid w:val="1BF36D2C"/>
    <w:rsid w:val="1BFDA491"/>
    <w:rsid w:val="1BFE2A71"/>
    <w:rsid w:val="1C17279D"/>
    <w:rsid w:val="1C3F0702"/>
    <w:rsid w:val="1C58C6E4"/>
    <w:rsid w:val="1C5A2254"/>
    <w:rsid w:val="1C936AEC"/>
    <w:rsid w:val="1CB789B4"/>
    <w:rsid w:val="1CD9E247"/>
    <w:rsid w:val="1CFCC916"/>
    <w:rsid w:val="1D102A83"/>
    <w:rsid w:val="1D245BCA"/>
    <w:rsid w:val="1D3012E5"/>
    <w:rsid w:val="1D3319DA"/>
    <w:rsid w:val="1D4D6BE1"/>
    <w:rsid w:val="1D527870"/>
    <w:rsid w:val="1D57CC64"/>
    <w:rsid w:val="1D746288"/>
    <w:rsid w:val="1D7D69B8"/>
    <w:rsid w:val="1DC2FA8C"/>
    <w:rsid w:val="1DEEB34A"/>
    <w:rsid w:val="1E429C26"/>
    <w:rsid w:val="1E45FD4D"/>
    <w:rsid w:val="1E4F3C41"/>
    <w:rsid w:val="1E64ECD4"/>
    <w:rsid w:val="1E6EF3A3"/>
    <w:rsid w:val="1E78A2B6"/>
    <w:rsid w:val="1E9D15D6"/>
    <w:rsid w:val="1ECE29A4"/>
    <w:rsid w:val="1F323E37"/>
    <w:rsid w:val="1F4469BE"/>
    <w:rsid w:val="1F4FC278"/>
    <w:rsid w:val="1F57F5C3"/>
    <w:rsid w:val="1F64267F"/>
    <w:rsid w:val="1F9DD1B3"/>
    <w:rsid w:val="1FB626C1"/>
    <w:rsid w:val="1FC8C738"/>
    <w:rsid w:val="1FDFB137"/>
    <w:rsid w:val="20265092"/>
    <w:rsid w:val="204774F9"/>
    <w:rsid w:val="204D6BD3"/>
    <w:rsid w:val="204F7EC5"/>
    <w:rsid w:val="206264FD"/>
    <w:rsid w:val="209A1452"/>
    <w:rsid w:val="209F9471"/>
    <w:rsid w:val="20B7DB7B"/>
    <w:rsid w:val="20C85497"/>
    <w:rsid w:val="211A5AC9"/>
    <w:rsid w:val="21313276"/>
    <w:rsid w:val="214499EC"/>
    <w:rsid w:val="21590C35"/>
    <w:rsid w:val="2172ED1D"/>
    <w:rsid w:val="217563E9"/>
    <w:rsid w:val="21A52F49"/>
    <w:rsid w:val="21BEFA4D"/>
    <w:rsid w:val="21CFEA51"/>
    <w:rsid w:val="21CFF0E2"/>
    <w:rsid w:val="21D611E4"/>
    <w:rsid w:val="21DD3B33"/>
    <w:rsid w:val="21E52A66"/>
    <w:rsid w:val="223327F8"/>
    <w:rsid w:val="22401DBA"/>
    <w:rsid w:val="224B6265"/>
    <w:rsid w:val="225092FF"/>
    <w:rsid w:val="2255766C"/>
    <w:rsid w:val="22589A97"/>
    <w:rsid w:val="225E47E0"/>
    <w:rsid w:val="226705BA"/>
    <w:rsid w:val="2279541B"/>
    <w:rsid w:val="22BA0548"/>
    <w:rsid w:val="230D2D80"/>
    <w:rsid w:val="23129459"/>
    <w:rsid w:val="23168008"/>
    <w:rsid w:val="233F6FBC"/>
    <w:rsid w:val="233FACE8"/>
    <w:rsid w:val="2368FA85"/>
    <w:rsid w:val="23794E1A"/>
    <w:rsid w:val="2383C8BB"/>
    <w:rsid w:val="239BA612"/>
    <w:rsid w:val="23D9ECC9"/>
    <w:rsid w:val="23E02093"/>
    <w:rsid w:val="23F241A1"/>
    <w:rsid w:val="23F6D808"/>
    <w:rsid w:val="24052334"/>
    <w:rsid w:val="24454B2A"/>
    <w:rsid w:val="246E4088"/>
    <w:rsid w:val="24CAE3DC"/>
    <w:rsid w:val="24E4B023"/>
    <w:rsid w:val="24E58DCC"/>
    <w:rsid w:val="250E182F"/>
    <w:rsid w:val="2512C04D"/>
    <w:rsid w:val="254D1CAD"/>
    <w:rsid w:val="255BD76D"/>
    <w:rsid w:val="25798471"/>
    <w:rsid w:val="258ECD0F"/>
    <w:rsid w:val="25A80385"/>
    <w:rsid w:val="25C06143"/>
    <w:rsid w:val="25C7795F"/>
    <w:rsid w:val="25CC13F0"/>
    <w:rsid w:val="25D34247"/>
    <w:rsid w:val="25FA175F"/>
    <w:rsid w:val="262A233D"/>
    <w:rsid w:val="2651C075"/>
    <w:rsid w:val="2662BA53"/>
    <w:rsid w:val="266D8F9D"/>
    <w:rsid w:val="2673960F"/>
    <w:rsid w:val="2688B2D0"/>
    <w:rsid w:val="26968F18"/>
    <w:rsid w:val="2699918B"/>
    <w:rsid w:val="26D43E4B"/>
    <w:rsid w:val="26E6F187"/>
    <w:rsid w:val="26F11AFE"/>
    <w:rsid w:val="26F3E501"/>
    <w:rsid w:val="26F57869"/>
    <w:rsid w:val="26FD8E3D"/>
    <w:rsid w:val="27181473"/>
    <w:rsid w:val="272073AB"/>
    <w:rsid w:val="2720B48B"/>
    <w:rsid w:val="2729B3F7"/>
    <w:rsid w:val="275BC66A"/>
    <w:rsid w:val="2767ACFD"/>
    <w:rsid w:val="277CF8CE"/>
    <w:rsid w:val="278AA5D5"/>
    <w:rsid w:val="27994CFE"/>
    <w:rsid w:val="27999145"/>
    <w:rsid w:val="27A2E46E"/>
    <w:rsid w:val="27A5C766"/>
    <w:rsid w:val="27C002B6"/>
    <w:rsid w:val="27CBABD9"/>
    <w:rsid w:val="28B394C9"/>
    <w:rsid w:val="28C24416"/>
    <w:rsid w:val="28D57BFA"/>
    <w:rsid w:val="29534F0C"/>
    <w:rsid w:val="2955A4E5"/>
    <w:rsid w:val="295C28F7"/>
    <w:rsid w:val="295DFD6B"/>
    <w:rsid w:val="297A19B6"/>
    <w:rsid w:val="298E914A"/>
    <w:rsid w:val="29929F5C"/>
    <w:rsid w:val="29C15E37"/>
    <w:rsid w:val="29CD53E3"/>
    <w:rsid w:val="29DE34A4"/>
    <w:rsid w:val="29E2F07A"/>
    <w:rsid w:val="2A3CE7DE"/>
    <w:rsid w:val="2A48DCF0"/>
    <w:rsid w:val="2A4E33EF"/>
    <w:rsid w:val="2A547DA0"/>
    <w:rsid w:val="2A71FA1B"/>
    <w:rsid w:val="2A8B0981"/>
    <w:rsid w:val="2A999E9F"/>
    <w:rsid w:val="2AA6FAEB"/>
    <w:rsid w:val="2AC2A1AD"/>
    <w:rsid w:val="2B1261D4"/>
    <w:rsid w:val="2B249B05"/>
    <w:rsid w:val="2B2BA9EB"/>
    <w:rsid w:val="2B413973"/>
    <w:rsid w:val="2B48EB01"/>
    <w:rsid w:val="2B589DBD"/>
    <w:rsid w:val="2B698E4F"/>
    <w:rsid w:val="2B9BB384"/>
    <w:rsid w:val="2B9FA2DE"/>
    <w:rsid w:val="2BAE57AE"/>
    <w:rsid w:val="2BCF9971"/>
    <w:rsid w:val="2BED5763"/>
    <w:rsid w:val="2BF9CEF2"/>
    <w:rsid w:val="2C4CF3D8"/>
    <w:rsid w:val="2C5E233D"/>
    <w:rsid w:val="2C75684F"/>
    <w:rsid w:val="2CA93BA2"/>
    <w:rsid w:val="2CF2ECB7"/>
    <w:rsid w:val="2CFED9FF"/>
    <w:rsid w:val="2D39C9E8"/>
    <w:rsid w:val="2D4433E3"/>
    <w:rsid w:val="2D64CCAF"/>
    <w:rsid w:val="2D831401"/>
    <w:rsid w:val="2DB7CA8E"/>
    <w:rsid w:val="2DD41863"/>
    <w:rsid w:val="2DD7BF55"/>
    <w:rsid w:val="2DD7E1B1"/>
    <w:rsid w:val="2DD89C61"/>
    <w:rsid w:val="2DD8A382"/>
    <w:rsid w:val="2DFE9D74"/>
    <w:rsid w:val="2E0286F6"/>
    <w:rsid w:val="2E3AE59E"/>
    <w:rsid w:val="2E40F463"/>
    <w:rsid w:val="2E489CD1"/>
    <w:rsid w:val="2E597874"/>
    <w:rsid w:val="2E8485B0"/>
    <w:rsid w:val="2ED3760D"/>
    <w:rsid w:val="2EDF5902"/>
    <w:rsid w:val="2EF5FAE8"/>
    <w:rsid w:val="2EF693BB"/>
    <w:rsid w:val="2EF98270"/>
    <w:rsid w:val="2F0BB671"/>
    <w:rsid w:val="2F258507"/>
    <w:rsid w:val="2F4AB21E"/>
    <w:rsid w:val="2F4FBE1B"/>
    <w:rsid w:val="2F56BD52"/>
    <w:rsid w:val="2F8E07C0"/>
    <w:rsid w:val="2F97A5CC"/>
    <w:rsid w:val="2FDB335D"/>
    <w:rsid w:val="2FE88DEB"/>
    <w:rsid w:val="302E986B"/>
    <w:rsid w:val="30552C19"/>
    <w:rsid w:val="30553334"/>
    <w:rsid w:val="30787C51"/>
    <w:rsid w:val="307D556A"/>
    <w:rsid w:val="30C4FDAA"/>
    <w:rsid w:val="30F33A0A"/>
    <w:rsid w:val="31372423"/>
    <w:rsid w:val="315EB80B"/>
    <w:rsid w:val="316AF295"/>
    <w:rsid w:val="31898578"/>
    <w:rsid w:val="31B0F767"/>
    <w:rsid w:val="31D4C38F"/>
    <w:rsid w:val="31FD8C5F"/>
    <w:rsid w:val="31FE6DEC"/>
    <w:rsid w:val="32177B24"/>
    <w:rsid w:val="321B57FB"/>
    <w:rsid w:val="3221C65E"/>
    <w:rsid w:val="3252E9EB"/>
    <w:rsid w:val="326B35A5"/>
    <w:rsid w:val="327CAF0F"/>
    <w:rsid w:val="329AB03B"/>
    <w:rsid w:val="32B125AF"/>
    <w:rsid w:val="32B84A97"/>
    <w:rsid w:val="32EF4E9A"/>
    <w:rsid w:val="32FE07D1"/>
    <w:rsid w:val="334FAA98"/>
    <w:rsid w:val="33558CD5"/>
    <w:rsid w:val="336E6D58"/>
    <w:rsid w:val="33B56F4F"/>
    <w:rsid w:val="33F13AE7"/>
    <w:rsid w:val="33F6A81B"/>
    <w:rsid w:val="340D7938"/>
    <w:rsid w:val="341025B8"/>
    <w:rsid w:val="3410A95B"/>
    <w:rsid w:val="3417A869"/>
    <w:rsid w:val="3423497B"/>
    <w:rsid w:val="34302823"/>
    <w:rsid w:val="3439C229"/>
    <w:rsid w:val="34536D62"/>
    <w:rsid w:val="345ED827"/>
    <w:rsid w:val="347EE5AF"/>
    <w:rsid w:val="347F11EB"/>
    <w:rsid w:val="3491EE60"/>
    <w:rsid w:val="349A59F7"/>
    <w:rsid w:val="34DB32AE"/>
    <w:rsid w:val="34DC1C42"/>
    <w:rsid w:val="34DF8272"/>
    <w:rsid w:val="34F0414E"/>
    <w:rsid w:val="35022EFC"/>
    <w:rsid w:val="352B0086"/>
    <w:rsid w:val="3537A3B7"/>
    <w:rsid w:val="3545D798"/>
    <w:rsid w:val="35523F5A"/>
    <w:rsid w:val="357AEA48"/>
    <w:rsid w:val="359AEE8B"/>
    <w:rsid w:val="35D4868B"/>
    <w:rsid w:val="35D969EF"/>
    <w:rsid w:val="36256167"/>
    <w:rsid w:val="3628F3D1"/>
    <w:rsid w:val="36538853"/>
    <w:rsid w:val="3672C4DB"/>
    <w:rsid w:val="368ACDBD"/>
    <w:rsid w:val="3692E8F8"/>
    <w:rsid w:val="36A78DFB"/>
    <w:rsid w:val="36DA3870"/>
    <w:rsid w:val="36DCB8F9"/>
    <w:rsid w:val="36E5E5B5"/>
    <w:rsid w:val="36EA8D2C"/>
    <w:rsid w:val="36F081B8"/>
    <w:rsid w:val="36FF42D1"/>
    <w:rsid w:val="370668BE"/>
    <w:rsid w:val="3727425F"/>
    <w:rsid w:val="375D3EB6"/>
    <w:rsid w:val="375E43C1"/>
    <w:rsid w:val="3773446E"/>
    <w:rsid w:val="37930638"/>
    <w:rsid w:val="379BC182"/>
    <w:rsid w:val="37B80D60"/>
    <w:rsid w:val="37CE060A"/>
    <w:rsid w:val="38039192"/>
    <w:rsid w:val="380AB112"/>
    <w:rsid w:val="381399B3"/>
    <w:rsid w:val="38188405"/>
    <w:rsid w:val="381AA858"/>
    <w:rsid w:val="383F1AD1"/>
    <w:rsid w:val="3841EC1A"/>
    <w:rsid w:val="386215C6"/>
    <w:rsid w:val="38889041"/>
    <w:rsid w:val="38B8DFA0"/>
    <w:rsid w:val="38C5A50D"/>
    <w:rsid w:val="38CEC612"/>
    <w:rsid w:val="38D18FE0"/>
    <w:rsid w:val="38DE002D"/>
    <w:rsid w:val="38FA77D0"/>
    <w:rsid w:val="3925DD2D"/>
    <w:rsid w:val="39890BC7"/>
    <w:rsid w:val="398A9164"/>
    <w:rsid w:val="39AA47A0"/>
    <w:rsid w:val="39B87479"/>
    <w:rsid w:val="39E44135"/>
    <w:rsid w:val="39E64AEF"/>
    <w:rsid w:val="39EFDCEE"/>
    <w:rsid w:val="3A3ED0D1"/>
    <w:rsid w:val="3A43D77F"/>
    <w:rsid w:val="3A4BD404"/>
    <w:rsid w:val="3A7924FB"/>
    <w:rsid w:val="3AAD9E51"/>
    <w:rsid w:val="3ABFB55D"/>
    <w:rsid w:val="3ADD8F2C"/>
    <w:rsid w:val="3AF17EF8"/>
    <w:rsid w:val="3B16FC91"/>
    <w:rsid w:val="3B4B79D7"/>
    <w:rsid w:val="3B5BA04D"/>
    <w:rsid w:val="3B687F5F"/>
    <w:rsid w:val="3B6D9998"/>
    <w:rsid w:val="3B8E2959"/>
    <w:rsid w:val="3BDC5272"/>
    <w:rsid w:val="3BFBE165"/>
    <w:rsid w:val="3C3737F0"/>
    <w:rsid w:val="3CB61AD3"/>
    <w:rsid w:val="3CEAD426"/>
    <w:rsid w:val="3CEC7050"/>
    <w:rsid w:val="3D1B479D"/>
    <w:rsid w:val="3D1EC2A7"/>
    <w:rsid w:val="3D368E79"/>
    <w:rsid w:val="3D42DB91"/>
    <w:rsid w:val="3D4880A9"/>
    <w:rsid w:val="3D56DA43"/>
    <w:rsid w:val="3D5CC5C3"/>
    <w:rsid w:val="3D63C2A3"/>
    <w:rsid w:val="3D88ABC6"/>
    <w:rsid w:val="3DA183F4"/>
    <w:rsid w:val="3DA66516"/>
    <w:rsid w:val="3DB801A3"/>
    <w:rsid w:val="3DD21952"/>
    <w:rsid w:val="3DDB11B8"/>
    <w:rsid w:val="3DE85CAE"/>
    <w:rsid w:val="3E053199"/>
    <w:rsid w:val="3E2C9418"/>
    <w:rsid w:val="3E2CB689"/>
    <w:rsid w:val="3E57D531"/>
    <w:rsid w:val="3E776B46"/>
    <w:rsid w:val="3E778D6C"/>
    <w:rsid w:val="3E8240A8"/>
    <w:rsid w:val="3E98042F"/>
    <w:rsid w:val="3EA1B03C"/>
    <w:rsid w:val="3EBFA19E"/>
    <w:rsid w:val="3EF7F3D4"/>
    <w:rsid w:val="3F058AC9"/>
    <w:rsid w:val="3F55CA14"/>
    <w:rsid w:val="3F633442"/>
    <w:rsid w:val="3F8B446A"/>
    <w:rsid w:val="3F9B398C"/>
    <w:rsid w:val="3F9EAA29"/>
    <w:rsid w:val="3FA52DA2"/>
    <w:rsid w:val="3FB0B547"/>
    <w:rsid w:val="3FBE9946"/>
    <w:rsid w:val="3FE98EFA"/>
    <w:rsid w:val="40079848"/>
    <w:rsid w:val="4009CA52"/>
    <w:rsid w:val="4012B662"/>
    <w:rsid w:val="4019CA5E"/>
    <w:rsid w:val="402A82E6"/>
    <w:rsid w:val="40757795"/>
    <w:rsid w:val="40A5041C"/>
    <w:rsid w:val="40AEC94A"/>
    <w:rsid w:val="40B89118"/>
    <w:rsid w:val="4112CF0D"/>
    <w:rsid w:val="413E8652"/>
    <w:rsid w:val="41642BD0"/>
    <w:rsid w:val="417D17F1"/>
    <w:rsid w:val="419034A6"/>
    <w:rsid w:val="41919D8D"/>
    <w:rsid w:val="41980FDE"/>
    <w:rsid w:val="41A0AEFB"/>
    <w:rsid w:val="41B3BEAD"/>
    <w:rsid w:val="41CC0848"/>
    <w:rsid w:val="41FC7C03"/>
    <w:rsid w:val="420E8240"/>
    <w:rsid w:val="4226B4E2"/>
    <w:rsid w:val="4272D50A"/>
    <w:rsid w:val="427BC411"/>
    <w:rsid w:val="4285B3CB"/>
    <w:rsid w:val="42A8289D"/>
    <w:rsid w:val="42FEFC16"/>
    <w:rsid w:val="430A2259"/>
    <w:rsid w:val="430F617B"/>
    <w:rsid w:val="43106740"/>
    <w:rsid w:val="4318AD7E"/>
    <w:rsid w:val="432C3510"/>
    <w:rsid w:val="4356EDA6"/>
    <w:rsid w:val="435D492B"/>
    <w:rsid w:val="43ADABE2"/>
    <w:rsid w:val="4416D6FA"/>
    <w:rsid w:val="443DD755"/>
    <w:rsid w:val="4475EB90"/>
    <w:rsid w:val="447F9C3A"/>
    <w:rsid w:val="44977056"/>
    <w:rsid w:val="44B74133"/>
    <w:rsid w:val="44BC0C16"/>
    <w:rsid w:val="450A775F"/>
    <w:rsid w:val="450C0251"/>
    <w:rsid w:val="45223850"/>
    <w:rsid w:val="452EED40"/>
    <w:rsid w:val="457738C6"/>
    <w:rsid w:val="4589B478"/>
    <w:rsid w:val="458E03BA"/>
    <w:rsid w:val="45C2617A"/>
    <w:rsid w:val="45FF299F"/>
    <w:rsid w:val="46115AD9"/>
    <w:rsid w:val="463FFF4B"/>
    <w:rsid w:val="4647A3EC"/>
    <w:rsid w:val="464D7926"/>
    <w:rsid w:val="46A2A043"/>
    <w:rsid w:val="46E303A3"/>
    <w:rsid w:val="46F64926"/>
    <w:rsid w:val="473F7B03"/>
    <w:rsid w:val="474CB380"/>
    <w:rsid w:val="475064B5"/>
    <w:rsid w:val="47A47887"/>
    <w:rsid w:val="47AD74D4"/>
    <w:rsid w:val="47D762AB"/>
    <w:rsid w:val="480D2CD8"/>
    <w:rsid w:val="482918E9"/>
    <w:rsid w:val="482B099E"/>
    <w:rsid w:val="486CC023"/>
    <w:rsid w:val="48712593"/>
    <w:rsid w:val="4874587A"/>
    <w:rsid w:val="48860015"/>
    <w:rsid w:val="4887B712"/>
    <w:rsid w:val="489719FC"/>
    <w:rsid w:val="48D89A18"/>
    <w:rsid w:val="491ACD13"/>
    <w:rsid w:val="492A19F1"/>
    <w:rsid w:val="493FBE96"/>
    <w:rsid w:val="494D3F06"/>
    <w:rsid w:val="494FC44F"/>
    <w:rsid w:val="4968096E"/>
    <w:rsid w:val="497C54F5"/>
    <w:rsid w:val="498B90D0"/>
    <w:rsid w:val="4994F002"/>
    <w:rsid w:val="49950FA2"/>
    <w:rsid w:val="49C3DB1B"/>
    <w:rsid w:val="49C7F80C"/>
    <w:rsid w:val="49CBF098"/>
    <w:rsid w:val="49DF2AB6"/>
    <w:rsid w:val="49E6C001"/>
    <w:rsid w:val="4A0C552E"/>
    <w:rsid w:val="4A1BA2A6"/>
    <w:rsid w:val="4A20D73A"/>
    <w:rsid w:val="4A86CD5E"/>
    <w:rsid w:val="4AADE0D8"/>
    <w:rsid w:val="4AE784FC"/>
    <w:rsid w:val="4AF7CCD6"/>
    <w:rsid w:val="4AFEF1AA"/>
    <w:rsid w:val="4B1A63FC"/>
    <w:rsid w:val="4B1AD19D"/>
    <w:rsid w:val="4B1FE911"/>
    <w:rsid w:val="4B3B1B9F"/>
    <w:rsid w:val="4B6808BC"/>
    <w:rsid w:val="4BA4E496"/>
    <w:rsid w:val="4BA76980"/>
    <w:rsid w:val="4BD4262A"/>
    <w:rsid w:val="4C0630A1"/>
    <w:rsid w:val="4C0E9738"/>
    <w:rsid w:val="4C280443"/>
    <w:rsid w:val="4C429912"/>
    <w:rsid w:val="4CA81576"/>
    <w:rsid w:val="4CAB32C5"/>
    <w:rsid w:val="4CBDF74D"/>
    <w:rsid w:val="4CDFBE06"/>
    <w:rsid w:val="4CE31065"/>
    <w:rsid w:val="4CED563F"/>
    <w:rsid w:val="4D000211"/>
    <w:rsid w:val="4D6BA657"/>
    <w:rsid w:val="4D837D9B"/>
    <w:rsid w:val="4D872CA4"/>
    <w:rsid w:val="4D8B3C23"/>
    <w:rsid w:val="4DA5E03C"/>
    <w:rsid w:val="4DA60FD3"/>
    <w:rsid w:val="4DE4F15A"/>
    <w:rsid w:val="4E00005E"/>
    <w:rsid w:val="4E0B7781"/>
    <w:rsid w:val="4E0C78E2"/>
    <w:rsid w:val="4E169BFD"/>
    <w:rsid w:val="4E2BA822"/>
    <w:rsid w:val="4E2DF40C"/>
    <w:rsid w:val="4E571E01"/>
    <w:rsid w:val="4E593C32"/>
    <w:rsid w:val="4E94A42F"/>
    <w:rsid w:val="4EB6E4B2"/>
    <w:rsid w:val="4ECD1E7A"/>
    <w:rsid w:val="4EF3C10B"/>
    <w:rsid w:val="4F0AB5EB"/>
    <w:rsid w:val="4F0DAF1D"/>
    <w:rsid w:val="4F172B0F"/>
    <w:rsid w:val="4F34619C"/>
    <w:rsid w:val="4F381219"/>
    <w:rsid w:val="4F874844"/>
    <w:rsid w:val="4FB28AD8"/>
    <w:rsid w:val="4FBF8AD7"/>
    <w:rsid w:val="4FC7BB1E"/>
    <w:rsid w:val="5064B89B"/>
    <w:rsid w:val="50733639"/>
    <w:rsid w:val="5088F178"/>
    <w:rsid w:val="50931D32"/>
    <w:rsid w:val="509B6777"/>
    <w:rsid w:val="509C8063"/>
    <w:rsid w:val="50B342D9"/>
    <w:rsid w:val="50C2B473"/>
    <w:rsid w:val="50C9277C"/>
    <w:rsid w:val="50DA3134"/>
    <w:rsid w:val="5102D9D5"/>
    <w:rsid w:val="5130DE0C"/>
    <w:rsid w:val="51429BCE"/>
    <w:rsid w:val="519CDE9C"/>
    <w:rsid w:val="519D4239"/>
    <w:rsid w:val="51BC499D"/>
    <w:rsid w:val="51C2C7D4"/>
    <w:rsid w:val="51C4AD6C"/>
    <w:rsid w:val="51E4F2D8"/>
    <w:rsid w:val="51FE0914"/>
    <w:rsid w:val="520057D8"/>
    <w:rsid w:val="520A4603"/>
    <w:rsid w:val="521BE351"/>
    <w:rsid w:val="5232C5C6"/>
    <w:rsid w:val="5236B6F2"/>
    <w:rsid w:val="5238A63F"/>
    <w:rsid w:val="5263AAB8"/>
    <w:rsid w:val="526B8644"/>
    <w:rsid w:val="528993D1"/>
    <w:rsid w:val="529D24E3"/>
    <w:rsid w:val="52E6F0DC"/>
    <w:rsid w:val="53174AE0"/>
    <w:rsid w:val="53380485"/>
    <w:rsid w:val="533B6C4B"/>
    <w:rsid w:val="533ECFF6"/>
    <w:rsid w:val="535AAE25"/>
    <w:rsid w:val="537545C3"/>
    <w:rsid w:val="537F631D"/>
    <w:rsid w:val="538FE7DF"/>
    <w:rsid w:val="53BFE22D"/>
    <w:rsid w:val="53CEF917"/>
    <w:rsid w:val="53E6A3F2"/>
    <w:rsid w:val="540FDC57"/>
    <w:rsid w:val="545C7359"/>
    <w:rsid w:val="5462ECB7"/>
    <w:rsid w:val="5473C602"/>
    <w:rsid w:val="547D6F5C"/>
    <w:rsid w:val="54AE57D4"/>
    <w:rsid w:val="54BFF8E2"/>
    <w:rsid w:val="54CA23E7"/>
    <w:rsid w:val="54DF6BFE"/>
    <w:rsid w:val="54F75CDB"/>
    <w:rsid w:val="550B50D0"/>
    <w:rsid w:val="550ECABF"/>
    <w:rsid w:val="55445A45"/>
    <w:rsid w:val="55B89884"/>
    <w:rsid w:val="55D1D28A"/>
    <w:rsid w:val="560D216D"/>
    <w:rsid w:val="5612FDC6"/>
    <w:rsid w:val="562BBFD9"/>
    <w:rsid w:val="563C8E3F"/>
    <w:rsid w:val="5662FA22"/>
    <w:rsid w:val="568EC6A3"/>
    <w:rsid w:val="56B12F61"/>
    <w:rsid w:val="56DB6A7A"/>
    <w:rsid w:val="5702E5DE"/>
    <w:rsid w:val="570D9243"/>
    <w:rsid w:val="57497702"/>
    <w:rsid w:val="575B8B5E"/>
    <w:rsid w:val="575CA9D3"/>
    <w:rsid w:val="57736E8E"/>
    <w:rsid w:val="5773B965"/>
    <w:rsid w:val="57DCB257"/>
    <w:rsid w:val="57F3110A"/>
    <w:rsid w:val="57FA44A2"/>
    <w:rsid w:val="58726421"/>
    <w:rsid w:val="5873D42D"/>
    <w:rsid w:val="5897CE4E"/>
    <w:rsid w:val="58A34482"/>
    <w:rsid w:val="58AAA6C5"/>
    <w:rsid w:val="58AFA84A"/>
    <w:rsid w:val="58BFF851"/>
    <w:rsid w:val="59134FCD"/>
    <w:rsid w:val="5965A725"/>
    <w:rsid w:val="59678BE1"/>
    <w:rsid w:val="598DE838"/>
    <w:rsid w:val="59A15CB9"/>
    <w:rsid w:val="59ACE832"/>
    <w:rsid w:val="59B89470"/>
    <w:rsid w:val="59E75F51"/>
    <w:rsid w:val="59F11686"/>
    <w:rsid w:val="5A08FE67"/>
    <w:rsid w:val="5A155F3E"/>
    <w:rsid w:val="5A23E0F4"/>
    <w:rsid w:val="5A2D5956"/>
    <w:rsid w:val="5A4CAE3E"/>
    <w:rsid w:val="5A4EB816"/>
    <w:rsid w:val="5A50A1C6"/>
    <w:rsid w:val="5A6507A8"/>
    <w:rsid w:val="5A77F2BC"/>
    <w:rsid w:val="5A88468A"/>
    <w:rsid w:val="5AC7DFC9"/>
    <w:rsid w:val="5AD77A14"/>
    <w:rsid w:val="5ADC4D0A"/>
    <w:rsid w:val="5AF46302"/>
    <w:rsid w:val="5B1FAC96"/>
    <w:rsid w:val="5B2D272D"/>
    <w:rsid w:val="5B646DC7"/>
    <w:rsid w:val="5B84BD35"/>
    <w:rsid w:val="5BAC9DF2"/>
    <w:rsid w:val="5BB2D182"/>
    <w:rsid w:val="5BC67F49"/>
    <w:rsid w:val="5BF065BA"/>
    <w:rsid w:val="5BF22AB2"/>
    <w:rsid w:val="5C31BCE5"/>
    <w:rsid w:val="5C5F75ED"/>
    <w:rsid w:val="5C73D289"/>
    <w:rsid w:val="5CAE06A6"/>
    <w:rsid w:val="5CC29AB9"/>
    <w:rsid w:val="5CED8A5B"/>
    <w:rsid w:val="5D146FC3"/>
    <w:rsid w:val="5D252CD3"/>
    <w:rsid w:val="5D29DAE9"/>
    <w:rsid w:val="5D36A5EA"/>
    <w:rsid w:val="5D39F512"/>
    <w:rsid w:val="5D558F93"/>
    <w:rsid w:val="5D9CADF4"/>
    <w:rsid w:val="5DAD5B1A"/>
    <w:rsid w:val="5DB8F08B"/>
    <w:rsid w:val="5DC2A234"/>
    <w:rsid w:val="5DD19BFB"/>
    <w:rsid w:val="5DE6EED4"/>
    <w:rsid w:val="5E101315"/>
    <w:rsid w:val="5E1494FC"/>
    <w:rsid w:val="5E18AA4C"/>
    <w:rsid w:val="5E29C746"/>
    <w:rsid w:val="5E2D814A"/>
    <w:rsid w:val="5E304874"/>
    <w:rsid w:val="5E4682BD"/>
    <w:rsid w:val="5E629425"/>
    <w:rsid w:val="5E6CD13B"/>
    <w:rsid w:val="5E71E663"/>
    <w:rsid w:val="5E8BA2F3"/>
    <w:rsid w:val="5E9821C9"/>
    <w:rsid w:val="5E98D980"/>
    <w:rsid w:val="5E9FE195"/>
    <w:rsid w:val="5EFA61D1"/>
    <w:rsid w:val="5F20AC30"/>
    <w:rsid w:val="5F23D2BA"/>
    <w:rsid w:val="5F790849"/>
    <w:rsid w:val="5F7AA320"/>
    <w:rsid w:val="5F7DD324"/>
    <w:rsid w:val="5F7F6223"/>
    <w:rsid w:val="5F9931E4"/>
    <w:rsid w:val="5FA34A00"/>
    <w:rsid w:val="5FC569F7"/>
    <w:rsid w:val="5FC74D49"/>
    <w:rsid w:val="5FD8AD08"/>
    <w:rsid w:val="5FE2AF7F"/>
    <w:rsid w:val="5FEEDF65"/>
    <w:rsid w:val="5FF2F641"/>
    <w:rsid w:val="601D9B83"/>
    <w:rsid w:val="603E1D88"/>
    <w:rsid w:val="604C6B6A"/>
    <w:rsid w:val="604D6FDE"/>
    <w:rsid w:val="605B4D23"/>
    <w:rsid w:val="60705E9C"/>
    <w:rsid w:val="6076198C"/>
    <w:rsid w:val="607BC212"/>
    <w:rsid w:val="6086F5EB"/>
    <w:rsid w:val="60B3BCF4"/>
    <w:rsid w:val="60B57FD0"/>
    <w:rsid w:val="60D13135"/>
    <w:rsid w:val="6104D979"/>
    <w:rsid w:val="6193E7A7"/>
    <w:rsid w:val="61AA3F96"/>
    <w:rsid w:val="61D7443E"/>
    <w:rsid w:val="61F67023"/>
    <w:rsid w:val="6213B1B9"/>
    <w:rsid w:val="6226B68B"/>
    <w:rsid w:val="623FCADD"/>
    <w:rsid w:val="62A12DDE"/>
    <w:rsid w:val="62F814AF"/>
    <w:rsid w:val="62FCD5C9"/>
    <w:rsid w:val="63185C62"/>
    <w:rsid w:val="632C1E47"/>
    <w:rsid w:val="63453666"/>
    <w:rsid w:val="63569171"/>
    <w:rsid w:val="63BA3976"/>
    <w:rsid w:val="63CD6298"/>
    <w:rsid w:val="6455FA7C"/>
    <w:rsid w:val="6456C484"/>
    <w:rsid w:val="64616C55"/>
    <w:rsid w:val="6464E53D"/>
    <w:rsid w:val="6473DD76"/>
    <w:rsid w:val="648D5A68"/>
    <w:rsid w:val="64991FB3"/>
    <w:rsid w:val="64CB559B"/>
    <w:rsid w:val="64D3A998"/>
    <w:rsid w:val="64DF46F4"/>
    <w:rsid w:val="64ECD804"/>
    <w:rsid w:val="6512E309"/>
    <w:rsid w:val="651D8312"/>
    <w:rsid w:val="653792E5"/>
    <w:rsid w:val="6565D608"/>
    <w:rsid w:val="65771090"/>
    <w:rsid w:val="657D34BB"/>
    <w:rsid w:val="65940350"/>
    <w:rsid w:val="65988207"/>
    <w:rsid w:val="65A21E58"/>
    <w:rsid w:val="65C8D5FC"/>
    <w:rsid w:val="6624152C"/>
    <w:rsid w:val="66264946"/>
    <w:rsid w:val="663EAC1B"/>
    <w:rsid w:val="663F6770"/>
    <w:rsid w:val="6643D61E"/>
    <w:rsid w:val="6678794A"/>
    <w:rsid w:val="66A28FD9"/>
    <w:rsid w:val="66ACD9F8"/>
    <w:rsid w:val="66D75B28"/>
    <w:rsid w:val="66E2415F"/>
    <w:rsid w:val="6714E4A0"/>
    <w:rsid w:val="67223734"/>
    <w:rsid w:val="673D5237"/>
    <w:rsid w:val="674CAB52"/>
    <w:rsid w:val="67546A01"/>
    <w:rsid w:val="67687979"/>
    <w:rsid w:val="676FA8E7"/>
    <w:rsid w:val="678F2D8B"/>
    <w:rsid w:val="67A759A2"/>
    <w:rsid w:val="67B2A7AB"/>
    <w:rsid w:val="67B40F10"/>
    <w:rsid w:val="67CAF8C1"/>
    <w:rsid w:val="67CC74A7"/>
    <w:rsid w:val="67D29DA5"/>
    <w:rsid w:val="67EEDE18"/>
    <w:rsid w:val="67FB73A2"/>
    <w:rsid w:val="6813A9FF"/>
    <w:rsid w:val="683F06E4"/>
    <w:rsid w:val="684F066D"/>
    <w:rsid w:val="6861E06C"/>
    <w:rsid w:val="689A83B8"/>
    <w:rsid w:val="689EE0E4"/>
    <w:rsid w:val="68A2EBD5"/>
    <w:rsid w:val="68D204B2"/>
    <w:rsid w:val="68ECBDDF"/>
    <w:rsid w:val="68F5EE9B"/>
    <w:rsid w:val="69035A3A"/>
    <w:rsid w:val="690AE94F"/>
    <w:rsid w:val="69263AE3"/>
    <w:rsid w:val="6948223D"/>
    <w:rsid w:val="696EC4D5"/>
    <w:rsid w:val="69717B60"/>
    <w:rsid w:val="69818283"/>
    <w:rsid w:val="69A40594"/>
    <w:rsid w:val="69A8FF35"/>
    <w:rsid w:val="69AF5B95"/>
    <w:rsid w:val="69D6A37C"/>
    <w:rsid w:val="69DF3A99"/>
    <w:rsid w:val="69EC1875"/>
    <w:rsid w:val="69F63B5F"/>
    <w:rsid w:val="69F76328"/>
    <w:rsid w:val="69FBBBDD"/>
    <w:rsid w:val="6A0FE77E"/>
    <w:rsid w:val="6A1380BA"/>
    <w:rsid w:val="6A19C83D"/>
    <w:rsid w:val="6A68B480"/>
    <w:rsid w:val="6AAED7C4"/>
    <w:rsid w:val="6B1C6F80"/>
    <w:rsid w:val="6B2D6A46"/>
    <w:rsid w:val="6B3D5303"/>
    <w:rsid w:val="6B3F69EE"/>
    <w:rsid w:val="6B4A91C4"/>
    <w:rsid w:val="6B4BC7F9"/>
    <w:rsid w:val="6B74603E"/>
    <w:rsid w:val="6B7C56C4"/>
    <w:rsid w:val="6B8064D8"/>
    <w:rsid w:val="6B9734EF"/>
    <w:rsid w:val="6B997A4D"/>
    <w:rsid w:val="6BBD318B"/>
    <w:rsid w:val="6BDF917E"/>
    <w:rsid w:val="6BEDA5A5"/>
    <w:rsid w:val="6C084291"/>
    <w:rsid w:val="6C3251B4"/>
    <w:rsid w:val="6C3E8E6D"/>
    <w:rsid w:val="6C8AE460"/>
    <w:rsid w:val="6C8B29FF"/>
    <w:rsid w:val="6C9DFE56"/>
    <w:rsid w:val="6CBDDF3A"/>
    <w:rsid w:val="6CE8E2C4"/>
    <w:rsid w:val="6D692934"/>
    <w:rsid w:val="6D6F37B1"/>
    <w:rsid w:val="6D711B3B"/>
    <w:rsid w:val="6DB79B12"/>
    <w:rsid w:val="6DBA12F5"/>
    <w:rsid w:val="6DFE8790"/>
    <w:rsid w:val="6E2528FD"/>
    <w:rsid w:val="6E4BA84F"/>
    <w:rsid w:val="6E5F6BB5"/>
    <w:rsid w:val="6E95EAE4"/>
    <w:rsid w:val="6E9D022A"/>
    <w:rsid w:val="6ECB6383"/>
    <w:rsid w:val="6ECC5730"/>
    <w:rsid w:val="6EDC05D5"/>
    <w:rsid w:val="6EE7CC25"/>
    <w:rsid w:val="6F093714"/>
    <w:rsid w:val="6F0F0F39"/>
    <w:rsid w:val="6F8B4644"/>
    <w:rsid w:val="6F8D65A6"/>
    <w:rsid w:val="6F95680A"/>
    <w:rsid w:val="6FA39781"/>
    <w:rsid w:val="6FB7CEEA"/>
    <w:rsid w:val="6FD5E2C8"/>
    <w:rsid w:val="6FEF50C4"/>
    <w:rsid w:val="700020E8"/>
    <w:rsid w:val="7003C26C"/>
    <w:rsid w:val="701D09F4"/>
    <w:rsid w:val="701FA1C3"/>
    <w:rsid w:val="70506575"/>
    <w:rsid w:val="70C48392"/>
    <w:rsid w:val="71198342"/>
    <w:rsid w:val="711D0D55"/>
    <w:rsid w:val="714F0A29"/>
    <w:rsid w:val="71726478"/>
    <w:rsid w:val="717AEC79"/>
    <w:rsid w:val="71BE60FA"/>
    <w:rsid w:val="71C2E1B7"/>
    <w:rsid w:val="71D2B957"/>
    <w:rsid w:val="71DE97AF"/>
    <w:rsid w:val="7204B718"/>
    <w:rsid w:val="720E738E"/>
    <w:rsid w:val="72178FFB"/>
    <w:rsid w:val="72227FB2"/>
    <w:rsid w:val="723111F1"/>
    <w:rsid w:val="726633F1"/>
    <w:rsid w:val="726FC788"/>
    <w:rsid w:val="7272399E"/>
    <w:rsid w:val="7272A4CA"/>
    <w:rsid w:val="7275C7CF"/>
    <w:rsid w:val="727BA82B"/>
    <w:rsid w:val="729CAD95"/>
    <w:rsid w:val="732A09E6"/>
    <w:rsid w:val="734540FA"/>
    <w:rsid w:val="7354F2CC"/>
    <w:rsid w:val="736EBB5E"/>
    <w:rsid w:val="737E8567"/>
    <w:rsid w:val="73A84D70"/>
    <w:rsid w:val="73B1FAF8"/>
    <w:rsid w:val="73B7C7BA"/>
    <w:rsid w:val="73D73460"/>
    <w:rsid w:val="73E323EA"/>
    <w:rsid w:val="741220B9"/>
    <w:rsid w:val="74153308"/>
    <w:rsid w:val="7415D23B"/>
    <w:rsid w:val="74459F74"/>
    <w:rsid w:val="7461E9F6"/>
    <w:rsid w:val="746A122F"/>
    <w:rsid w:val="746A3F19"/>
    <w:rsid w:val="746BFAEA"/>
    <w:rsid w:val="7491D958"/>
    <w:rsid w:val="74D73910"/>
    <w:rsid w:val="74EEBBDA"/>
    <w:rsid w:val="7514C486"/>
    <w:rsid w:val="752BEA7C"/>
    <w:rsid w:val="75471C15"/>
    <w:rsid w:val="754A4486"/>
    <w:rsid w:val="75645CE2"/>
    <w:rsid w:val="7569FEF0"/>
    <w:rsid w:val="7579517A"/>
    <w:rsid w:val="7579D96A"/>
    <w:rsid w:val="759FB732"/>
    <w:rsid w:val="75AAFC0C"/>
    <w:rsid w:val="75D612A9"/>
    <w:rsid w:val="75DBA160"/>
    <w:rsid w:val="75E2EE51"/>
    <w:rsid w:val="7606AE63"/>
    <w:rsid w:val="76268C8B"/>
    <w:rsid w:val="76429BBD"/>
    <w:rsid w:val="76430263"/>
    <w:rsid w:val="764497EC"/>
    <w:rsid w:val="7647FA92"/>
    <w:rsid w:val="76A06E68"/>
    <w:rsid w:val="76A18DEA"/>
    <w:rsid w:val="76BC7336"/>
    <w:rsid w:val="76E03581"/>
    <w:rsid w:val="76E0573C"/>
    <w:rsid w:val="76E95C62"/>
    <w:rsid w:val="76EC9A05"/>
    <w:rsid w:val="76FB05BD"/>
    <w:rsid w:val="774CCCB7"/>
    <w:rsid w:val="77752134"/>
    <w:rsid w:val="777A6C5D"/>
    <w:rsid w:val="7801A94E"/>
    <w:rsid w:val="780688E3"/>
    <w:rsid w:val="7825000A"/>
    <w:rsid w:val="78C66C6F"/>
    <w:rsid w:val="78CF8C8F"/>
    <w:rsid w:val="78FE1C95"/>
    <w:rsid w:val="79170A81"/>
    <w:rsid w:val="79224F70"/>
    <w:rsid w:val="79369249"/>
    <w:rsid w:val="7941F377"/>
    <w:rsid w:val="7951FCBD"/>
    <w:rsid w:val="79682F61"/>
    <w:rsid w:val="797F18FA"/>
    <w:rsid w:val="79864BE9"/>
    <w:rsid w:val="79A06900"/>
    <w:rsid w:val="79B6AA79"/>
    <w:rsid w:val="79E0C124"/>
    <w:rsid w:val="79E5D9B9"/>
    <w:rsid w:val="79F45AFB"/>
    <w:rsid w:val="79FACC34"/>
    <w:rsid w:val="7A23D0B1"/>
    <w:rsid w:val="7A475030"/>
    <w:rsid w:val="7A5C2B1F"/>
    <w:rsid w:val="7A6C91F3"/>
    <w:rsid w:val="7AA80A6E"/>
    <w:rsid w:val="7ADA83BF"/>
    <w:rsid w:val="7AEE7A3E"/>
    <w:rsid w:val="7AF44AA8"/>
    <w:rsid w:val="7AF7A38D"/>
    <w:rsid w:val="7B2B6D2D"/>
    <w:rsid w:val="7B446FF3"/>
    <w:rsid w:val="7B46F292"/>
    <w:rsid w:val="7B499183"/>
    <w:rsid w:val="7B5EDC5A"/>
    <w:rsid w:val="7B733FD3"/>
    <w:rsid w:val="7B7C46AB"/>
    <w:rsid w:val="7B84E0F7"/>
    <w:rsid w:val="7BA15F07"/>
    <w:rsid w:val="7BB735A5"/>
    <w:rsid w:val="7BDA3FF4"/>
    <w:rsid w:val="7BEF8DE5"/>
    <w:rsid w:val="7C11F8BF"/>
    <w:rsid w:val="7C37E579"/>
    <w:rsid w:val="7C4712F0"/>
    <w:rsid w:val="7C537184"/>
    <w:rsid w:val="7C53F6A1"/>
    <w:rsid w:val="7C58320F"/>
    <w:rsid w:val="7C916202"/>
    <w:rsid w:val="7CAA84AE"/>
    <w:rsid w:val="7CB696B2"/>
    <w:rsid w:val="7CCCF0C7"/>
    <w:rsid w:val="7CF2E74F"/>
    <w:rsid w:val="7CF3AD8C"/>
    <w:rsid w:val="7CF59E7E"/>
    <w:rsid w:val="7D41B8C1"/>
    <w:rsid w:val="7D4DA852"/>
    <w:rsid w:val="7D4EB9D6"/>
    <w:rsid w:val="7D54AAE3"/>
    <w:rsid w:val="7D92701A"/>
    <w:rsid w:val="7DA8543C"/>
    <w:rsid w:val="7DF52C60"/>
    <w:rsid w:val="7E066600"/>
    <w:rsid w:val="7E06E32B"/>
    <w:rsid w:val="7E0D07A7"/>
    <w:rsid w:val="7E21A3F3"/>
    <w:rsid w:val="7E547B2F"/>
    <w:rsid w:val="7E6B80E5"/>
    <w:rsid w:val="7E7EFBA5"/>
    <w:rsid w:val="7E833E32"/>
    <w:rsid w:val="7E860457"/>
    <w:rsid w:val="7EB6DC3F"/>
    <w:rsid w:val="7EF86BCC"/>
    <w:rsid w:val="7F106278"/>
    <w:rsid w:val="7F6F68FE"/>
    <w:rsid w:val="7F7BF578"/>
    <w:rsid w:val="7F86BF4B"/>
    <w:rsid w:val="7F879815"/>
    <w:rsid w:val="7FE1C1B3"/>
    <w:rsid w:val="7FE22F7A"/>
    <w:rsid w:val="7FE83212"/>
    <w:rsid w:val="7FE8A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0340C9E"/>
  <w14:defaultImageDpi w14:val="300"/>
  <w15:docId w15:val="{E5647642-0036-4116-B1F2-A143879A8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tabs>
        <w:tab w:val="num" w:pos="360"/>
      </w:tabs>
      <w:ind w:left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720"/>
      </w:tabs>
      <w:ind w:left="720"/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1080"/>
      </w:tabs>
      <w:ind w:left="1080"/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ind w:left="360"/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1"/>
      </w:numPr>
      <w:tabs>
        <w:tab w:val="num" w:pos="360"/>
      </w:tabs>
      <w:ind w:left="360"/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1080"/>
      </w:tabs>
      <w:ind w:left="1080"/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Bodytext0">
    <w:name w:val="Body text_"/>
    <w:link w:val="Bodytext1"/>
    <w:rsid w:val="00482E71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482E71"/>
    <w:pPr>
      <w:shd w:val="clear" w:color="auto" w:fill="FFFFFF"/>
      <w:spacing w:before="240" w:after="240" w:line="274" w:lineRule="exact"/>
      <w:ind w:hanging="1060"/>
    </w:pPr>
    <w:rPr>
      <w:rFonts w:ascii="Times New Roman" w:hAnsi="Times New Roman" w:cs="Times New Roman"/>
      <w:sz w:val="23"/>
      <w:szCs w:val="23"/>
    </w:rPr>
  </w:style>
  <w:style w:type="paragraph" w:styleId="Revision">
    <w:name w:val="Revision"/>
    <w:hidden/>
    <w:uiPriority w:val="99"/>
    <w:semiHidden/>
    <w:rsid w:val="004B1E03"/>
    <w:pPr>
      <w:spacing w:after="0" w:line="240" w:lineRule="auto"/>
    </w:pPr>
    <w:rPr>
      <w:rFonts w:ascii="Arial" w:hAnsi="Arial"/>
    </w:rPr>
  </w:style>
  <w:style w:type="character" w:styleId="CommentReference">
    <w:name w:val="annotation reference"/>
    <w:basedOn w:val="DefaultParagraphFont"/>
    <w:uiPriority w:val="99"/>
    <w:semiHidden/>
    <w:unhideWhenUsed/>
    <w:rsid w:val="004B1E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B1E0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B1E03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2E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2EBC"/>
    <w:rPr>
      <w:rFonts w:ascii="Arial" w:hAnsi="Arial"/>
      <w:b/>
      <w:bCs/>
      <w:sz w:val="20"/>
      <w:szCs w:val="20"/>
    </w:rPr>
  </w:style>
  <w:style w:type="paragraph" w:customStyle="1" w:styleId="Bodytext20">
    <w:name w:val="Body text (2)"/>
    <w:basedOn w:val="Normal"/>
    <w:link w:val="Bodytext21"/>
    <w:uiPriority w:val="1"/>
    <w:rsid w:val="00915590"/>
    <w:pPr>
      <w:shd w:val="clear" w:color="auto" w:fill="FFFFFF" w:themeFill="background1"/>
      <w:spacing w:after="0" w:line="269" w:lineRule="exact"/>
      <w:ind w:hanging="400"/>
    </w:pPr>
    <w:rPr>
      <w:rFonts w:asciiTheme="minorHAnsi" w:hAnsiTheme="minorHAnsi"/>
      <w:i/>
      <w:iCs/>
      <w:sz w:val="23"/>
      <w:szCs w:val="23"/>
    </w:rPr>
  </w:style>
  <w:style w:type="character" w:customStyle="1" w:styleId="Bodytext21">
    <w:name w:val="Body text (2)_"/>
    <w:basedOn w:val="DefaultParagraphFont"/>
    <w:link w:val="Bodytext20"/>
    <w:uiPriority w:val="1"/>
    <w:rsid w:val="00915590"/>
    <w:rPr>
      <w:i/>
      <w:iCs/>
      <w:sz w:val="23"/>
      <w:szCs w:val="23"/>
      <w:shd w:val="clear" w:color="auto" w:fill="FFFFFF" w:themeFill="background1"/>
    </w:rPr>
  </w:style>
  <w:style w:type="character" w:styleId="Hyperlink">
    <w:name w:val="Hyperlink"/>
    <w:basedOn w:val="DefaultParagraphFont"/>
    <w:uiPriority w:val="99"/>
    <w:unhideWhenUsed/>
    <w:rsid w:val="00AB34B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34B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B4AED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72772"/>
    <w:rPr>
      <w:rFonts w:ascii="Times New Roman" w:hAnsi="Times New Roman" w:cs="Times New Roman"/>
      <w:sz w:val="24"/>
      <w:szCs w:val="24"/>
    </w:rPr>
  </w:style>
  <w:style w:type="character" w:styleId="Mention">
    <w:name w:val="Mention"/>
    <w:basedOn w:val="DefaultParagraphFont"/>
    <w:uiPriority w:val="99"/>
    <w:unhideWhenUsed/>
    <w:rsid w:val="0026303C"/>
    <w:rPr>
      <w:color w:val="2B579A"/>
      <w:shd w:val="clear" w:color="auto" w:fill="E1DFDD"/>
    </w:rPr>
  </w:style>
  <w:style w:type="paragraph" w:customStyle="1" w:styleId="Stiliuspagrindinis">
    <w:name w:val="Stilius pagrindinis"/>
    <w:basedOn w:val="Normal"/>
    <w:link w:val="StiliuspagrindinisChar"/>
    <w:uiPriority w:val="1"/>
    <w:qFormat/>
    <w:rsid w:val="00112A2D"/>
    <w:pPr>
      <w:numPr>
        <w:ilvl w:val="1"/>
        <w:numId w:val="6"/>
      </w:numPr>
      <w:spacing w:after="0" w:line="240" w:lineRule="auto"/>
      <w:contextualSpacing/>
      <w:jc w:val="both"/>
    </w:pPr>
    <w:rPr>
      <w:rFonts w:asciiTheme="minorHAnsi" w:hAnsiTheme="minorHAnsi"/>
      <w:color w:val="000000" w:themeColor="text1"/>
      <w:sz w:val="20"/>
      <w:szCs w:val="20"/>
      <w:lang w:eastAsia="lt-LT"/>
    </w:rPr>
  </w:style>
  <w:style w:type="character" w:customStyle="1" w:styleId="StiliuspagrindinisChar">
    <w:name w:val="Stilius pagrindinis Char"/>
    <w:basedOn w:val="DefaultParagraphFont"/>
    <w:link w:val="Stiliuspagrindinis"/>
    <w:uiPriority w:val="1"/>
    <w:rsid w:val="00112A2D"/>
    <w:rPr>
      <w:color w:val="000000" w:themeColor="text1"/>
      <w:sz w:val="20"/>
      <w:szCs w:val="20"/>
      <w:lang w:eastAsia="lt-LT"/>
    </w:rPr>
  </w:style>
  <w:style w:type="character" w:customStyle="1" w:styleId="CommentReference1">
    <w:name w:val="Comment Reference1"/>
    <w:basedOn w:val="DefaultParagraphFont"/>
    <w:uiPriority w:val="99"/>
    <w:semiHidden/>
    <w:unhideWhenUsed/>
    <w:rsid w:val="0047703C"/>
    <w:rPr>
      <w:sz w:val="16"/>
      <w:szCs w:val="16"/>
    </w:rPr>
  </w:style>
  <w:style w:type="paragraph" w:customStyle="1" w:styleId="CommentText1">
    <w:name w:val="Comment Text1"/>
    <w:basedOn w:val="Normal"/>
    <w:uiPriority w:val="99"/>
    <w:unhideWhenUsed/>
    <w:rsid w:val="0047703C"/>
    <w:pPr>
      <w:spacing w:line="240" w:lineRule="auto"/>
    </w:pPr>
    <w:rPr>
      <w:sz w:val="20"/>
      <w:szCs w:val="20"/>
    </w:rPr>
  </w:style>
  <w:style w:type="paragraph" w:customStyle="1" w:styleId="CommentSubject1">
    <w:name w:val="Comment Subject1"/>
    <w:basedOn w:val="CommentText1"/>
    <w:next w:val="CommentText1"/>
    <w:uiPriority w:val="99"/>
    <w:semiHidden/>
    <w:unhideWhenUsed/>
    <w:rsid w:val="0047703C"/>
    <w:rPr>
      <w:b/>
      <w:bCs/>
    </w:rPr>
  </w:style>
  <w:style w:type="character" w:customStyle="1" w:styleId="CommentTextChar1">
    <w:name w:val="Comment Text Char1"/>
    <w:basedOn w:val="DefaultParagraphFont"/>
    <w:uiPriority w:val="99"/>
    <w:semiHidden/>
    <w:rsid w:val="0047703C"/>
    <w:rPr>
      <w:rFonts w:ascii="Arial" w:hAnsi="Arial"/>
      <w:sz w:val="20"/>
      <w:szCs w:val="20"/>
    </w:rPr>
  </w:style>
  <w:style w:type="character" w:customStyle="1" w:styleId="CommentSubjectChar1">
    <w:name w:val="Comment Subject Char1"/>
    <w:basedOn w:val="CommentTextChar1"/>
    <w:uiPriority w:val="99"/>
    <w:semiHidden/>
    <w:rsid w:val="0047703C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miestogijos.lt/tiekejams-ir-rangovams/" TargetMode="External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miestogijos.lt/tiekejams-ir-rangovams/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B7072C878FD5D4CB3CFE63B755B6EF8" ma:contentTypeVersion="3" ma:contentTypeDescription="Kurkite naują dokumentą." ma:contentTypeScope="" ma:versionID="8d4d3275146229d9450bf282226346da">
  <xsd:schema xmlns:xsd="http://www.w3.org/2001/XMLSchema" xmlns:xs="http://www.w3.org/2001/XMLSchema" xmlns:p="http://schemas.microsoft.com/office/2006/metadata/properties" xmlns:ns2="ff7d9cbe-ac88-46df-83b8-606c4626711e" targetNamespace="http://schemas.microsoft.com/office/2006/metadata/properties" ma:root="true" ma:fieldsID="e5902a347fdce6f9402b9eb942605ff9" ns2:_="">
    <xsd:import namespace="ff7d9cbe-ac88-46df-83b8-606c462671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7d9cbe-ac88-46df-83b8-606c462671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B7F160-89AD-49E6-9509-34086C3154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CAA907-4F7A-43C6-AA63-2A99F9C434A7}">
  <ds:schemaRefs>
    <ds:schemaRef ds:uri="http://schemas.microsoft.com/office/2006/documentManagement/types"/>
    <ds:schemaRef ds:uri="http://purl.org/dc/elements/1.1/"/>
    <ds:schemaRef ds:uri="ff7d9cbe-ac88-46df-83b8-606c4626711e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924BC86-4B53-4543-9554-04B3603520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7d9cbe-ac88-46df-83b8-606c462671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6175</TotalTime>
  <Pages>9</Pages>
  <Words>4033</Words>
  <Characters>28758</Characters>
  <Application>Microsoft Office Word</Application>
  <DocSecurity>0</DocSecurity>
  <Lines>442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32576</CharactersWithSpaces>
  <SharedDoc>false</SharedDoc>
  <HyperlinkBase/>
  <HLinks>
    <vt:vector size="210" baseType="variant">
      <vt:variant>
        <vt:i4>2621498</vt:i4>
      </vt:variant>
      <vt:variant>
        <vt:i4>3</vt:i4>
      </vt:variant>
      <vt:variant>
        <vt:i4>0</vt:i4>
      </vt:variant>
      <vt:variant>
        <vt:i4>5</vt:i4>
      </vt:variant>
      <vt:variant>
        <vt:lpwstr>https://miestogijos.lt/tiekejams-ir-rangovams/</vt:lpwstr>
      </vt:variant>
      <vt:variant>
        <vt:lpwstr/>
      </vt:variant>
      <vt:variant>
        <vt:i4>2621498</vt:i4>
      </vt:variant>
      <vt:variant>
        <vt:i4>0</vt:i4>
      </vt:variant>
      <vt:variant>
        <vt:i4>0</vt:i4>
      </vt:variant>
      <vt:variant>
        <vt:i4>5</vt:i4>
      </vt:variant>
      <vt:variant>
        <vt:lpwstr>https://miestogijos.lt/tiekejams-ir-rangovams/</vt:lpwstr>
      </vt:variant>
      <vt:variant>
        <vt:lpwstr/>
      </vt:variant>
      <vt:variant>
        <vt:i4>8257620</vt:i4>
      </vt:variant>
      <vt:variant>
        <vt:i4>96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93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90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87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84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81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78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75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72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69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66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63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4194359</vt:i4>
      </vt:variant>
      <vt:variant>
        <vt:i4>60</vt:i4>
      </vt:variant>
      <vt:variant>
        <vt:i4>0</vt:i4>
      </vt:variant>
      <vt:variant>
        <vt:i4>5</vt:i4>
      </vt:variant>
      <vt:variant>
        <vt:lpwstr>https://miestogijos.lt/wp-content/uploads/2025/11/202511_SUVIRINIMO-DARBU-VYKDYMO-MIESTO-GIJOS-OBJEKTUOSE-INSTRUKCIJA-rev-AP-002.pdf</vt:lpwstr>
      </vt:variant>
      <vt:variant>
        <vt:lpwstr/>
      </vt:variant>
      <vt:variant>
        <vt:i4>2621498</vt:i4>
      </vt:variant>
      <vt:variant>
        <vt:i4>57</vt:i4>
      </vt:variant>
      <vt:variant>
        <vt:i4>0</vt:i4>
      </vt:variant>
      <vt:variant>
        <vt:i4>5</vt:i4>
      </vt:variant>
      <vt:variant>
        <vt:lpwstr>https://miestogijos.lt/tiekejams-ir-rangovams/</vt:lpwstr>
      </vt:variant>
      <vt:variant>
        <vt:lpwstr/>
      </vt:variant>
      <vt:variant>
        <vt:i4>8257620</vt:i4>
      </vt:variant>
      <vt:variant>
        <vt:i4>54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51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48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45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42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39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36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33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30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27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24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21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18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15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12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9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393273</vt:i4>
      </vt:variant>
      <vt:variant>
        <vt:i4>6</vt:i4>
      </vt:variant>
      <vt:variant>
        <vt:i4>0</vt:i4>
      </vt:variant>
      <vt:variant>
        <vt:i4>5</vt:i4>
      </vt:variant>
      <vt:variant>
        <vt:lpwstr>mailto:lkuklierius@miestogijos.lt</vt:lpwstr>
      </vt:variant>
      <vt:variant>
        <vt:lpwstr/>
      </vt:variant>
      <vt:variant>
        <vt:i4>8257620</vt:i4>
      </vt:variant>
      <vt:variant>
        <vt:i4>3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  <vt:variant>
        <vt:i4>8257620</vt:i4>
      </vt:variant>
      <vt:variant>
        <vt:i4>0</vt:i4>
      </vt:variant>
      <vt:variant>
        <vt:i4>0</vt:i4>
      </vt:variant>
      <vt:variant>
        <vt:i4>5</vt:i4>
      </vt:variant>
      <vt:variant>
        <vt:lpwstr>mailto:agudas@miestogijos.lt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Laimis Kuklierius</cp:lastModifiedBy>
  <cp:revision>1885</cp:revision>
  <dcterms:created xsi:type="dcterms:W3CDTF">2025-10-21T10:22:00Z</dcterms:created>
  <dcterms:modified xsi:type="dcterms:W3CDTF">2026-04-21T07:57:00Z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0x0101002B7072C878FD5D4CB3CFE63B755B6EF8</vt:lpwstr>
  </property>
  <property fmtid="{D5CDD505-2E9C-101B-9397-08002B2CF9AE}" pid="3" name="docLang">
    <vt:lpwstr>lt</vt:lpwstr>
  </property>
</Properties>
</file>